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0E0F4" w14:textId="77777777" w:rsidR="000055A7" w:rsidRPr="00291F81" w:rsidRDefault="00B22406" w:rsidP="006B40BE">
      <w:pPr>
        <w:pStyle w:val="1-Kop1MemoCorversenBS"/>
        <w:numPr>
          <w:ilvl w:val="0"/>
          <w:numId w:val="0"/>
        </w:numPr>
        <w:ind w:left="425" w:hanging="425"/>
      </w:pPr>
      <w:bookmarkStart w:id="0" w:name="_Toc1461635"/>
      <w:bookmarkStart w:id="1" w:name="_Toc421531246"/>
      <w:bookmarkStart w:id="2" w:name="_Hlk512691279"/>
      <w:bookmarkStart w:id="3" w:name="_Toc218516194"/>
      <w:r>
        <w:t>Bijlage I</w:t>
      </w:r>
      <w:r w:rsidR="000055A7" w:rsidRPr="00291F81">
        <w:t xml:space="preserve"> Aanmeldings</w:t>
      </w:r>
      <w:bookmarkEnd w:id="0"/>
      <w:r w:rsidR="000055A7" w:rsidRPr="00291F81">
        <w:t>formulier</w:t>
      </w:r>
      <w:bookmarkEnd w:id="3"/>
    </w:p>
    <w:p w14:paraId="21D2B56D" w14:textId="77777777" w:rsidR="000055A7" w:rsidRPr="00291F81" w:rsidRDefault="000055A7" w:rsidP="00291F81">
      <w:pPr>
        <w:spacing w:line="280" w:lineRule="atLeast"/>
        <w:jc w:val="both"/>
      </w:pPr>
      <w:r w:rsidRPr="00291F81">
        <w:t xml:space="preserve">Let op: Indien meerdere ondernemers in een samenwerkingsverband zich aanmelden, moet iedere partij van het verband een eigen ingevuld en rechtsgeldig ondertekend Aanmeldingsformulier bij de aanmelding indienen. </w:t>
      </w:r>
    </w:p>
    <w:p w14:paraId="2B86E6B3" w14:textId="77777777" w:rsidR="000055A7" w:rsidRPr="00291F81" w:rsidRDefault="000055A7" w:rsidP="00291F81">
      <w:pPr>
        <w:tabs>
          <w:tab w:val="left" w:pos="709"/>
        </w:tabs>
        <w:spacing w:line="280" w:lineRule="atLeast"/>
      </w:pPr>
    </w:p>
    <w:p w14:paraId="714D1B2B" w14:textId="77777777" w:rsidR="000055A7" w:rsidRPr="00E70D6A" w:rsidRDefault="000055A7" w:rsidP="00291F81">
      <w:pPr>
        <w:spacing w:line="280" w:lineRule="atLeast"/>
      </w:pPr>
      <w:r w:rsidRPr="00E70D6A">
        <w:t xml:space="preserve">Ondergetekende wenst zich door middel van dit volledig ingevulde en ondertekende Aanmeldingsformulier aan te melden voor de selectiefase van de </w:t>
      </w:r>
      <w:proofErr w:type="spellStart"/>
      <w:r w:rsidR="0068530B">
        <w:t>europese</w:t>
      </w:r>
      <w:proofErr w:type="spellEnd"/>
      <w:r w:rsidR="0068530B" w:rsidRPr="00E70D6A">
        <w:t xml:space="preserve"> </w:t>
      </w:r>
      <w:r w:rsidRPr="00E70D6A">
        <w:t xml:space="preserve">niet-openbare procedure </w:t>
      </w:r>
      <w:r w:rsidR="00E70D6A" w:rsidRPr="00E70D6A">
        <w:t>“</w:t>
      </w:r>
      <w:r w:rsidR="002720CC" w:rsidRPr="002720CC">
        <w:t>Duurzame revitalisering Bomen- en Struikenbuurt</w:t>
      </w:r>
      <w:r w:rsidR="00E70D6A" w:rsidRPr="00E70D6A">
        <w:t>”</w:t>
      </w:r>
      <w:r w:rsidRPr="00E70D6A">
        <w:t>.</w:t>
      </w:r>
    </w:p>
    <w:p w14:paraId="36183F07" w14:textId="77777777" w:rsidR="000055A7" w:rsidRPr="00291F81" w:rsidRDefault="000055A7" w:rsidP="00291F81">
      <w:pPr>
        <w:tabs>
          <w:tab w:val="left" w:pos="709"/>
        </w:tabs>
        <w:spacing w:line="280" w:lineRule="atLeast"/>
        <w:rPr>
          <w:color w:val="00B0F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9214"/>
      </w:tblGrid>
      <w:tr w:rsidR="000055A7" w:rsidRPr="00291F81" w14:paraId="5C912C09" w14:textId="77777777" w:rsidTr="006B40BE">
        <w:tc>
          <w:tcPr>
            <w:tcW w:w="97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36B380" w14:textId="77777777" w:rsidR="000055A7" w:rsidRPr="006B40BE" w:rsidRDefault="000055A7" w:rsidP="00291F81">
            <w:pPr>
              <w:spacing w:line="280" w:lineRule="atLeast"/>
              <w:rPr>
                <w:b/>
              </w:rPr>
            </w:pPr>
            <w:r w:rsidRPr="006B40BE">
              <w:rPr>
                <w:b/>
              </w:rPr>
              <w:t>Door aanmelding conformeert de gegadigde zich aan het navolgende. De ondergetekende(n) verklaart (verklaren) naar waarheid namens gegadigde:</w:t>
            </w:r>
            <w:r w:rsidRPr="006B40BE">
              <w:rPr>
                <w:b/>
                <w:bCs/>
              </w:rPr>
              <w:t xml:space="preserve"> </w:t>
            </w:r>
          </w:p>
        </w:tc>
      </w:tr>
      <w:tr w:rsidR="000055A7" w:rsidRPr="00291F81" w14:paraId="20DF7DF6" w14:textId="77777777" w:rsidTr="006B40BE">
        <w:tc>
          <w:tcPr>
            <w:tcW w:w="567" w:type="dxa"/>
            <w:tcBorders>
              <w:top w:val="single" w:sz="4" w:space="0" w:color="auto"/>
              <w:left w:val="single" w:sz="4" w:space="0" w:color="auto"/>
              <w:bottom w:val="single" w:sz="4" w:space="0" w:color="auto"/>
              <w:right w:val="single" w:sz="4" w:space="0" w:color="auto"/>
            </w:tcBorders>
          </w:tcPr>
          <w:p w14:paraId="48533CBF" w14:textId="77777777" w:rsidR="000055A7" w:rsidRPr="00291F81" w:rsidRDefault="000055A7" w:rsidP="00291F81">
            <w:pPr>
              <w:spacing w:line="280" w:lineRule="atLeast"/>
            </w:pPr>
            <w:r w:rsidRPr="00291F81">
              <w:t>1.</w:t>
            </w:r>
          </w:p>
        </w:tc>
        <w:tc>
          <w:tcPr>
            <w:tcW w:w="9214" w:type="dxa"/>
            <w:tcBorders>
              <w:top w:val="single" w:sz="4" w:space="0" w:color="auto"/>
              <w:left w:val="single" w:sz="4" w:space="0" w:color="auto"/>
              <w:bottom w:val="single" w:sz="4" w:space="0" w:color="auto"/>
              <w:right w:val="single" w:sz="4" w:space="0" w:color="auto"/>
            </w:tcBorders>
          </w:tcPr>
          <w:p w14:paraId="3C4E3F4F" w14:textId="77777777" w:rsidR="000055A7" w:rsidRPr="00291F81" w:rsidRDefault="000055A7" w:rsidP="00291F81">
            <w:pPr>
              <w:spacing w:line="280" w:lineRule="atLeast"/>
            </w:pPr>
            <w:r w:rsidRPr="00291F81">
              <w:t xml:space="preserve">Het indienen van een aanmelding houdt in dat door gegadigde onvoorwaardelijk met de bepalingen, eisen en voorwaarden van deze selectieleidraad inclusief alle bijlagen en de Nota(‘s) van Inlichtingen wordt ingestemd. </w:t>
            </w:r>
          </w:p>
        </w:tc>
      </w:tr>
      <w:tr w:rsidR="000055A7" w:rsidRPr="00291F81" w14:paraId="02B2B2E7" w14:textId="77777777" w:rsidTr="006B40BE">
        <w:tc>
          <w:tcPr>
            <w:tcW w:w="567" w:type="dxa"/>
            <w:tcBorders>
              <w:top w:val="single" w:sz="4" w:space="0" w:color="auto"/>
              <w:left w:val="single" w:sz="4" w:space="0" w:color="auto"/>
              <w:bottom w:val="single" w:sz="4" w:space="0" w:color="auto"/>
              <w:right w:val="single" w:sz="4" w:space="0" w:color="auto"/>
            </w:tcBorders>
          </w:tcPr>
          <w:p w14:paraId="38F00C0D" w14:textId="77777777" w:rsidR="000055A7" w:rsidRPr="00291F81" w:rsidRDefault="000055A7" w:rsidP="00291F81">
            <w:pPr>
              <w:spacing w:line="280" w:lineRule="atLeast"/>
            </w:pPr>
            <w:r w:rsidRPr="00291F81">
              <w:t>2.</w:t>
            </w:r>
          </w:p>
        </w:tc>
        <w:tc>
          <w:tcPr>
            <w:tcW w:w="9214" w:type="dxa"/>
            <w:tcBorders>
              <w:top w:val="single" w:sz="4" w:space="0" w:color="auto"/>
              <w:left w:val="single" w:sz="4" w:space="0" w:color="auto"/>
              <w:bottom w:val="single" w:sz="4" w:space="0" w:color="auto"/>
              <w:right w:val="single" w:sz="4" w:space="0" w:color="auto"/>
            </w:tcBorders>
          </w:tcPr>
          <w:p w14:paraId="6C0B25B6" w14:textId="77777777" w:rsidR="000055A7" w:rsidRPr="00291F81" w:rsidRDefault="000055A7" w:rsidP="00291F81">
            <w:pPr>
              <w:spacing w:line="280" w:lineRule="atLeast"/>
            </w:pPr>
            <w:r w:rsidRPr="00291F81">
              <w:t>De uitsluitingsgronden zijn op hem niet van toepassing (hoofdstuk De uitsluitingsgronden en minimumeisen).</w:t>
            </w:r>
          </w:p>
        </w:tc>
      </w:tr>
      <w:tr w:rsidR="000055A7" w:rsidRPr="00291F81" w14:paraId="30E27B3E" w14:textId="77777777" w:rsidTr="006B40BE">
        <w:tc>
          <w:tcPr>
            <w:tcW w:w="567" w:type="dxa"/>
            <w:tcBorders>
              <w:top w:val="single" w:sz="4" w:space="0" w:color="auto"/>
              <w:left w:val="single" w:sz="4" w:space="0" w:color="auto"/>
              <w:bottom w:val="single" w:sz="4" w:space="0" w:color="auto"/>
              <w:right w:val="single" w:sz="4" w:space="0" w:color="auto"/>
            </w:tcBorders>
          </w:tcPr>
          <w:p w14:paraId="1C85FE18" w14:textId="77777777" w:rsidR="000055A7" w:rsidRPr="00291F81" w:rsidRDefault="000055A7" w:rsidP="00291F81">
            <w:pPr>
              <w:spacing w:line="280" w:lineRule="atLeast"/>
            </w:pPr>
            <w:r w:rsidRPr="00291F81">
              <w:t>3.</w:t>
            </w:r>
          </w:p>
        </w:tc>
        <w:tc>
          <w:tcPr>
            <w:tcW w:w="9214" w:type="dxa"/>
            <w:tcBorders>
              <w:top w:val="single" w:sz="4" w:space="0" w:color="auto"/>
              <w:left w:val="single" w:sz="4" w:space="0" w:color="auto"/>
              <w:bottom w:val="single" w:sz="4" w:space="0" w:color="auto"/>
              <w:right w:val="single" w:sz="4" w:space="0" w:color="auto"/>
            </w:tcBorders>
          </w:tcPr>
          <w:p w14:paraId="5B719EB5" w14:textId="77777777" w:rsidR="000055A7" w:rsidRPr="00291F81" w:rsidRDefault="000055A7" w:rsidP="00291F81">
            <w:pPr>
              <w:spacing w:line="280" w:lineRule="atLeast"/>
            </w:pPr>
            <w:r w:rsidRPr="00291F81">
              <w:t>Hij voldoet aan de geschiktheidseisen (hoofdstuk De uitsluitingsgronden en minimumeisen).</w:t>
            </w:r>
          </w:p>
        </w:tc>
      </w:tr>
      <w:tr w:rsidR="000055A7" w:rsidRPr="00291F81" w14:paraId="508F748A" w14:textId="77777777" w:rsidTr="006B40BE">
        <w:tc>
          <w:tcPr>
            <w:tcW w:w="567" w:type="dxa"/>
            <w:tcBorders>
              <w:top w:val="single" w:sz="4" w:space="0" w:color="auto"/>
              <w:left w:val="single" w:sz="4" w:space="0" w:color="auto"/>
              <w:bottom w:val="single" w:sz="4" w:space="0" w:color="auto"/>
              <w:right w:val="single" w:sz="4" w:space="0" w:color="auto"/>
            </w:tcBorders>
          </w:tcPr>
          <w:p w14:paraId="7B9ECC2B" w14:textId="77777777" w:rsidR="000055A7" w:rsidRPr="00291F81" w:rsidRDefault="000055A7" w:rsidP="00291F81">
            <w:pPr>
              <w:spacing w:line="280" w:lineRule="atLeast"/>
            </w:pPr>
            <w:r w:rsidRPr="00291F81">
              <w:t>4.</w:t>
            </w:r>
          </w:p>
        </w:tc>
        <w:tc>
          <w:tcPr>
            <w:tcW w:w="9214" w:type="dxa"/>
            <w:tcBorders>
              <w:top w:val="single" w:sz="4" w:space="0" w:color="auto"/>
              <w:left w:val="single" w:sz="4" w:space="0" w:color="auto"/>
              <w:bottom w:val="single" w:sz="4" w:space="0" w:color="auto"/>
              <w:right w:val="single" w:sz="4" w:space="0" w:color="auto"/>
            </w:tcBorders>
          </w:tcPr>
          <w:p w14:paraId="160B74E0" w14:textId="77777777" w:rsidR="000055A7" w:rsidRPr="00291F81" w:rsidRDefault="000055A7" w:rsidP="00291F81">
            <w:pPr>
              <w:spacing w:line="280" w:lineRule="atLeast"/>
            </w:pPr>
            <w:r w:rsidRPr="00291F81">
              <w:t>Hij heeft kennis genomen van de beoordelingsmethodiek zoals opgenomen in deze selectieleidraad en gaat onverkort met deze procedure akkoord (hoofdstuk De selectie en selectiecriteria).</w:t>
            </w:r>
          </w:p>
        </w:tc>
      </w:tr>
    </w:tbl>
    <w:p w14:paraId="2A76B0B2" w14:textId="77777777" w:rsidR="006F2FD2" w:rsidRDefault="006F2FD2" w:rsidP="006F2FD2">
      <w:pPr>
        <w:jc w:val="both"/>
        <w:rPr>
          <w:rFonts w:ascii="Trebuchet MS" w:hAnsi="Trebuchet MS"/>
          <w:b/>
        </w:rPr>
      </w:pPr>
    </w:p>
    <w:p w14:paraId="266558FC" w14:textId="77777777" w:rsidR="006F2FD2" w:rsidRPr="0098542A" w:rsidRDefault="006F2FD2" w:rsidP="006F2FD2">
      <w:pPr>
        <w:jc w:val="both"/>
        <w:rPr>
          <w:rFonts w:ascii="Trebuchet MS" w:hAnsi="Trebuchet MS"/>
        </w:rPr>
      </w:pPr>
      <w:r w:rsidRPr="0098542A">
        <w:rPr>
          <w:rFonts w:ascii="Trebuchet MS" w:hAnsi="Trebuchet MS"/>
          <w:b/>
        </w:rPr>
        <w:t>Verklaring Russische betrokkenheid</w:t>
      </w:r>
    </w:p>
    <w:p w14:paraId="1913777E" w14:textId="77777777" w:rsidR="006F2FD2" w:rsidRPr="0098542A" w:rsidRDefault="006F2FD2" w:rsidP="006F2FD2">
      <w:pPr>
        <w:jc w:val="both"/>
        <w:rPr>
          <w:rFonts w:ascii="Trebuchet MS" w:hAnsi="Trebuchet MS"/>
        </w:rPr>
      </w:pPr>
      <w:r w:rsidRPr="0098542A">
        <w:rPr>
          <w:rFonts w:ascii="Trebuchet MS" w:hAnsi="Trebuchet MS"/>
        </w:rPr>
        <w:t xml:space="preserve">Hierbij verklaart </w:t>
      </w:r>
      <w:r>
        <w:rPr>
          <w:rFonts w:ascii="Trebuchet MS" w:hAnsi="Trebuchet MS"/>
        </w:rPr>
        <w:t>gegadigde</w:t>
      </w:r>
      <w:r w:rsidRPr="0098542A">
        <w:rPr>
          <w:rFonts w:ascii="Trebuchet MS" w:hAnsi="Trebuchet MS"/>
        </w:rPr>
        <w:t xml:space="preserve"> naar eer en geweten dat er geen sprake </w:t>
      </w:r>
      <w:r>
        <w:rPr>
          <w:rFonts w:ascii="Trebuchet MS" w:hAnsi="Trebuchet MS"/>
        </w:rPr>
        <w:t>zal zijn</w:t>
      </w:r>
      <w:r w:rsidRPr="0098542A">
        <w:rPr>
          <w:rFonts w:ascii="Trebuchet MS" w:hAnsi="Trebuchet MS"/>
        </w:rPr>
        <w:t xml:space="preserve"> van Russische betrokkenheid bij de uitvoering van deze overeenkomst.</w:t>
      </w:r>
    </w:p>
    <w:p w14:paraId="1ADBDC3E" w14:textId="77777777" w:rsidR="006F2FD2" w:rsidRPr="0098542A" w:rsidRDefault="006F2FD2" w:rsidP="006F2FD2">
      <w:pPr>
        <w:jc w:val="both"/>
        <w:rPr>
          <w:rFonts w:ascii="Trebuchet MS" w:hAnsi="Trebuchet MS"/>
        </w:rPr>
      </w:pPr>
    </w:p>
    <w:p w14:paraId="7F9CE43A" w14:textId="77777777" w:rsidR="006F2FD2" w:rsidRPr="0098542A" w:rsidRDefault="00D63049" w:rsidP="006F2FD2">
      <w:pPr>
        <w:jc w:val="both"/>
        <w:rPr>
          <w:rFonts w:ascii="Trebuchet MS" w:hAnsi="Trebuchet MS"/>
        </w:rPr>
      </w:pPr>
      <w:r>
        <w:rPr>
          <w:rFonts w:ascii="Trebuchet MS" w:hAnsi="Trebuchet MS"/>
        </w:rPr>
        <w:t>Gegadigde</w:t>
      </w:r>
      <w:r w:rsidR="006F2FD2" w:rsidRPr="0098542A">
        <w:rPr>
          <w:rFonts w:ascii="Trebuchet MS" w:hAnsi="Trebuchet MS"/>
        </w:rPr>
        <w:t xml:space="preserve"> verklaart in het bijzonder dat:</w:t>
      </w:r>
    </w:p>
    <w:p w14:paraId="40EC7DA1" w14:textId="77777777" w:rsidR="006F2FD2" w:rsidRPr="0098542A" w:rsidRDefault="00321507" w:rsidP="0003058C">
      <w:pPr>
        <w:numPr>
          <w:ilvl w:val="0"/>
          <w:numId w:val="34"/>
        </w:numPr>
        <w:spacing w:line="280" w:lineRule="atLeast"/>
        <w:contextualSpacing/>
        <w:jc w:val="both"/>
        <w:rPr>
          <w:rFonts w:ascii="Trebuchet MS" w:hAnsi="Trebuchet MS"/>
        </w:rPr>
      </w:pPr>
      <w:r>
        <w:rPr>
          <w:rFonts w:ascii="Trebuchet MS" w:hAnsi="Trebuchet MS"/>
        </w:rPr>
        <w:t>de opdrachtnemer</w:t>
      </w:r>
      <w:r w:rsidR="006F2FD2" w:rsidRPr="0098542A">
        <w:rPr>
          <w:rFonts w:ascii="Trebuchet MS" w:hAnsi="Trebuchet MS"/>
        </w:rPr>
        <w:t xml:space="preserve"> die ik vertegenwoordig (en de bedrijven die een onderdeel zijn van de combinatie) geen (rechts)personen zijn met een Russische nationaliteit en deze (rechts) </w:t>
      </w:r>
      <w:r w:rsidR="002E6B28" w:rsidRPr="0098542A">
        <w:rPr>
          <w:rFonts w:ascii="Trebuchet MS" w:hAnsi="Trebuchet MS"/>
        </w:rPr>
        <w:t>personen (</w:t>
      </w:r>
      <w:r w:rsidR="006F2FD2" w:rsidRPr="0098542A">
        <w:rPr>
          <w:rFonts w:ascii="Trebuchet MS" w:hAnsi="Trebuchet MS"/>
        </w:rPr>
        <w:t>natuurlijke personen, bedrijven, entiteiten of organen) niet gevestigd zijn in Rusland;</w:t>
      </w:r>
    </w:p>
    <w:p w14:paraId="4B9C6D5E" w14:textId="77777777" w:rsidR="006F2FD2" w:rsidRPr="005E507A" w:rsidRDefault="00321507" w:rsidP="0003058C">
      <w:pPr>
        <w:numPr>
          <w:ilvl w:val="0"/>
          <w:numId w:val="34"/>
        </w:numPr>
        <w:spacing w:line="280" w:lineRule="atLeast"/>
        <w:contextualSpacing/>
        <w:jc w:val="both"/>
        <w:rPr>
          <w:rFonts w:ascii="Trebuchet MS" w:hAnsi="Trebuchet MS"/>
        </w:rPr>
      </w:pPr>
      <w:r>
        <w:rPr>
          <w:rFonts w:ascii="Trebuchet MS" w:hAnsi="Trebuchet MS"/>
        </w:rPr>
        <w:t>de opdrachtnemer</w:t>
      </w:r>
      <w:r w:rsidR="006F2FD2" w:rsidRPr="0098542A">
        <w:rPr>
          <w:rFonts w:ascii="Trebuchet MS" w:hAnsi="Trebuchet MS"/>
        </w:rPr>
        <w:t xml:space="preserve"> die ik vertegenwoordig (en de bedrijven die een onderdeel zijn van de combinatie) geen rechtspersonen zijn (gevestigd in Rusland of een ander land) die voor meer dan 50% eigendom zijn van een Russische partij zoals hierboven onder a) genoemd; </w:t>
      </w:r>
    </w:p>
    <w:p w14:paraId="4B1C8DDC" w14:textId="77777777" w:rsidR="006F2FD2" w:rsidRPr="0098542A" w:rsidRDefault="006F2FD2" w:rsidP="0003058C">
      <w:pPr>
        <w:numPr>
          <w:ilvl w:val="0"/>
          <w:numId w:val="34"/>
        </w:numPr>
        <w:spacing w:line="280" w:lineRule="atLeast"/>
        <w:contextualSpacing/>
        <w:jc w:val="both"/>
        <w:rPr>
          <w:rFonts w:ascii="Trebuchet MS" w:hAnsi="Trebuchet MS"/>
        </w:rPr>
      </w:pPr>
      <w:r w:rsidRPr="0098542A">
        <w:rPr>
          <w:rFonts w:ascii="Trebuchet MS" w:hAnsi="Trebuchet MS"/>
        </w:rPr>
        <w:t>noch ik noch de onderneming die ik vertegenwoordig een (rechts)persoon (gevestigd in Rusland of een ander land) is die handelt in belang van of op aanwijzing van een Russische partij, zoals bedoeld onder a) en b);</w:t>
      </w:r>
    </w:p>
    <w:p w14:paraId="217AFB2E" w14:textId="77777777" w:rsidR="006F2FD2" w:rsidRPr="0098542A" w:rsidRDefault="006F2FD2" w:rsidP="0003058C">
      <w:pPr>
        <w:numPr>
          <w:ilvl w:val="0"/>
          <w:numId w:val="34"/>
        </w:numPr>
        <w:spacing w:line="280" w:lineRule="atLeast"/>
        <w:contextualSpacing/>
        <w:jc w:val="both"/>
        <w:rPr>
          <w:rFonts w:ascii="Trebuchet MS" w:hAnsi="Trebuchet MS"/>
        </w:rPr>
      </w:pPr>
      <w:r w:rsidRPr="0098542A">
        <w:rPr>
          <w:rFonts w:ascii="Trebuchet MS" w:hAnsi="Trebuchet MS"/>
        </w:rPr>
        <w:t xml:space="preserve">er geen onderaannemers, leveranciers of ondernemingen deelnemen wier capaciteit wordt </w:t>
      </w:r>
      <w:r w:rsidR="00C70EFB">
        <w:rPr>
          <w:rFonts w:ascii="Trebuchet MS" w:hAnsi="Trebuchet MS"/>
        </w:rPr>
        <w:t>i</w:t>
      </w:r>
      <w:r w:rsidR="00321507">
        <w:rPr>
          <w:rFonts w:ascii="Trebuchet MS" w:hAnsi="Trebuchet MS"/>
        </w:rPr>
        <w:t>ngeroepen door de opdrachtnemer</w:t>
      </w:r>
      <w:r w:rsidRPr="0098542A">
        <w:rPr>
          <w:rFonts w:ascii="Trebuchet MS" w:hAnsi="Trebuchet MS"/>
        </w:rPr>
        <w:t xml:space="preserve"> die ik vertegenwoordig én die een aandeel hebben van meer dan 10% van de contractwaarde waarbij een situatie als onder a) t/m c) zich voordoet.</w:t>
      </w:r>
    </w:p>
    <w:p w14:paraId="0602C76A" w14:textId="77777777" w:rsidR="000055A7" w:rsidRDefault="000055A7" w:rsidP="00291F81">
      <w:pPr>
        <w:spacing w:line="280" w:lineRule="atLeast"/>
      </w:pPr>
    </w:p>
    <w:p w14:paraId="33A8EDB9" w14:textId="77777777" w:rsidR="00F90D7E" w:rsidRDefault="00F90D7E" w:rsidP="00291F81">
      <w:pPr>
        <w:spacing w:line="280" w:lineRule="atLeast"/>
      </w:pPr>
    </w:p>
    <w:p w14:paraId="72B49F3B" w14:textId="77777777" w:rsidR="00F90D7E" w:rsidRDefault="00F90D7E" w:rsidP="00291F81">
      <w:pPr>
        <w:spacing w:line="280" w:lineRule="atLeast"/>
      </w:pPr>
    </w:p>
    <w:p w14:paraId="164D9026" w14:textId="77777777" w:rsidR="00F90D7E" w:rsidRDefault="00F90D7E" w:rsidP="00291F81">
      <w:pPr>
        <w:spacing w:line="280" w:lineRule="atLeast"/>
      </w:pPr>
    </w:p>
    <w:p w14:paraId="389FC311" w14:textId="77777777" w:rsidR="00F90D7E" w:rsidRDefault="00F90D7E" w:rsidP="00291F81">
      <w:pPr>
        <w:spacing w:line="280" w:lineRule="atLeast"/>
      </w:pPr>
    </w:p>
    <w:p w14:paraId="640B4508" w14:textId="77777777" w:rsidR="00F90D7E" w:rsidRDefault="00F90D7E" w:rsidP="00291F81">
      <w:pPr>
        <w:spacing w:line="280" w:lineRule="atLeast"/>
      </w:pPr>
    </w:p>
    <w:p w14:paraId="1F64264A" w14:textId="77777777" w:rsidR="00F90D7E" w:rsidRPr="00291F81" w:rsidRDefault="00F90D7E" w:rsidP="00291F81">
      <w:pPr>
        <w:spacing w:line="280" w:lineRule="atLeast"/>
      </w:pPr>
    </w:p>
    <w:p w14:paraId="601DAB50" w14:textId="77777777" w:rsidR="000055A7" w:rsidRPr="00291F81" w:rsidRDefault="000055A7" w:rsidP="00291F81">
      <w:pPr>
        <w:spacing w:line="280" w:lineRule="atLeast"/>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15"/>
        <w:gridCol w:w="5966"/>
      </w:tblGrid>
      <w:tr w:rsidR="000055A7" w:rsidRPr="00291F81" w14:paraId="1AC7BF73" w14:textId="77777777" w:rsidTr="006B40BE">
        <w:tc>
          <w:tcPr>
            <w:tcW w:w="97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42125F" w14:textId="77777777" w:rsidR="000055A7" w:rsidRPr="006B40BE" w:rsidRDefault="000055A7" w:rsidP="00291F81">
            <w:pPr>
              <w:spacing w:line="280" w:lineRule="atLeast"/>
              <w:rPr>
                <w:b/>
              </w:rPr>
            </w:pPr>
            <w:r w:rsidRPr="006B40BE">
              <w:rPr>
                <w:b/>
              </w:rPr>
              <w:lastRenderedPageBreak/>
              <w:t>Getekend voor akkoord:</w:t>
            </w:r>
          </w:p>
        </w:tc>
      </w:tr>
      <w:tr w:rsidR="000055A7" w:rsidRPr="00291F81" w14:paraId="68CA856F" w14:textId="77777777" w:rsidTr="006B40BE">
        <w:tc>
          <w:tcPr>
            <w:tcW w:w="3815" w:type="dxa"/>
            <w:tcBorders>
              <w:top w:val="single" w:sz="4" w:space="0" w:color="auto"/>
              <w:left w:val="single" w:sz="4" w:space="0" w:color="auto"/>
              <w:bottom w:val="single" w:sz="4" w:space="0" w:color="auto"/>
              <w:right w:val="single" w:sz="4" w:space="0" w:color="auto"/>
            </w:tcBorders>
          </w:tcPr>
          <w:p w14:paraId="7C0858D8" w14:textId="77777777" w:rsidR="000055A7" w:rsidRPr="00291F81" w:rsidRDefault="000055A7" w:rsidP="00291F81">
            <w:pPr>
              <w:spacing w:line="280" w:lineRule="atLeast"/>
            </w:pPr>
            <w:r w:rsidRPr="00291F81">
              <w:t>Naam gegadigde:</w:t>
            </w:r>
          </w:p>
        </w:tc>
        <w:tc>
          <w:tcPr>
            <w:tcW w:w="5966" w:type="dxa"/>
            <w:tcBorders>
              <w:top w:val="single" w:sz="4" w:space="0" w:color="auto"/>
              <w:left w:val="single" w:sz="4" w:space="0" w:color="auto"/>
              <w:bottom w:val="single" w:sz="4" w:space="0" w:color="auto"/>
              <w:right w:val="single" w:sz="4" w:space="0" w:color="auto"/>
            </w:tcBorders>
          </w:tcPr>
          <w:p w14:paraId="67454DE7" w14:textId="77777777" w:rsidR="000055A7" w:rsidRPr="00291F81" w:rsidRDefault="000055A7" w:rsidP="00291F81">
            <w:pPr>
              <w:spacing w:line="280" w:lineRule="atLeast"/>
            </w:pPr>
          </w:p>
        </w:tc>
      </w:tr>
      <w:tr w:rsidR="000055A7" w:rsidRPr="00291F81" w14:paraId="6FA09CEC" w14:textId="77777777" w:rsidTr="006B40BE">
        <w:tc>
          <w:tcPr>
            <w:tcW w:w="3815" w:type="dxa"/>
            <w:tcBorders>
              <w:top w:val="single" w:sz="4" w:space="0" w:color="auto"/>
              <w:left w:val="single" w:sz="4" w:space="0" w:color="auto"/>
              <w:bottom w:val="single" w:sz="4" w:space="0" w:color="auto"/>
              <w:right w:val="single" w:sz="4" w:space="0" w:color="auto"/>
            </w:tcBorders>
          </w:tcPr>
          <w:p w14:paraId="3C6DF074" w14:textId="77777777" w:rsidR="000055A7" w:rsidRPr="00291F81" w:rsidRDefault="000055A7" w:rsidP="00291F81">
            <w:pPr>
              <w:spacing w:line="280" w:lineRule="atLeast"/>
            </w:pPr>
            <w:r w:rsidRPr="00291F81">
              <w:t>Naam vertegenwoordigingsbevoegde ondertekenaar:</w:t>
            </w:r>
          </w:p>
        </w:tc>
        <w:tc>
          <w:tcPr>
            <w:tcW w:w="5966" w:type="dxa"/>
            <w:tcBorders>
              <w:top w:val="single" w:sz="4" w:space="0" w:color="auto"/>
              <w:left w:val="single" w:sz="4" w:space="0" w:color="auto"/>
              <w:bottom w:val="single" w:sz="4" w:space="0" w:color="auto"/>
              <w:right w:val="single" w:sz="4" w:space="0" w:color="auto"/>
            </w:tcBorders>
          </w:tcPr>
          <w:p w14:paraId="60AE7904" w14:textId="77777777" w:rsidR="000055A7" w:rsidRPr="00291F81" w:rsidRDefault="000055A7" w:rsidP="00291F81">
            <w:pPr>
              <w:spacing w:line="280" w:lineRule="atLeast"/>
            </w:pPr>
          </w:p>
          <w:p w14:paraId="2065775B" w14:textId="77777777" w:rsidR="000055A7" w:rsidRPr="00291F81" w:rsidRDefault="000055A7" w:rsidP="00291F81">
            <w:pPr>
              <w:spacing w:line="280" w:lineRule="atLeast"/>
            </w:pPr>
          </w:p>
        </w:tc>
      </w:tr>
      <w:tr w:rsidR="000055A7" w:rsidRPr="00291F81" w14:paraId="4B4379EA" w14:textId="77777777" w:rsidTr="006B40BE">
        <w:tc>
          <w:tcPr>
            <w:tcW w:w="3815" w:type="dxa"/>
            <w:tcBorders>
              <w:top w:val="single" w:sz="4" w:space="0" w:color="auto"/>
              <w:left w:val="single" w:sz="4" w:space="0" w:color="auto"/>
              <w:bottom w:val="single" w:sz="4" w:space="0" w:color="auto"/>
              <w:right w:val="single" w:sz="4" w:space="0" w:color="auto"/>
            </w:tcBorders>
          </w:tcPr>
          <w:p w14:paraId="7FB0F2C8" w14:textId="77777777" w:rsidR="000055A7" w:rsidRPr="00291F81" w:rsidRDefault="000055A7" w:rsidP="00291F81">
            <w:pPr>
              <w:spacing w:line="280" w:lineRule="atLeast"/>
            </w:pPr>
            <w:r w:rsidRPr="00291F81">
              <w:t>Functie vertegenwoordigingsbevoegde ondertekenaar:</w:t>
            </w:r>
          </w:p>
        </w:tc>
        <w:tc>
          <w:tcPr>
            <w:tcW w:w="5966" w:type="dxa"/>
            <w:tcBorders>
              <w:top w:val="single" w:sz="4" w:space="0" w:color="auto"/>
              <w:left w:val="single" w:sz="4" w:space="0" w:color="auto"/>
              <w:bottom w:val="single" w:sz="4" w:space="0" w:color="auto"/>
              <w:right w:val="single" w:sz="4" w:space="0" w:color="auto"/>
            </w:tcBorders>
          </w:tcPr>
          <w:p w14:paraId="425ED5F9" w14:textId="77777777" w:rsidR="000055A7" w:rsidRPr="00291F81" w:rsidRDefault="000055A7" w:rsidP="00291F81">
            <w:pPr>
              <w:spacing w:line="280" w:lineRule="atLeast"/>
            </w:pPr>
          </w:p>
        </w:tc>
      </w:tr>
      <w:tr w:rsidR="000055A7" w:rsidRPr="00291F81" w14:paraId="75CDA51D" w14:textId="77777777" w:rsidTr="006B40BE">
        <w:tc>
          <w:tcPr>
            <w:tcW w:w="3815" w:type="dxa"/>
            <w:tcBorders>
              <w:top w:val="single" w:sz="4" w:space="0" w:color="auto"/>
              <w:left w:val="single" w:sz="4" w:space="0" w:color="auto"/>
              <w:bottom w:val="single" w:sz="4" w:space="0" w:color="auto"/>
              <w:right w:val="single" w:sz="4" w:space="0" w:color="auto"/>
            </w:tcBorders>
          </w:tcPr>
          <w:p w14:paraId="76A8D248" w14:textId="77777777" w:rsidR="000055A7" w:rsidRPr="00291F81" w:rsidRDefault="000055A7" w:rsidP="00291F81">
            <w:pPr>
              <w:spacing w:line="280" w:lineRule="atLeast"/>
            </w:pPr>
            <w:r w:rsidRPr="00291F81">
              <w:t>Plaats:</w:t>
            </w:r>
          </w:p>
        </w:tc>
        <w:tc>
          <w:tcPr>
            <w:tcW w:w="5966" w:type="dxa"/>
            <w:tcBorders>
              <w:top w:val="single" w:sz="4" w:space="0" w:color="auto"/>
              <w:left w:val="single" w:sz="4" w:space="0" w:color="auto"/>
              <w:bottom w:val="single" w:sz="4" w:space="0" w:color="auto"/>
              <w:right w:val="single" w:sz="4" w:space="0" w:color="auto"/>
            </w:tcBorders>
          </w:tcPr>
          <w:p w14:paraId="459810E9" w14:textId="77777777" w:rsidR="000055A7" w:rsidRPr="00291F81" w:rsidRDefault="000055A7" w:rsidP="00291F81">
            <w:pPr>
              <w:spacing w:line="280" w:lineRule="atLeast"/>
            </w:pPr>
          </w:p>
        </w:tc>
      </w:tr>
      <w:tr w:rsidR="000055A7" w:rsidRPr="00291F81" w14:paraId="4D938F1C" w14:textId="77777777" w:rsidTr="006B40BE">
        <w:tc>
          <w:tcPr>
            <w:tcW w:w="3815" w:type="dxa"/>
            <w:tcBorders>
              <w:top w:val="single" w:sz="4" w:space="0" w:color="auto"/>
              <w:left w:val="single" w:sz="4" w:space="0" w:color="auto"/>
              <w:bottom w:val="single" w:sz="4" w:space="0" w:color="auto"/>
              <w:right w:val="single" w:sz="4" w:space="0" w:color="auto"/>
            </w:tcBorders>
          </w:tcPr>
          <w:p w14:paraId="6D444E02" w14:textId="77777777" w:rsidR="000055A7" w:rsidRPr="00291F81" w:rsidRDefault="000055A7" w:rsidP="00291F81">
            <w:pPr>
              <w:spacing w:line="280" w:lineRule="atLeast"/>
            </w:pPr>
            <w:r w:rsidRPr="00291F81">
              <w:t>Datum:</w:t>
            </w:r>
          </w:p>
        </w:tc>
        <w:tc>
          <w:tcPr>
            <w:tcW w:w="5966" w:type="dxa"/>
            <w:tcBorders>
              <w:top w:val="single" w:sz="4" w:space="0" w:color="auto"/>
              <w:left w:val="single" w:sz="4" w:space="0" w:color="auto"/>
              <w:bottom w:val="single" w:sz="4" w:space="0" w:color="auto"/>
              <w:right w:val="single" w:sz="4" w:space="0" w:color="auto"/>
            </w:tcBorders>
          </w:tcPr>
          <w:p w14:paraId="707181F5" w14:textId="77777777" w:rsidR="000055A7" w:rsidRPr="00291F81" w:rsidRDefault="000055A7" w:rsidP="00291F81">
            <w:pPr>
              <w:spacing w:line="280" w:lineRule="atLeast"/>
            </w:pPr>
          </w:p>
        </w:tc>
      </w:tr>
      <w:tr w:rsidR="000055A7" w:rsidRPr="00291F81" w14:paraId="5788A4BD" w14:textId="77777777" w:rsidTr="006B40BE">
        <w:tc>
          <w:tcPr>
            <w:tcW w:w="3815" w:type="dxa"/>
            <w:tcBorders>
              <w:top w:val="single" w:sz="4" w:space="0" w:color="auto"/>
              <w:left w:val="single" w:sz="4" w:space="0" w:color="auto"/>
              <w:bottom w:val="single" w:sz="4" w:space="0" w:color="auto"/>
              <w:right w:val="single" w:sz="4" w:space="0" w:color="auto"/>
            </w:tcBorders>
          </w:tcPr>
          <w:p w14:paraId="30E60FCC" w14:textId="77777777" w:rsidR="000055A7" w:rsidRPr="00291F81" w:rsidRDefault="000055A7" w:rsidP="00291F81">
            <w:pPr>
              <w:spacing w:line="280" w:lineRule="atLeast"/>
            </w:pPr>
            <w:r w:rsidRPr="00291F81">
              <w:t>Handtekening:</w:t>
            </w:r>
          </w:p>
        </w:tc>
        <w:tc>
          <w:tcPr>
            <w:tcW w:w="5966" w:type="dxa"/>
            <w:tcBorders>
              <w:top w:val="single" w:sz="4" w:space="0" w:color="auto"/>
              <w:left w:val="single" w:sz="4" w:space="0" w:color="auto"/>
              <w:bottom w:val="single" w:sz="4" w:space="0" w:color="auto"/>
              <w:right w:val="single" w:sz="4" w:space="0" w:color="auto"/>
            </w:tcBorders>
          </w:tcPr>
          <w:p w14:paraId="04F8CACC" w14:textId="77777777" w:rsidR="000055A7" w:rsidRPr="00291F81" w:rsidRDefault="000055A7" w:rsidP="00291F81">
            <w:pPr>
              <w:spacing w:line="280" w:lineRule="atLeast"/>
            </w:pPr>
          </w:p>
        </w:tc>
      </w:tr>
      <w:bookmarkEnd w:id="1"/>
    </w:tbl>
    <w:p w14:paraId="3024BC14" w14:textId="77777777" w:rsidR="000055A7" w:rsidRPr="00291F81" w:rsidRDefault="000055A7" w:rsidP="00291F81">
      <w:pPr>
        <w:spacing w:line="280" w:lineRule="atLeast"/>
        <w:rPr>
          <w:rFonts w:cs="Arial"/>
          <w:b/>
          <w:bCs/>
          <w:i/>
          <w:color w:val="00B0F0"/>
          <w:kern w:val="32"/>
        </w:rPr>
      </w:pPr>
      <w:r w:rsidRPr="00291F81">
        <w:rPr>
          <w:b/>
          <w:color w:val="00B0F0"/>
        </w:rPr>
        <w:br w:type="page"/>
      </w:r>
    </w:p>
    <w:p w14:paraId="0C5027CE" w14:textId="77777777" w:rsidR="000055A7" w:rsidRPr="00291F81" w:rsidRDefault="00E70D6A" w:rsidP="00E56747">
      <w:pPr>
        <w:pStyle w:val="1-Kop1MemoCorversenBS"/>
        <w:numPr>
          <w:ilvl w:val="0"/>
          <w:numId w:val="0"/>
        </w:numPr>
        <w:ind w:left="425" w:hanging="425"/>
        <w:rPr>
          <w:color w:val="00B0F0"/>
        </w:rPr>
      </w:pPr>
      <w:bookmarkStart w:id="4" w:name="_Toc218516195"/>
      <w:r>
        <w:lastRenderedPageBreak/>
        <w:t>Bijlage II</w:t>
      </w:r>
      <w:r w:rsidR="000055A7" w:rsidRPr="00291F81">
        <w:t xml:space="preserve"> Uniform Europees Aanbestedingsdocument</w:t>
      </w:r>
      <w:bookmarkEnd w:id="4"/>
    </w:p>
    <w:p w14:paraId="7A13C9D2" w14:textId="77777777" w:rsidR="000055A7" w:rsidRPr="00291F81" w:rsidRDefault="000055A7" w:rsidP="00291F81">
      <w:pPr>
        <w:spacing w:line="280" w:lineRule="atLeast"/>
        <w:rPr>
          <w:rFonts w:cs="Arial"/>
          <w:bCs/>
          <w:i/>
          <w:kern w:val="32"/>
        </w:rPr>
      </w:pPr>
    </w:p>
    <w:p w14:paraId="64328223" w14:textId="77777777" w:rsidR="000055A7" w:rsidRPr="00291F81" w:rsidRDefault="000055A7" w:rsidP="00291F81">
      <w:pPr>
        <w:spacing w:line="280" w:lineRule="atLeast"/>
        <w:rPr>
          <w:color w:val="00B0F0"/>
        </w:rPr>
      </w:pPr>
    </w:p>
    <w:p w14:paraId="00B75482" w14:textId="77777777" w:rsidR="000055A7" w:rsidRPr="00291F81" w:rsidRDefault="000055A7" w:rsidP="00291F81">
      <w:pPr>
        <w:spacing w:line="280" w:lineRule="atLeast"/>
        <w:rPr>
          <w:rFonts w:cs="Arial"/>
          <w:bCs/>
          <w:i/>
          <w:color w:val="00B0F0"/>
          <w:kern w:val="32"/>
        </w:rPr>
      </w:pPr>
    </w:p>
    <w:bookmarkEnd w:id="2"/>
    <w:p w14:paraId="14319FE6" w14:textId="77777777" w:rsidR="000055A7" w:rsidRPr="00E70D6A" w:rsidRDefault="000055A7" w:rsidP="00291F81">
      <w:pPr>
        <w:spacing w:line="280" w:lineRule="atLeast"/>
        <w:rPr>
          <w:rFonts w:cs="Arial"/>
          <w:bCs/>
          <w:i/>
          <w:color w:val="00B0F0"/>
          <w:kern w:val="32"/>
        </w:rPr>
      </w:pPr>
      <w:r w:rsidRPr="000B255F">
        <w:rPr>
          <w:color w:val="00B0F0"/>
        </w:rPr>
        <w:br w:type="page"/>
      </w:r>
    </w:p>
    <w:p w14:paraId="4ECFF586" w14:textId="77777777" w:rsidR="004F1DE7" w:rsidRPr="00CF17A7" w:rsidRDefault="004F1DE7" w:rsidP="004F1DE7">
      <w:pPr>
        <w:pStyle w:val="1-Kop1MemoCorversenBS"/>
        <w:numPr>
          <w:ilvl w:val="0"/>
          <w:numId w:val="0"/>
        </w:numPr>
        <w:ind w:left="425" w:hanging="425"/>
      </w:pPr>
      <w:bookmarkStart w:id="5" w:name="_Toc51168872"/>
      <w:bookmarkStart w:id="6" w:name="_Toc75678771"/>
      <w:bookmarkStart w:id="7" w:name="_Toc218516196"/>
      <w:r w:rsidRPr="00CF17A7">
        <w:lastRenderedPageBreak/>
        <w:t>Bijlage</w:t>
      </w:r>
      <w:r w:rsidR="00CF17A7" w:rsidRPr="00CF17A7">
        <w:t xml:space="preserve"> III</w:t>
      </w:r>
      <w:r w:rsidRPr="00CF17A7">
        <w:t xml:space="preserve"> Bouwblokken </w:t>
      </w:r>
      <w:proofErr w:type="spellStart"/>
      <w:r w:rsidRPr="00CF17A7">
        <w:t>Social</w:t>
      </w:r>
      <w:proofErr w:type="spellEnd"/>
      <w:r w:rsidRPr="00CF17A7">
        <w:t xml:space="preserve"> Return</w:t>
      </w:r>
      <w:bookmarkEnd w:id="5"/>
      <w:bookmarkEnd w:id="6"/>
      <w:bookmarkEnd w:id="7"/>
    </w:p>
    <w:p w14:paraId="1B0AF926" w14:textId="77777777" w:rsidR="004F1DE7" w:rsidRPr="004F1DE7" w:rsidRDefault="004F1DE7" w:rsidP="004F1DE7">
      <w:pPr>
        <w:spacing w:line="280" w:lineRule="atLeast"/>
        <w:jc w:val="both"/>
        <w:rPr>
          <w:rFonts w:ascii="Trebuchet MS" w:hAnsi="Trebuchet MS" w:cs="Arial"/>
          <w:b/>
          <w:kern w:val="36"/>
        </w:rPr>
      </w:pPr>
      <w:proofErr w:type="spellStart"/>
      <w:r w:rsidRPr="004F1DE7">
        <w:rPr>
          <w:rFonts w:ascii="Trebuchet MS" w:hAnsi="Trebuchet MS" w:cs="Arial"/>
          <w:b/>
          <w:kern w:val="36"/>
        </w:rPr>
        <w:t>Social</w:t>
      </w:r>
      <w:proofErr w:type="spellEnd"/>
      <w:r w:rsidRPr="004F1DE7">
        <w:rPr>
          <w:rFonts w:ascii="Trebuchet MS" w:hAnsi="Trebuchet MS" w:cs="Arial"/>
          <w:b/>
          <w:kern w:val="36"/>
        </w:rPr>
        <w:t xml:space="preserve"> return bouwblokken</w:t>
      </w:r>
    </w:p>
    <w:p w14:paraId="0F04F256"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 xml:space="preserve">De 11 gemeenten in de arbeidsregio Haaglanden en Zuid-Holland Centraal werken samen aan </w:t>
      </w:r>
      <w:proofErr w:type="spellStart"/>
      <w:r w:rsidRPr="004F1DE7">
        <w:rPr>
          <w:rFonts w:ascii="Trebuchet MS" w:hAnsi="Trebuchet MS" w:cs="Arial"/>
        </w:rPr>
        <w:t>Social</w:t>
      </w:r>
      <w:proofErr w:type="spellEnd"/>
      <w:r w:rsidRPr="004F1DE7">
        <w:rPr>
          <w:rFonts w:ascii="Trebuchet MS" w:hAnsi="Trebuchet MS" w:cs="Arial"/>
        </w:rPr>
        <w:t xml:space="preserve"> Return. De gemeenten gebruiken allemaal dezelfde bouwblokken.</w:t>
      </w:r>
    </w:p>
    <w:p w14:paraId="4BD18450"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De 11 gemeenten zijn: Delft, Den Haag, Lansingerland, Leidschendam-Voorburg, Midden Delfland, Pijnacker-Nootdorp, Rijswijk, Voorschoten, Wassenaar, Westland en Zoetermeer. De gemeenten werken samen om de volgende 2 redenen:</w:t>
      </w:r>
    </w:p>
    <w:p w14:paraId="3FCDDE4F" w14:textId="77777777" w:rsidR="004F1DE7" w:rsidRPr="004F1DE7" w:rsidRDefault="004F1DE7" w:rsidP="0003058C">
      <w:pPr>
        <w:numPr>
          <w:ilvl w:val="0"/>
          <w:numId w:val="31"/>
        </w:numPr>
        <w:spacing w:line="280" w:lineRule="atLeast"/>
        <w:jc w:val="both"/>
        <w:rPr>
          <w:rFonts w:ascii="Trebuchet MS" w:hAnsi="Trebuchet MS" w:cs="Arial"/>
        </w:rPr>
      </w:pPr>
      <w:r w:rsidRPr="004F1DE7">
        <w:rPr>
          <w:rFonts w:ascii="Trebuchet MS" w:hAnsi="Trebuchet MS" w:cs="Arial"/>
        </w:rPr>
        <w:t>meer eenduidigheid voor werkgevers</w:t>
      </w:r>
    </w:p>
    <w:p w14:paraId="57D65018" w14:textId="77777777" w:rsidR="004F1DE7" w:rsidRPr="004F1DE7" w:rsidRDefault="004F1DE7" w:rsidP="0003058C">
      <w:pPr>
        <w:numPr>
          <w:ilvl w:val="0"/>
          <w:numId w:val="31"/>
        </w:numPr>
        <w:spacing w:line="280" w:lineRule="atLeast"/>
        <w:jc w:val="both"/>
        <w:rPr>
          <w:rFonts w:ascii="Trebuchet MS" w:hAnsi="Trebuchet MS" w:cs="Arial"/>
        </w:rPr>
      </w:pPr>
      <w:r w:rsidRPr="004F1DE7">
        <w:rPr>
          <w:rFonts w:ascii="Trebuchet MS" w:hAnsi="Trebuchet MS" w:cs="Arial"/>
        </w:rPr>
        <w:t>meer eenduidigheid bij gemeenschappelijke inkoop</w:t>
      </w:r>
    </w:p>
    <w:p w14:paraId="53CB88ED"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 xml:space="preserve">Het bouwblokkenschema hieronder is van kracht op aanbestedingen met een </w:t>
      </w:r>
      <w:proofErr w:type="spellStart"/>
      <w:r w:rsidRPr="004F1DE7">
        <w:rPr>
          <w:rFonts w:ascii="Trebuchet MS" w:hAnsi="Trebuchet MS" w:cs="Arial"/>
        </w:rPr>
        <w:t>Social</w:t>
      </w:r>
      <w:proofErr w:type="spellEnd"/>
      <w:r w:rsidRPr="004F1DE7">
        <w:rPr>
          <w:rFonts w:ascii="Trebuchet MS" w:hAnsi="Trebuchet MS" w:cs="Arial"/>
        </w:rPr>
        <w:t xml:space="preserve"> Return verplichting.</w:t>
      </w:r>
    </w:p>
    <w:p w14:paraId="4250CEA1" w14:textId="77777777" w:rsidR="004F1DE7" w:rsidRPr="004F1DE7" w:rsidRDefault="004F1DE7" w:rsidP="004F1DE7">
      <w:pPr>
        <w:spacing w:line="280" w:lineRule="atLeast"/>
        <w:jc w:val="both"/>
        <w:rPr>
          <w:rFonts w:ascii="Trebuchet MS" w:hAnsi="Trebuchet MS" w:cs="Arial"/>
        </w:rPr>
      </w:pPr>
    </w:p>
    <w:p w14:paraId="3113CADC" w14:textId="77777777" w:rsidR="004F1DE7" w:rsidRPr="004F1DE7" w:rsidRDefault="004F1DE7" w:rsidP="004F1DE7">
      <w:pPr>
        <w:spacing w:line="280" w:lineRule="atLeast"/>
        <w:jc w:val="both"/>
        <w:rPr>
          <w:rFonts w:ascii="Trebuchet MS" w:hAnsi="Trebuchet MS" w:cs="Arial"/>
        </w:rPr>
      </w:pPr>
    </w:p>
    <w:p w14:paraId="5F5A21A0" w14:textId="77777777" w:rsidR="00D45117" w:rsidRPr="00861D44" w:rsidRDefault="00D45117" w:rsidP="00D45117">
      <w:pPr>
        <w:jc w:val="both"/>
        <w:rPr>
          <w:rFonts w:cs="Arial"/>
          <w:b/>
          <w:bCs/>
          <w:szCs w:val="19"/>
        </w:rPr>
      </w:pPr>
      <w:r w:rsidRPr="00861D44">
        <w:rPr>
          <w:rFonts w:cs="Arial"/>
          <w:b/>
          <w:bCs/>
          <w:szCs w:val="19"/>
        </w:rPr>
        <w:t>Bouwblokkenschema regio’s Haaglanden en Zuid-Holland Centraal</w:t>
      </w:r>
    </w:p>
    <w:p w14:paraId="1FC8F0D0" w14:textId="77777777" w:rsidR="00D45117" w:rsidRPr="00861D44" w:rsidRDefault="00D45117" w:rsidP="00D45117">
      <w:pPr>
        <w:jc w:val="both"/>
        <w:rPr>
          <w:rFonts w:cs="Arial"/>
          <w:b/>
          <w:bCs/>
          <w:szCs w:val="19"/>
        </w:rPr>
      </w:pPr>
    </w:p>
    <w:p w14:paraId="7ACB0E70" w14:textId="77777777" w:rsidR="00D45117" w:rsidRPr="00861D44" w:rsidRDefault="00D45117" w:rsidP="0003058C">
      <w:pPr>
        <w:numPr>
          <w:ilvl w:val="0"/>
          <w:numId w:val="32"/>
        </w:numPr>
        <w:spacing w:line="260" w:lineRule="atLeast"/>
        <w:jc w:val="both"/>
        <w:rPr>
          <w:rFonts w:cs="Arial"/>
          <w:b/>
          <w:bCs/>
          <w:szCs w:val="19"/>
        </w:rPr>
      </w:pPr>
      <w:r w:rsidRPr="00861D44">
        <w:rPr>
          <w:rFonts w:cs="Arial"/>
          <w:b/>
          <w:bCs/>
          <w:szCs w:val="19"/>
        </w:rPr>
        <w:t>Creëren van banen</w:t>
      </w:r>
    </w:p>
    <w:tbl>
      <w:tblPr>
        <w:tblStyle w:val="TabelLansingerlandstandaard"/>
        <w:tblW w:w="0" w:type="auto"/>
        <w:tblLook w:val="04A0" w:firstRow="1" w:lastRow="0" w:firstColumn="1" w:lastColumn="0" w:noHBand="0" w:noVBand="1"/>
      </w:tblPr>
      <w:tblGrid>
        <w:gridCol w:w="2547"/>
        <w:gridCol w:w="3118"/>
        <w:gridCol w:w="3397"/>
      </w:tblGrid>
      <w:tr w:rsidR="00D45117" w:rsidRPr="00861D44" w14:paraId="10EEB4B2" w14:textId="77777777" w:rsidTr="00D63049">
        <w:tc>
          <w:tcPr>
            <w:tcW w:w="254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AF5C557" w14:textId="77777777" w:rsidR="00D45117" w:rsidRPr="00861D44" w:rsidRDefault="00D45117" w:rsidP="00D63049">
            <w:pPr>
              <w:jc w:val="both"/>
              <w:rPr>
                <w:rFonts w:eastAsia="Calibri"/>
                <w:szCs w:val="19"/>
                <w:lang w:eastAsia="en-US"/>
              </w:rPr>
            </w:pPr>
            <w:r w:rsidRPr="00861D44">
              <w:rPr>
                <w:rFonts w:eastAsia="Calibri"/>
                <w:szCs w:val="19"/>
                <w:lang w:eastAsia="en-US"/>
              </w:rPr>
              <w:t>Bouwblok</w:t>
            </w:r>
          </w:p>
        </w:tc>
        <w:tc>
          <w:tcPr>
            <w:tcW w:w="311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1A06EC1" w14:textId="77777777" w:rsidR="00D45117" w:rsidRPr="00861D44" w:rsidRDefault="00D45117" w:rsidP="00D63049">
            <w:pPr>
              <w:jc w:val="both"/>
              <w:rPr>
                <w:rFonts w:eastAsia="Calibri"/>
                <w:szCs w:val="19"/>
                <w:lang w:eastAsia="en-US"/>
              </w:rPr>
            </w:pPr>
            <w:r w:rsidRPr="00861D44">
              <w:rPr>
                <w:rFonts w:eastAsia="Calibri"/>
                <w:szCs w:val="19"/>
                <w:lang w:eastAsia="en-US"/>
              </w:rPr>
              <w:t>Invulling</w:t>
            </w:r>
          </w:p>
        </w:tc>
        <w:tc>
          <w:tcPr>
            <w:tcW w:w="339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2C594EB" w14:textId="77777777" w:rsidR="00D45117" w:rsidRPr="00861D44" w:rsidRDefault="00D45117" w:rsidP="00D63049">
            <w:pPr>
              <w:jc w:val="both"/>
              <w:rPr>
                <w:rFonts w:eastAsia="Calibri"/>
                <w:szCs w:val="19"/>
                <w:lang w:eastAsia="en-US"/>
              </w:rPr>
            </w:pPr>
            <w:r w:rsidRPr="00861D44">
              <w:rPr>
                <w:rFonts w:eastAsia="Calibri"/>
                <w:szCs w:val="19"/>
                <w:lang w:eastAsia="en-US"/>
              </w:rPr>
              <w:t>Waarde per jaar op basis van 36 uur</w:t>
            </w:r>
          </w:p>
        </w:tc>
      </w:tr>
      <w:tr w:rsidR="00D45117" w:rsidRPr="00861D44" w14:paraId="202BFBA4"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3096C26B" w14:textId="77777777" w:rsidR="00D45117" w:rsidRPr="00861D44" w:rsidRDefault="00D45117" w:rsidP="00D63049">
            <w:pPr>
              <w:jc w:val="both"/>
              <w:rPr>
                <w:rFonts w:eastAsia="Calibri"/>
                <w:szCs w:val="19"/>
                <w:lang w:eastAsia="en-US"/>
              </w:rPr>
            </w:pPr>
            <w:r w:rsidRPr="00861D44">
              <w:rPr>
                <w:rFonts w:eastAsia="Calibri"/>
                <w:szCs w:val="19"/>
                <w:lang w:eastAsia="en-US"/>
              </w:rPr>
              <w:t>Zonder uitkering</w:t>
            </w:r>
          </w:p>
        </w:tc>
        <w:tc>
          <w:tcPr>
            <w:tcW w:w="3118" w:type="dxa"/>
            <w:tcBorders>
              <w:top w:val="single" w:sz="4" w:space="0" w:color="auto"/>
              <w:left w:val="single" w:sz="4" w:space="0" w:color="auto"/>
              <w:bottom w:val="single" w:sz="4" w:space="0" w:color="auto"/>
              <w:right w:val="single" w:sz="4" w:space="0" w:color="auto"/>
            </w:tcBorders>
            <w:hideMark/>
          </w:tcPr>
          <w:p w14:paraId="22AD4DBA" w14:textId="77777777" w:rsidR="00D45117" w:rsidRPr="00861D44" w:rsidRDefault="00D45117" w:rsidP="00D63049">
            <w:pPr>
              <w:jc w:val="both"/>
              <w:rPr>
                <w:rFonts w:eastAsia="Calibri"/>
                <w:szCs w:val="19"/>
                <w:lang w:eastAsia="en-US"/>
              </w:rPr>
            </w:pPr>
            <w:r w:rsidRPr="00861D44">
              <w:rPr>
                <w:rFonts w:eastAsia="Calibri"/>
                <w:szCs w:val="19"/>
                <w:lang w:eastAsia="en-US"/>
              </w:rPr>
              <w:t>Werkzoekend zonder uitkering*</w:t>
            </w:r>
          </w:p>
        </w:tc>
        <w:tc>
          <w:tcPr>
            <w:tcW w:w="3397" w:type="dxa"/>
            <w:tcBorders>
              <w:top w:val="single" w:sz="4" w:space="0" w:color="auto"/>
              <w:left w:val="single" w:sz="4" w:space="0" w:color="auto"/>
              <w:bottom w:val="single" w:sz="4" w:space="0" w:color="auto"/>
              <w:right w:val="single" w:sz="4" w:space="0" w:color="auto"/>
            </w:tcBorders>
            <w:hideMark/>
          </w:tcPr>
          <w:p w14:paraId="6D8B9DA7" w14:textId="77777777" w:rsidR="00D45117" w:rsidRPr="00861D44" w:rsidRDefault="00D45117" w:rsidP="00D63049">
            <w:pPr>
              <w:jc w:val="both"/>
              <w:rPr>
                <w:rFonts w:eastAsia="Calibri"/>
                <w:szCs w:val="19"/>
                <w:lang w:eastAsia="en-US"/>
              </w:rPr>
            </w:pPr>
            <w:r w:rsidRPr="00861D44">
              <w:rPr>
                <w:rFonts w:eastAsia="Calibri"/>
                <w:szCs w:val="19"/>
                <w:lang w:eastAsia="en-US"/>
              </w:rPr>
              <w:t>€ 5.000</w:t>
            </w:r>
          </w:p>
        </w:tc>
      </w:tr>
      <w:tr w:rsidR="00D45117" w:rsidRPr="00861D44" w14:paraId="77B92754"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526192AD" w14:textId="77777777" w:rsidR="00D45117" w:rsidRPr="00861D44" w:rsidRDefault="00D45117" w:rsidP="00D63049">
            <w:pPr>
              <w:jc w:val="both"/>
              <w:rPr>
                <w:rFonts w:eastAsia="Calibri"/>
                <w:szCs w:val="19"/>
                <w:lang w:eastAsia="en-US"/>
              </w:rPr>
            </w:pPr>
            <w:r w:rsidRPr="00861D44">
              <w:rPr>
                <w:rFonts w:eastAsia="Calibri"/>
                <w:szCs w:val="19"/>
                <w:lang w:eastAsia="en-US"/>
              </w:rPr>
              <w:t>Zonder uitkering</w:t>
            </w:r>
          </w:p>
        </w:tc>
        <w:tc>
          <w:tcPr>
            <w:tcW w:w="3118" w:type="dxa"/>
            <w:tcBorders>
              <w:top w:val="single" w:sz="4" w:space="0" w:color="auto"/>
              <w:left w:val="single" w:sz="4" w:space="0" w:color="auto"/>
              <w:bottom w:val="single" w:sz="4" w:space="0" w:color="auto"/>
              <w:right w:val="single" w:sz="4" w:space="0" w:color="auto"/>
            </w:tcBorders>
            <w:hideMark/>
          </w:tcPr>
          <w:p w14:paraId="0444D75C" w14:textId="77777777" w:rsidR="00D45117" w:rsidRPr="00861D44" w:rsidRDefault="00D45117" w:rsidP="00D63049">
            <w:pPr>
              <w:jc w:val="both"/>
              <w:rPr>
                <w:rFonts w:eastAsia="Calibri"/>
                <w:szCs w:val="19"/>
                <w:lang w:eastAsia="en-US"/>
              </w:rPr>
            </w:pPr>
            <w:r w:rsidRPr="00861D44">
              <w:rPr>
                <w:rFonts w:eastAsia="Calibri"/>
                <w:szCs w:val="19"/>
                <w:lang w:eastAsia="en-US"/>
              </w:rPr>
              <w:t>Jongeren zonder startkwalificatie</w:t>
            </w:r>
          </w:p>
        </w:tc>
        <w:tc>
          <w:tcPr>
            <w:tcW w:w="3397" w:type="dxa"/>
            <w:tcBorders>
              <w:top w:val="single" w:sz="4" w:space="0" w:color="auto"/>
              <w:left w:val="single" w:sz="4" w:space="0" w:color="auto"/>
              <w:bottom w:val="single" w:sz="4" w:space="0" w:color="auto"/>
              <w:right w:val="single" w:sz="4" w:space="0" w:color="auto"/>
            </w:tcBorders>
            <w:hideMark/>
          </w:tcPr>
          <w:p w14:paraId="60069619" w14:textId="77777777" w:rsidR="00D45117" w:rsidRPr="00861D44" w:rsidRDefault="00D45117" w:rsidP="00D63049">
            <w:pPr>
              <w:jc w:val="both"/>
              <w:rPr>
                <w:rFonts w:eastAsia="Calibri"/>
                <w:szCs w:val="19"/>
                <w:lang w:eastAsia="en-US"/>
              </w:rPr>
            </w:pPr>
            <w:r w:rsidRPr="00861D44">
              <w:rPr>
                <w:rFonts w:eastAsia="Calibri"/>
                <w:szCs w:val="19"/>
                <w:lang w:eastAsia="en-US"/>
              </w:rPr>
              <w:t>€ 10.000</w:t>
            </w:r>
          </w:p>
        </w:tc>
      </w:tr>
      <w:tr w:rsidR="00D45117" w:rsidRPr="00861D44" w14:paraId="6407A112"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1526B116" w14:textId="77777777" w:rsidR="00D45117" w:rsidRPr="00861D44" w:rsidRDefault="00D45117" w:rsidP="00D63049">
            <w:pPr>
              <w:jc w:val="both"/>
              <w:rPr>
                <w:rFonts w:eastAsia="Calibri"/>
                <w:szCs w:val="19"/>
                <w:lang w:eastAsia="en-US"/>
              </w:rPr>
            </w:pPr>
            <w:r w:rsidRPr="00861D44">
              <w:rPr>
                <w:rFonts w:eastAsia="Calibri"/>
                <w:szCs w:val="19"/>
                <w:lang w:eastAsia="en-US"/>
              </w:rPr>
              <w:t>Leerling / student stage</w:t>
            </w:r>
          </w:p>
        </w:tc>
        <w:tc>
          <w:tcPr>
            <w:tcW w:w="3118" w:type="dxa"/>
            <w:tcBorders>
              <w:top w:val="single" w:sz="4" w:space="0" w:color="auto"/>
              <w:left w:val="single" w:sz="4" w:space="0" w:color="auto"/>
              <w:bottom w:val="single" w:sz="4" w:space="0" w:color="auto"/>
              <w:right w:val="single" w:sz="4" w:space="0" w:color="auto"/>
            </w:tcBorders>
            <w:hideMark/>
          </w:tcPr>
          <w:p w14:paraId="08645E4E" w14:textId="77777777" w:rsidR="00D45117" w:rsidRPr="00861D44" w:rsidRDefault="00D45117" w:rsidP="00D63049">
            <w:pPr>
              <w:jc w:val="both"/>
              <w:rPr>
                <w:rFonts w:eastAsia="Calibri"/>
                <w:szCs w:val="19"/>
                <w:lang w:eastAsia="en-US"/>
              </w:rPr>
            </w:pPr>
            <w:r w:rsidRPr="00861D44">
              <w:rPr>
                <w:rFonts w:eastAsia="Calibri"/>
                <w:szCs w:val="19"/>
                <w:lang w:eastAsia="en-US"/>
              </w:rPr>
              <w:t>Stagiair mbo, hbo</w:t>
            </w:r>
          </w:p>
        </w:tc>
        <w:tc>
          <w:tcPr>
            <w:tcW w:w="3397" w:type="dxa"/>
            <w:tcBorders>
              <w:top w:val="single" w:sz="4" w:space="0" w:color="auto"/>
              <w:left w:val="single" w:sz="4" w:space="0" w:color="auto"/>
              <w:bottom w:val="single" w:sz="4" w:space="0" w:color="auto"/>
              <w:right w:val="single" w:sz="4" w:space="0" w:color="auto"/>
            </w:tcBorders>
            <w:hideMark/>
          </w:tcPr>
          <w:p w14:paraId="0D828A7D" w14:textId="77777777" w:rsidR="00D45117" w:rsidRPr="00861D44" w:rsidRDefault="00D45117" w:rsidP="00D63049">
            <w:pPr>
              <w:jc w:val="both"/>
              <w:rPr>
                <w:rFonts w:eastAsia="Calibri"/>
                <w:szCs w:val="19"/>
                <w:lang w:eastAsia="en-US"/>
              </w:rPr>
            </w:pPr>
            <w:r w:rsidRPr="00861D44">
              <w:rPr>
                <w:rFonts w:eastAsia="Calibri"/>
                <w:szCs w:val="19"/>
                <w:lang w:eastAsia="en-US"/>
              </w:rPr>
              <w:t>€ 5.000</w:t>
            </w:r>
          </w:p>
        </w:tc>
      </w:tr>
      <w:tr w:rsidR="00D45117" w:rsidRPr="00861D44" w14:paraId="4362A4BA"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13BB0A35" w14:textId="77777777" w:rsidR="00D45117" w:rsidRPr="00861D44" w:rsidRDefault="00D45117" w:rsidP="00D63049">
            <w:pPr>
              <w:jc w:val="both"/>
              <w:rPr>
                <w:rFonts w:eastAsia="Calibri"/>
                <w:szCs w:val="19"/>
                <w:lang w:eastAsia="en-US"/>
              </w:rPr>
            </w:pPr>
            <w:r w:rsidRPr="00861D44">
              <w:rPr>
                <w:rFonts w:eastAsia="Calibri"/>
                <w:szCs w:val="19"/>
                <w:lang w:eastAsia="en-US"/>
              </w:rPr>
              <w:t>Leerling / student stage</w:t>
            </w:r>
          </w:p>
        </w:tc>
        <w:tc>
          <w:tcPr>
            <w:tcW w:w="3118" w:type="dxa"/>
            <w:tcBorders>
              <w:top w:val="single" w:sz="4" w:space="0" w:color="auto"/>
              <w:left w:val="single" w:sz="4" w:space="0" w:color="auto"/>
              <w:bottom w:val="single" w:sz="4" w:space="0" w:color="auto"/>
              <w:right w:val="single" w:sz="4" w:space="0" w:color="auto"/>
            </w:tcBorders>
            <w:hideMark/>
          </w:tcPr>
          <w:p w14:paraId="09833E7E" w14:textId="77777777" w:rsidR="00D45117" w:rsidRPr="00861D44" w:rsidRDefault="00D45117" w:rsidP="00D63049">
            <w:pPr>
              <w:jc w:val="both"/>
              <w:rPr>
                <w:rFonts w:eastAsia="Calibri"/>
                <w:szCs w:val="19"/>
                <w:lang w:eastAsia="en-US"/>
              </w:rPr>
            </w:pPr>
            <w:r w:rsidRPr="00861D44">
              <w:rPr>
                <w:rFonts w:eastAsia="Calibri"/>
                <w:szCs w:val="19"/>
                <w:lang w:eastAsia="en-US"/>
              </w:rPr>
              <w:t>Stagiair VSO/</w:t>
            </w:r>
            <w:proofErr w:type="spellStart"/>
            <w:r w:rsidRPr="00861D44">
              <w:rPr>
                <w:rFonts w:eastAsia="Calibri"/>
                <w:szCs w:val="19"/>
                <w:lang w:eastAsia="en-US"/>
              </w:rPr>
              <w:t>PrO</w:t>
            </w:r>
            <w:proofErr w:type="spellEnd"/>
          </w:p>
        </w:tc>
        <w:tc>
          <w:tcPr>
            <w:tcW w:w="3397" w:type="dxa"/>
            <w:tcBorders>
              <w:top w:val="single" w:sz="4" w:space="0" w:color="auto"/>
              <w:left w:val="single" w:sz="4" w:space="0" w:color="auto"/>
              <w:bottom w:val="single" w:sz="4" w:space="0" w:color="auto"/>
              <w:right w:val="single" w:sz="4" w:space="0" w:color="auto"/>
            </w:tcBorders>
            <w:hideMark/>
          </w:tcPr>
          <w:p w14:paraId="0B0113D6" w14:textId="77777777" w:rsidR="00D45117" w:rsidRPr="00861D44" w:rsidRDefault="00D45117" w:rsidP="00D63049">
            <w:pPr>
              <w:jc w:val="both"/>
              <w:rPr>
                <w:rFonts w:eastAsia="Calibri"/>
                <w:szCs w:val="19"/>
                <w:lang w:eastAsia="en-US"/>
              </w:rPr>
            </w:pPr>
            <w:r w:rsidRPr="00861D44">
              <w:rPr>
                <w:rFonts w:eastAsia="Calibri"/>
                <w:szCs w:val="19"/>
                <w:lang w:eastAsia="en-US"/>
              </w:rPr>
              <w:t>€ 7.500</w:t>
            </w:r>
          </w:p>
        </w:tc>
      </w:tr>
      <w:tr w:rsidR="00D45117" w:rsidRPr="00861D44" w14:paraId="23594F85"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3A563EF3" w14:textId="77777777" w:rsidR="00D45117" w:rsidRPr="00861D44" w:rsidRDefault="00D45117" w:rsidP="00D63049">
            <w:pPr>
              <w:jc w:val="both"/>
              <w:rPr>
                <w:rFonts w:eastAsia="Calibri"/>
                <w:szCs w:val="19"/>
                <w:lang w:eastAsia="en-US"/>
              </w:rPr>
            </w:pPr>
            <w:r w:rsidRPr="00861D44">
              <w:rPr>
                <w:rFonts w:eastAsia="Calibri"/>
                <w:szCs w:val="19"/>
                <w:lang w:eastAsia="en-US"/>
              </w:rPr>
              <w:t>Leerling / student stage</w:t>
            </w:r>
          </w:p>
        </w:tc>
        <w:tc>
          <w:tcPr>
            <w:tcW w:w="3118" w:type="dxa"/>
            <w:tcBorders>
              <w:top w:val="single" w:sz="4" w:space="0" w:color="auto"/>
              <w:left w:val="single" w:sz="4" w:space="0" w:color="auto"/>
              <w:bottom w:val="single" w:sz="4" w:space="0" w:color="auto"/>
              <w:right w:val="single" w:sz="4" w:space="0" w:color="auto"/>
            </w:tcBorders>
            <w:hideMark/>
          </w:tcPr>
          <w:p w14:paraId="19B9BFC7" w14:textId="77777777" w:rsidR="00D45117" w:rsidRPr="00861D44" w:rsidRDefault="00D45117" w:rsidP="00D63049">
            <w:pPr>
              <w:jc w:val="both"/>
              <w:rPr>
                <w:rFonts w:eastAsia="Calibri"/>
                <w:szCs w:val="19"/>
                <w:lang w:eastAsia="en-US"/>
              </w:rPr>
            </w:pPr>
            <w:r w:rsidRPr="00165E39">
              <w:rPr>
                <w:rFonts w:eastAsia="Calibri"/>
                <w:szCs w:val="19"/>
                <w:lang w:eastAsia="en-US"/>
              </w:rPr>
              <w:t>Leerwerkbaan mbo BBL maximaal niveau 2</w:t>
            </w:r>
            <w:r>
              <w:rPr>
                <w:rFonts w:eastAsia="Calibri"/>
                <w:szCs w:val="19"/>
                <w:lang w:eastAsia="en-US"/>
              </w:rPr>
              <w:t xml:space="preserve"> </w:t>
            </w:r>
            <w:r w:rsidRPr="00165E39">
              <w:rPr>
                <w:rFonts w:eastAsia="Calibri"/>
                <w:szCs w:val="19"/>
                <w:lang w:eastAsia="en-US"/>
              </w:rPr>
              <w:t>(dienstverband- maximaal 24 maanden)</w:t>
            </w:r>
          </w:p>
        </w:tc>
        <w:tc>
          <w:tcPr>
            <w:tcW w:w="3397" w:type="dxa"/>
            <w:tcBorders>
              <w:top w:val="single" w:sz="4" w:space="0" w:color="auto"/>
              <w:left w:val="single" w:sz="4" w:space="0" w:color="auto"/>
              <w:bottom w:val="single" w:sz="4" w:space="0" w:color="auto"/>
              <w:right w:val="single" w:sz="4" w:space="0" w:color="auto"/>
            </w:tcBorders>
            <w:hideMark/>
          </w:tcPr>
          <w:p w14:paraId="05FF046C" w14:textId="77777777" w:rsidR="00D45117" w:rsidRPr="00861D44" w:rsidRDefault="00D45117" w:rsidP="00D63049">
            <w:pPr>
              <w:jc w:val="both"/>
              <w:rPr>
                <w:rFonts w:eastAsia="Calibri"/>
                <w:szCs w:val="19"/>
                <w:lang w:eastAsia="en-US"/>
              </w:rPr>
            </w:pPr>
            <w:r w:rsidRPr="00861D44">
              <w:rPr>
                <w:rFonts w:eastAsia="Calibri"/>
                <w:szCs w:val="19"/>
                <w:lang w:eastAsia="en-US"/>
              </w:rPr>
              <w:t>€ 25.000</w:t>
            </w:r>
          </w:p>
        </w:tc>
      </w:tr>
      <w:tr w:rsidR="00D45117" w:rsidRPr="00861D44" w14:paraId="33968FDC" w14:textId="77777777" w:rsidTr="00D63049">
        <w:tc>
          <w:tcPr>
            <w:tcW w:w="2547" w:type="dxa"/>
            <w:tcBorders>
              <w:top w:val="single" w:sz="4" w:space="0" w:color="auto"/>
              <w:left w:val="single" w:sz="4" w:space="0" w:color="auto"/>
              <w:bottom w:val="single" w:sz="4" w:space="0" w:color="auto"/>
              <w:right w:val="single" w:sz="4" w:space="0" w:color="auto"/>
            </w:tcBorders>
          </w:tcPr>
          <w:p w14:paraId="344C6235" w14:textId="77777777" w:rsidR="00D45117" w:rsidRPr="00861D44" w:rsidRDefault="00D45117" w:rsidP="00D63049">
            <w:pPr>
              <w:jc w:val="both"/>
              <w:rPr>
                <w:rFonts w:eastAsia="Calibri"/>
                <w:szCs w:val="19"/>
                <w:lang w:eastAsia="en-US"/>
              </w:rPr>
            </w:pPr>
            <w:r w:rsidRPr="00861D44">
              <w:rPr>
                <w:rFonts w:eastAsia="Calibri"/>
                <w:szCs w:val="19"/>
                <w:lang w:eastAsia="en-US"/>
              </w:rPr>
              <w:t>Leerling / student stage</w:t>
            </w:r>
          </w:p>
        </w:tc>
        <w:tc>
          <w:tcPr>
            <w:tcW w:w="3118" w:type="dxa"/>
            <w:tcBorders>
              <w:top w:val="single" w:sz="4" w:space="0" w:color="auto"/>
              <w:left w:val="single" w:sz="4" w:space="0" w:color="auto"/>
              <w:bottom w:val="single" w:sz="4" w:space="0" w:color="auto"/>
              <w:right w:val="single" w:sz="4" w:space="0" w:color="auto"/>
            </w:tcBorders>
          </w:tcPr>
          <w:p w14:paraId="71604A44" w14:textId="77777777" w:rsidR="00D45117" w:rsidRPr="00861D44" w:rsidRDefault="00D45117" w:rsidP="00D63049">
            <w:pPr>
              <w:jc w:val="both"/>
              <w:rPr>
                <w:rFonts w:eastAsia="Calibri"/>
                <w:szCs w:val="19"/>
                <w:lang w:eastAsia="en-US"/>
              </w:rPr>
            </w:pPr>
            <w:r w:rsidRPr="00165E39">
              <w:rPr>
                <w:rFonts w:eastAsia="Calibri"/>
                <w:szCs w:val="19"/>
                <w:lang w:eastAsia="en-US"/>
              </w:rPr>
              <w:t>Leerwerkbaan mbo BBL niveau 3 en hoger</w:t>
            </w:r>
            <w:r>
              <w:rPr>
                <w:rFonts w:eastAsia="Calibri"/>
                <w:szCs w:val="19"/>
                <w:lang w:eastAsia="en-US"/>
              </w:rPr>
              <w:t xml:space="preserve"> </w:t>
            </w:r>
            <w:r w:rsidRPr="00165E39">
              <w:rPr>
                <w:rFonts w:eastAsia="Calibri"/>
                <w:szCs w:val="19"/>
                <w:lang w:eastAsia="en-US"/>
              </w:rPr>
              <w:t>(dienstverband- maximaal 36 maanden)</w:t>
            </w:r>
          </w:p>
        </w:tc>
        <w:tc>
          <w:tcPr>
            <w:tcW w:w="3397" w:type="dxa"/>
            <w:tcBorders>
              <w:top w:val="single" w:sz="4" w:space="0" w:color="auto"/>
              <w:left w:val="single" w:sz="4" w:space="0" w:color="auto"/>
              <w:bottom w:val="single" w:sz="4" w:space="0" w:color="auto"/>
              <w:right w:val="single" w:sz="4" w:space="0" w:color="auto"/>
            </w:tcBorders>
          </w:tcPr>
          <w:p w14:paraId="160E09B1" w14:textId="77777777" w:rsidR="00D45117" w:rsidRPr="00861D44" w:rsidRDefault="00D45117" w:rsidP="00D63049">
            <w:pPr>
              <w:jc w:val="both"/>
              <w:rPr>
                <w:rFonts w:eastAsia="Calibri"/>
                <w:szCs w:val="19"/>
                <w:lang w:eastAsia="en-US"/>
              </w:rPr>
            </w:pPr>
            <w:r>
              <w:rPr>
                <w:rFonts w:eastAsia="Calibri"/>
                <w:szCs w:val="19"/>
                <w:lang w:eastAsia="en-US"/>
              </w:rPr>
              <w:t>€ 15.000</w:t>
            </w:r>
          </w:p>
        </w:tc>
      </w:tr>
      <w:tr w:rsidR="00D45117" w:rsidRPr="00861D44" w14:paraId="16D3B04C"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3219CC7B" w14:textId="77777777" w:rsidR="00D45117" w:rsidRPr="00861D44" w:rsidRDefault="00D45117" w:rsidP="00D63049">
            <w:pPr>
              <w:jc w:val="both"/>
              <w:rPr>
                <w:rFonts w:eastAsia="Calibri"/>
                <w:szCs w:val="19"/>
                <w:lang w:eastAsia="en-US"/>
              </w:rPr>
            </w:pPr>
            <w:r w:rsidRPr="00861D44">
              <w:rPr>
                <w:rFonts w:eastAsia="Calibri"/>
                <w:szCs w:val="19"/>
                <w:lang w:eastAsia="en-US"/>
              </w:rPr>
              <w:t>Met uitkering</w:t>
            </w:r>
          </w:p>
        </w:tc>
        <w:tc>
          <w:tcPr>
            <w:tcW w:w="3118" w:type="dxa"/>
            <w:tcBorders>
              <w:top w:val="single" w:sz="4" w:space="0" w:color="auto"/>
              <w:left w:val="single" w:sz="4" w:space="0" w:color="auto"/>
              <w:bottom w:val="single" w:sz="4" w:space="0" w:color="auto"/>
              <w:right w:val="single" w:sz="4" w:space="0" w:color="auto"/>
            </w:tcBorders>
            <w:hideMark/>
          </w:tcPr>
          <w:p w14:paraId="22C65131" w14:textId="77777777" w:rsidR="00D45117" w:rsidRPr="00861D44" w:rsidRDefault="00D45117" w:rsidP="00D63049">
            <w:pPr>
              <w:jc w:val="both"/>
              <w:rPr>
                <w:rFonts w:eastAsia="Calibri"/>
                <w:szCs w:val="19"/>
                <w:lang w:eastAsia="en-US"/>
              </w:rPr>
            </w:pPr>
            <w:r w:rsidRPr="00861D44">
              <w:rPr>
                <w:rFonts w:eastAsia="Calibri"/>
                <w:szCs w:val="19"/>
                <w:lang w:eastAsia="en-US"/>
              </w:rPr>
              <w:t>WW</w:t>
            </w:r>
          </w:p>
        </w:tc>
        <w:tc>
          <w:tcPr>
            <w:tcW w:w="3397" w:type="dxa"/>
            <w:tcBorders>
              <w:top w:val="single" w:sz="4" w:space="0" w:color="auto"/>
              <w:left w:val="single" w:sz="4" w:space="0" w:color="auto"/>
              <w:bottom w:val="single" w:sz="4" w:space="0" w:color="auto"/>
              <w:right w:val="single" w:sz="4" w:space="0" w:color="auto"/>
            </w:tcBorders>
            <w:hideMark/>
          </w:tcPr>
          <w:p w14:paraId="2D259BB8" w14:textId="77777777" w:rsidR="00D45117" w:rsidRPr="00861D44" w:rsidRDefault="00D45117" w:rsidP="00D63049">
            <w:pPr>
              <w:jc w:val="both"/>
              <w:rPr>
                <w:rFonts w:eastAsia="Calibri"/>
                <w:szCs w:val="19"/>
                <w:lang w:eastAsia="en-US"/>
              </w:rPr>
            </w:pPr>
            <w:r>
              <w:rPr>
                <w:rFonts w:eastAsia="Calibri"/>
                <w:szCs w:val="19"/>
                <w:lang w:eastAsia="en-US"/>
              </w:rPr>
              <w:t>€ 2</w:t>
            </w:r>
            <w:r w:rsidRPr="00861D44">
              <w:rPr>
                <w:rFonts w:eastAsia="Calibri"/>
                <w:szCs w:val="19"/>
                <w:lang w:eastAsia="en-US"/>
              </w:rPr>
              <w:t>0.000</w:t>
            </w:r>
          </w:p>
        </w:tc>
      </w:tr>
      <w:tr w:rsidR="00D45117" w:rsidRPr="00861D44" w14:paraId="3994117B"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521F0DE7" w14:textId="77777777" w:rsidR="00D45117" w:rsidRPr="00861D44" w:rsidRDefault="00D45117" w:rsidP="00D63049">
            <w:pPr>
              <w:jc w:val="both"/>
              <w:rPr>
                <w:rFonts w:eastAsia="Calibri"/>
                <w:szCs w:val="19"/>
                <w:lang w:eastAsia="en-US"/>
              </w:rPr>
            </w:pPr>
            <w:r w:rsidRPr="00861D44">
              <w:rPr>
                <w:rFonts w:eastAsia="Calibri"/>
                <w:szCs w:val="19"/>
                <w:lang w:eastAsia="en-US"/>
              </w:rPr>
              <w:t>Met uitkering</w:t>
            </w:r>
          </w:p>
        </w:tc>
        <w:tc>
          <w:tcPr>
            <w:tcW w:w="3118" w:type="dxa"/>
            <w:tcBorders>
              <w:top w:val="single" w:sz="4" w:space="0" w:color="auto"/>
              <w:left w:val="single" w:sz="4" w:space="0" w:color="auto"/>
              <w:bottom w:val="single" w:sz="4" w:space="0" w:color="auto"/>
              <w:right w:val="single" w:sz="4" w:space="0" w:color="auto"/>
            </w:tcBorders>
            <w:hideMark/>
          </w:tcPr>
          <w:p w14:paraId="0C653CE6" w14:textId="77777777" w:rsidR="00D45117" w:rsidRPr="00861D44" w:rsidRDefault="00D45117" w:rsidP="00D63049">
            <w:pPr>
              <w:jc w:val="both"/>
              <w:rPr>
                <w:rFonts w:eastAsia="Calibri"/>
                <w:szCs w:val="19"/>
                <w:lang w:eastAsia="en-US"/>
              </w:rPr>
            </w:pPr>
            <w:r w:rsidRPr="00861D44">
              <w:rPr>
                <w:rFonts w:eastAsia="Calibri"/>
                <w:szCs w:val="19"/>
                <w:lang w:eastAsia="en-US"/>
              </w:rPr>
              <w:t>WIA</w:t>
            </w:r>
          </w:p>
        </w:tc>
        <w:tc>
          <w:tcPr>
            <w:tcW w:w="3397" w:type="dxa"/>
            <w:tcBorders>
              <w:top w:val="single" w:sz="4" w:space="0" w:color="auto"/>
              <w:left w:val="single" w:sz="4" w:space="0" w:color="auto"/>
              <w:bottom w:val="single" w:sz="4" w:space="0" w:color="auto"/>
              <w:right w:val="single" w:sz="4" w:space="0" w:color="auto"/>
            </w:tcBorders>
            <w:hideMark/>
          </w:tcPr>
          <w:p w14:paraId="22DDFF33" w14:textId="77777777" w:rsidR="00D45117" w:rsidRPr="00861D44" w:rsidRDefault="00D45117" w:rsidP="00D63049">
            <w:pPr>
              <w:jc w:val="both"/>
              <w:rPr>
                <w:rFonts w:eastAsia="Calibri"/>
                <w:szCs w:val="19"/>
                <w:lang w:eastAsia="en-US"/>
              </w:rPr>
            </w:pPr>
            <w:r>
              <w:rPr>
                <w:rFonts w:eastAsia="Calibri"/>
                <w:szCs w:val="19"/>
                <w:lang w:eastAsia="en-US"/>
              </w:rPr>
              <w:t>€ 3</w:t>
            </w:r>
            <w:r w:rsidRPr="00861D44">
              <w:rPr>
                <w:rFonts w:eastAsia="Calibri"/>
                <w:szCs w:val="19"/>
                <w:lang w:eastAsia="en-US"/>
              </w:rPr>
              <w:t>0.000</w:t>
            </w:r>
          </w:p>
        </w:tc>
      </w:tr>
      <w:tr w:rsidR="00D45117" w:rsidRPr="00861D44" w14:paraId="693E0FAD"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006F803E" w14:textId="77777777" w:rsidR="00D45117" w:rsidRPr="00861D44" w:rsidRDefault="00D45117" w:rsidP="00D63049">
            <w:pPr>
              <w:jc w:val="both"/>
              <w:rPr>
                <w:rFonts w:eastAsia="Calibri"/>
                <w:szCs w:val="19"/>
                <w:lang w:eastAsia="en-US"/>
              </w:rPr>
            </w:pPr>
            <w:r w:rsidRPr="00861D44">
              <w:rPr>
                <w:rFonts w:eastAsia="Calibri"/>
                <w:szCs w:val="19"/>
                <w:lang w:eastAsia="en-US"/>
              </w:rPr>
              <w:t>Met uitkering</w:t>
            </w:r>
          </w:p>
        </w:tc>
        <w:tc>
          <w:tcPr>
            <w:tcW w:w="3118" w:type="dxa"/>
            <w:tcBorders>
              <w:top w:val="single" w:sz="4" w:space="0" w:color="auto"/>
              <w:left w:val="single" w:sz="4" w:space="0" w:color="auto"/>
              <w:bottom w:val="single" w:sz="4" w:space="0" w:color="auto"/>
              <w:right w:val="single" w:sz="4" w:space="0" w:color="auto"/>
            </w:tcBorders>
            <w:hideMark/>
          </w:tcPr>
          <w:p w14:paraId="509774DB" w14:textId="77777777" w:rsidR="00D45117" w:rsidRPr="00861D44" w:rsidRDefault="00D45117" w:rsidP="00D63049">
            <w:pPr>
              <w:jc w:val="both"/>
              <w:rPr>
                <w:rFonts w:eastAsia="Calibri"/>
                <w:szCs w:val="19"/>
                <w:lang w:eastAsia="en-US"/>
              </w:rPr>
            </w:pPr>
            <w:r w:rsidRPr="00861D44">
              <w:rPr>
                <w:rFonts w:eastAsia="Calibri"/>
                <w:szCs w:val="19"/>
                <w:lang w:eastAsia="en-US"/>
              </w:rPr>
              <w:t>Participatiewet</w:t>
            </w:r>
          </w:p>
        </w:tc>
        <w:tc>
          <w:tcPr>
            <w:tcW w:w="3397" w:type="dxa"/>
            <w:tcBorders>
              <w:top w:val="single" w:sz="4" w:space="0" w:color="auto"/>
              <w:left w:val="single" w:sz="4" w:space="0" w:color="auto"/>
              <w:bottom w:val="single" w:sz="4" w:space="0" w:color="auto"/>
              <w:right w:val="single" w:sz="4" w:space="0" w:color="auto"/>
            </w:tcBorders>
            <w:hideMark/>
          </w:tcPr>
          <w:p w14:paraId="5D6AE773" w14:textId="77777777" w:rsidR="00D45117" w:rsidRPr="00861D44" w:rsidRDefault="00D45117" w:rsidP="00D63049">
            <w:pPr>
              <w:jc w:val="both"/>
              <w:rPr>
                <w:rFonts w:eastAsia="Calibri"/>
                <w:szCs w:val="19"/>
                <w:lang w:eastAsia="en-US"/>
              </w:rPr>
            </w:pPr>
            <w:r>
              <w:rPr>
                <w:rFonts w:eastAsia="Calibri"/>
                <w:szCs w:val="19"/>
                <w:lang w:eastAsia="en-US"/>
              </w:rPr>
              <w:t>€ 4</w:t>
            </w:r>
            <w:r w:rsidRPr="00861D44">
              <w:rPr>
                <w:rFonts w:eastAsia="Calibri"/>
                <w:szCs w:val="19"/>
                <w:lang w:eastAsia="en-US"/>
              </w:rPr>
              <w:t>0.000</w:t>
            </w:r>
          </w:p>
        </w:tc>
      </w:tr>
      <w:tr w:rsidR="00D45117" w:rsidRPr="00861D44" w14:paraId="653B7ADB"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0CEC4514" w14:textId="77777777" w:rsidR="00D45117" w:rsidRPr="00861D44" w:rsidRDefault="00D45117" w:rsidP="00D63049">
            <w:pPr>
              <w:jc w:val="both"/>
              <w:rPr>
                <w:rFonts w:eastAsia="Calibri"/>
                <w:szCs w:val="19"/>
                <w:lang w:eastAsia="en-US"/>
              </w:rPr>
            </w:pPr>
            <w:r w:rsidRPr="00861D44">
              <w:rPr>
                <w:rFonts w:eastAsia="Calibri"/>
                <w:szCs w:val="19"/>
                <w:lang w:eastAsia="en-US"/>
              </w:rPr>
              <w:t>Met uitkering</w:t>
            </w:r>
          </w:p>
        </w:tc>
        <w:tc>
          <w:tcPr>
            <w:tcW w:w="3118" w:type="dxa"/>
            <w:tcBorders>
              <w:top w:val="single" w:sz="4" w:space="0" w:color="auto"/>
              <w:left w:val="single" w:sz="4" w:space="0" w:color="auto"/>
              <w:bottom w:val="single" w:sz="4" w:space="0" w:color="auto"/>
              <w:right w:val="single" w:sz="4" w:space="0" w:color="auto"/>
            </w:tcBorders>
            <w:hideMark/>
          </w:tcPr>
          <w:p w14:paraId="5F22D2F3" w14:textId="77777777" w:rsidR="00D45117" w:rsidRPr="00861D44" w:rsidRDefault="00D45117" w:rsidP="00D63049">
            <w:pPr>
              <w:jc w:val="both"/>
              <w:rPr>
                <w:rFonts w:eastAsia="Calibri"/>
                <w:szCs w:val="19"/>
                <w:lang w:eastAsia="en-US"/>
              </w:rPr>
            </w:pPr>
            <w:r w:rsidRPr="00861D44">
              <w:rPr>
                <w:rFonts w:eastAsia="Calibri"/>
                <w:szCs w:val="19"/>
                <w:lang w:eastAsia="en-US"/>
              </w:rPr>
              <w:t xml:space="preserve">Banenafspraak (ook: Wajong, </w:t>
            </w:r>
            <w:proofErr w:type="spellStart"/>
            <w:r w:rsidRPr="00861D44">
              <w:rPr>
                <w:rFonts w:eastAsia="Calibri"/>
                <w:szCs w:val="19"/>
                <w:lang w:eastAsia="en-US"/>
              </w:rPr>
              <w:t>WsW</w:t>
            </w:r>
            <w:proofErr w:type="spellEnd"/>
            <w:r w:rsidRPr="00861D44">
              <w:rPr>
                <w:rFonts w:eastAsia="Calibri"/>
                <w:szCs w:val="19"/>
                <w:lang w:eastAsia="en-US"/>
              </w:rPr>
              <w:t xml:space="preserve">, </w:t>
            </w:r>
            <w:proofErr w:type="spellStart"/>
            <w:r w:rsidRPr="00861D44">
              <w:rPr>
                <w:rFonts w:eastAsia="Calibri"/>
                <w:szCs w:val="19"/>
                <w:lang w:eastAsia="en-US"/>
              </w:rPr>
              <w:t>doelgroepregistratie</w:t>
            </w:r>
            <w:proofErr w:type="spellEnd"/>
            <w:r w:rsidRPr="00861D44">
              <w:rPr>
                <w:rFonts w:eastAsia="Calibri"/>
                <w:szCs w:val="19"/>
                <w:lang w:eastAsia="en-US"/>
              </w:rPr>
              <w:t>)</w:t>
            </w:r>
          </w:p>
        </w:tc>
        <w:tc>
          <w:tcPr>
            <w:tcW w:w="3397" w:type="dxa"/>
            <w:tcBorders>
              <w:top w:val="single" w:sz="4" w:space="0" w:color="auto"/>
              <w:left w:val="single" w:sz="4" w:space="0" w:color="auto"/>
              <w:bottom w:val="single" w:sz="4" w:space="0" w:color="auto"/>
              <w:right w:val="single" w:sz="4" w:space="0" w:color="auto"/>
            </w:tcBorders>
            <w:hideMark/>
          </w:tcPr>
          <w:p w14:paraId="5603A771" w14:textId="77777777" w:rsidR="00D45117" w:rsidRPr="00861D44" w:rsidRDefault="00D45117" w:rsidP="00D63049">
            <w:pPr>
              <w:jc w:val="both"/>
              <w:rPr>
                <w:rFonts w:eastAsia="Calibri"/>
                <w:szCs w:val="19"/>
                <w:lang w:eastAsia="en-US"/>
              </w:rPr>
            </w:pPr>
            <w:r w:rsidRPr="00861D44">
              <w:rPr>
                <w:rFonts w:eastAsia="Calibri"/>
                <w:szCs w:val="19"/>
                <w:lang w:eastAsia="en-US"/>
              </w:rPr>
              <w:t>€ 50.000</w:t>
            </w:r>
          </w:p>
        </w:tc>
      </w:tr>
      <w:tr w:rsidR="00D45117" w:rsidRPr="00861D44" w14:paraId="686CE527"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35E51779" w14:textId="77777777" w:rsidR="00D45117" w:rsidRPr="00861D44" w:rsidRDefault="00D45117" w:rsidP="00D63049">
            <w:pPr>
              <w:jc w:val="both"/>
              <w:rPr>
                <w:rFonts w:eastAsia="Calibri"/>
                <w:szCs w:val="19"/>
                <w:lang w:eastAsia="en-US"/>
              </w:rPr>
            </w:pPr>
            <w:r>
              <w:rPr>
                <w:rFonts w:eastAsia="Calibri"/>
                <w:szCs w:val="19"/>
                <w:lang w:eastAsia="en-US"/>
              </w:rPr>
              <w:t>Bonus</w:t>
            </w:r>
          </w:p>
        </w:tc>
        <w:tc>
          <w:tcPr>
            <w:tcW w:w="3118" w:type="dxa"/>
            <w:tcBorders>
              <w:top w:val="single" w:sz="4" w:space="0" w:color="auto"/>
              <w:left w:val="single" w:sz="4" w:space="0" w:color="auto"/>
              <w:bottom w:val="single" w:sz="4" w:space="0" w:color="auto"/>
              <w:right w:val="single" w:sz="4" w:space="0" w:color="auto"/>
            </w:tcBorders>
            <w:hideMark/>
          </w:tcPr>
          <w:p w14:paraId="30C256B9" w14:textId="77777777" w:rsidR="00D45117" w:rsidRPr="00861D44" w:rsidRDefault="00D45117" w:rsidP="00D63049">
            <w:pPr>
              <w:jc w:val="both"/>
              <w:rPr>
                <w:rFonts w:eastAsia="Calibri"/>
                <w:szCs w:val="19"/>
                <w:lang w:eastAsia="en-US"/>
              </w:rPr>
            </w:pPr>
            <w:r w:rsidRPr="00861D44">
              <w:rPr>
                <w:rFonts w:eastAsia="Calibri"/>
                <w:szCs w:val="19"/>
                <w:lang w:eastAsia="en-US"/>
              </w:rPr>
              <w:t>55+</w:t>
            </w:r>
          </w:p>
        </w:tc>
        <w:tc>
          <w:tcPr>
            <w:tcW w:w="3397" w:type="dxa"/>
            <w:tcBorders>
              <w:top w:val="single" w:sz="4" w:space="0" w:color="auto"/>
              <w:left w:val="single" w:sz="4" w:space="0" w:color="auto"/>
              <w:bottom w:val="single" w:sz="4" w:space="0" w:color="auto"/>
              <w:right w:val="single" w:sz="4" w:space="0" w:color="auto"/>
            </w:tcBorders>
            <w:hideMark/>
          </w:tcPr>
          <w:p w14:paraId="2A85C1EA" w14:textId="77777777" w:rsidR="00D45117" w:rsidRPr="00861D44" w:rsidRDefault="00D45117" w:rsidP="00D63049">
            <w:pPr>
              <w:jc w:val="both"/>
              <w:rPr>
                <w:rFonts w:eastAsia="Calibri"/>
                <w:szCs w:val="19"/>
                <w:lang w:eastAsia="en-US"/>
              </w:rPr>
            </w:pPr>
            <w:r w:rsidRPr="00861D44">
              <w:rPr>
                <w:rFonts w:eastAsia="Calibri"/>
                <w:szCs w:val="19"/>
                <w:lang w:eastAsia="en-US"/>
              </w:rPr>
              <w:t>€ 10.000</w:t>
            </w:r>
          </w:p>
        </w:tc>
      </w:tr>
      <w:tr w:rsidR="00D45117" w:rsidRPr="00861D44" w14:paraId="023A8218"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349FFD62" w14:textId="77777777" w:rsidR="00D45117" w:rsidRPr="00861D44" w:rsidRDefault="00D45117" w:rsidP="00D63049">
            <w:pPr>
              <w:jc w:val="both"/>
              <w:rPr>
                <w:rFonts w:eastAsia="Calibri"/>
                <w:szCs w:val="19"/>
                <w:lang w:eastAsia="en-US"/>
              </w:rPr>
            </w:pPr>
            <w:r>
              <w:rPr>
                <w:rFonts w:eastAsia="Calibri"/>
                <w:szCs w:val="19"/>
                <w:lang w:eastAsia="en-US"/>
              </w:rPr>
              <w:t>Bonus</w:t>
            </w:r>
          </w:p>
        </w:tc>
        <w:tc>
          <w:tcPr>
            <w:tcW w:w="3118" w:type="dxa"/>
            <w:tcBorders>
              <w:top w:val="single" w:sz="4" w:space="0" w:color="auto"/>
              <w:left w:val="single" w:sz="4" w:space="0" w:color="auto"/>
              <w:bottom w:val="single" w:sz="4" w:space="0" w:color="auto"/>
              <w:right w:val="single" w:sz="4" w:space="0" w:color="auto"/>
            </w:tcBorders>
            <w:hideMark/>
          </w:tcPr>
          <w:p w14:paraId="78C867DF" w14:textId="77777777" w:rsidR="00D45117" w:rsidRPr="00861D44" w:rsidRDefault="00D45117" w:rsidP="00D63049">
            <w:pPr>
              <w:jc w:val="both"/>
              <w:rPr>
                <w:rFonts w:eastAsia="Calibri"/>
                <w:szCs w:val="19"/>
                <w:lang w:eastAsia="en-US"/>
              </w:rPr>
            </w:pPr>
            <w:r w:rsidRPr="00861D44">
              <w:rPr>
                <w:rFonts w:eastAsia="Calibri"/>
                <w:szCs w:val="19"/>
                <w:lang w:eastAsia="en-US"/>
              </w:rPr>
              <w:t>Opleidingskosten en bijzondere begeleidingskosten</w:t>
            </w:r>
          </w:p>
        </w:tc>
        <w:tc>
          <w:tcPr>
            <w:tcW w:w="3397" w:type="dxa"/>
            <w:tcBorders>
              <w:top w:val="single" w:sz="4" w:space="0" w:color="auto"/>
              <w:left w:val="single" w:sz="4" w:space="0" w:color="auto"/>
              <w:bottom w:val="single" w:sz="4" w:space="0" w:color="auto"/>
              <w:right w:val="single" w:sz="4" w:space="0" w:color="auto"/>
            </w:tcBorders>
            <w:hideMark/>
          </w:tcPr>
          <w:p w14:paraId="3B45DCF5" w14:textId="77777777" w:rsidR="00D45117" w:rsidRPr="00861D44" w:rsidRDefault="00D45117" w:rsidP="00D63049">
            <w:pPr>
              <w:jc w:val="both"/>
              <w:rPr>
                <w:rFonts w:eastAsia="Calibri"/>
                <w:szCs w:val="19"/>
                <w:lang w:eastAsia="en-US"/>
              </w:rPr>
            </w:pPr>
            <w:r w:rsidRPr="00861D44">
              <w:rPr>
                <w:rFonts w:eastAsia="Calibri"/>
                <w:szCs w:val="19"/>
                <w:lang w:eastAsia="en-US"/>
              </w:rPr>
              <w:t>Gemaakte kosten</w:t>
            </w:r>
          </w:p>
        </w:tc>
      </w:tr>
      <w:tr w:rsidR="00D45117" w:rsidRPr="00861D44" w14:paraId="14BC7F2C"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199D7317" w14:textId="77777777" w:rsidR="00D45117" w:rsidRPr="00861D44" w:rsidRDefault="00D45117" w:rsidP="00D63049">
            <w:pPr>
              <w:jc w:val="both"/>
              <w:rPr>
                <w:rFonts w:eastAsia="Calibri"/>
                <w:szCs w:val="19"/>
                <w:lang w:eastAsia="en-US"/>
              </w:rPr>
            </w:pPr>
            <w:r>
              <w:rPr>
                <w:rFonts w:eastAsia="Calibri"/>
                <w:szCs w:val="19"/>
                <w:lang w:eastAsia="en-US"/>
              </w:rPr>
              <w:t>Bonus</w:t>
            </w:r>
          </w:p>
        </w:tc>
        <w:tc>
          <w:tcPr>
            <w:tcW w:w="3118" w:type="dxa"/>
            <w:tcBorders>
              <w:top w:val="single" w:sz="4" w:space="0" w:color="auto"/>
              <w:left w:val="single" w:sz="4" w:space="0" w:color="auto"/>
              <w:bottom w:val="single" w:sz="4" w:space="0" w:color="auto"/>
              <w:right w:val="single" w:sz="4" w:space="0" w:color="auto"/>
            </w:tcBorders>
            <w:hideMark/>
          </w:tcPr>
          <w:p w14:paraId="4854FED1" w14:textId="77777777" w:rsidR="00D45117" w:rsidRPr="00861D44" w:rsidRDefault="00D45117" w:rsidP="00D63049">
            <w:pPr>
              <w:jc w:val="both"/>
              <w:rPr>
                <w:rFonts w:eastAsia="Calibri"/>
                <w:szCs w:val="19"/>
                <w:lang w:eastAsia="en-US"/>
              </w:rPr>
            </w:pPr>
            <w:r w:rsidRPr="00861D44">
              <w:rPr>
                <w:rFonts w:eastAsia="Calibri"/>
                <w:szCs w:val="19"/>
                <w:lang w:eastAsia="en-US"/>
              </w:rPr>
              <w:t>Dienstverband VSO/ Praktijkonderwijs (na een stage van minimaal 6 maanden)</w:t>
            </w:r>
          </w:p>
        </w:tc>
        <w:tc>
          <w:tcPr>
            <w:tcW w:w="3397" w:type="dxa"/>
            <w:tcBorders>
              <w:top w:val="single" w:sz="4" w:space="0" w:color="auto"/>
              <w:left w:val="single" w:sz="4" w:space="0" w:color="auto"/>
              <w:bottom w:val="single" w:sz="4" w:space="0" w:color="auto"/>
              <w:right w:val="single" w:sz="4" w:space="0" w:color="auto"/>
            </w:tcBorders>
            <w:hideMark/>
          </w:tcPr>
          <w:p w14:paraId="7FC07103" w14:textId="77777777" w:rsidR="00D45117" w:rsidRPr="00861D44" w:rsidRDefault="00D45117" w:rsidP="00D63049">
            <w:pPr>
              <w:jc w:val="both"/>
              <w:rPr>
                <w:rFonts w:eastAsia="Calibri"/>
                <w:szCs w:val="19"/>
                <w:lang w:eastAsia="en-US"/>
              </w:rPr>
            </w:pPr>
            <w:r w:rsidRPr="00861D44">
              <w:rPr>
                <w:rFonts w:eastAsia="Calibri"/>
                <w:szCs w:val="19"/>
                <w:lang w:eastAsia="en-US"/>
              </w:rPr>
              <w:t>€ 25.000</w:t>
            </w:r>
          </w:p>
        </w:tc>
      </w:tr>
      <w:tr w:rsidR="00D45117" w:rsidRPr="00861D44" w14:paraId="394A9A65"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1E6770DC" w14:textId="77777777" w:rsidR="00D45117" w:rsidRPr="00861D44" w:rsidRDefault="00D45117" w:rsidP="00D63049">
            <w:pPr>
              <w:jc w:val="both"/>
              <w:rPr>
                <w:rFonts w:eastAsia="Calibri"/>
                <w:szCs w:val="19"/>
                <w:lang w:eastAsia="en-US"/>
              </w:rPr>
            </w:pPr>
            <w:r>
              <w:rPr>
                <w:rFonts w:eastAsia="Calibri"/>
                <w:szCs w:val="19"/>
                <w:lang w:eastAsia="en-US"/>
              </w:rPr>
              <w:t>Bonus</w:t>
            </w:r>
          </w:p>
        </w:tc>
        <w:tc>
          <w:tcPr>
            <w:tcW w:w="3118" w:type="dxa"/>
            <w:tcBorders>
              <w:top w:val="single" w:sz="4" w:space="0" w:color="auto"/>
              <w:left w:val="single" w:sz="4" w:space="0" w:color="auto"/>
              <w:bottom w:val="single" w:sz="4" w:space="0" w:color="auto"/>
              <w:right w:val="single" w:sz="4" w:space="0" w:color="auto"/>
            </w:tcBorders>
            <w:hideMark/>
          </w:tcPr>
          <w:p w14:paraId="01617268" w14:textId="77777777" w:rsidR="00D45117" w:rsidRPr="00861D44" w:rsidRDefault="00D45117" w:rsidP="00D63049">
            <w:pPr>
              <w:jc w:val="both"/>
              <w:rPr>
                <w:rFonts w:eastAsia="Calibri"/>
                <w:szCs w:val="19"/>
                <w:lang w:eastAsia="en-US"/>
              </w:rPr>
            </w:pPr>
            <w:r w:rsidRPr="00165E39">
              <w:rPr>
                <w:rFonts w:eastAsia="Calibri"/>
                <w:szCs w:val="19"/>
                <w:lang w:eastAsia="en-US"/>
              </w:rPr>
              <w:t>Dienstverband arbeidsbeperking inclusief</w:t>
            </w:r>
            <w:r>
              <w:rPr>
                <w:rFonts w:eastAsia="Calibri"/>
                <w:szCs w:val="19"/>
                <w:lang w:eastAsia="en-US"/>
              </w:rPr>
              <w:t xml:space="preserve"> </w:t>
            </w:r>
            <w:r w:rsidRPr="00165E39">
              <w:rPr>
                <w:rFonts w:eastAsia="Calibri"/>
                <w:szCs w:val="19"/>
                <w:lang w:eastAsia="en-US"/>
              </w:rPr>
              <w:t>Individ</w:t>
            </w:r>
            <w:r>
              <w:rPr>
                <w:rFonts w:eastAsia="Calibri"/>
                <w:szCs w:val="19"/>
                <w:lang w:eastAsia="en-US"/>
              </w:rPr>
              <w:t>uele Plaatsing en Steun (IPS)**</w:t>
            </w:r>
          </w:p>
        </w:tc>
        <w:tc>
          <w:tcPr>
            <w:tcW w:w="3397" w:type="dxa"/>
            <w:tcBorders>
              <w:top w:val="single" w:sz="4" w:space="0" w:color="auto"/>
              <w:left w:val="single" w:sz="4" w:space="0" w:color="auto"/>
              <w:bottom w:val="single" w:sz="4" w:space="0" w:color="auto"/>
              <w:right w:val="single" w:sz="4" w:space="0" w:color="auto"/>
            </w:tcBorders>
            <w:hideMark/>
          </w:tcPr>
          <w:p w14:paraId="126EA207" w14:textId="77777777" w:rsidR="00D45117" w:rsidRPr="00861D44" w:rsidRDefault="00D45117" w:rsidP="00D63049">
            <w:pPr>
              <w:jc w:val="both"/>
              <w:rPr>
                <w:rFonts w:eastAsia="Calibri"/>
                <w:szCs w:val="19"/>
                <w:lang w:eastAsia="en-US"/>
              </w:rPr>
            </w:pPr>
            <w:r w:rsidRPr="00861D44">
              <w:rPr>
                <w:rFonts w:eastAsia="Calibri"/>
                <w:szCs w:val="19"/>
                <w:lang w:eastAsia="en-US"/>
              </w:rPr>
              <w:t>€ 10.000</w:t>
            </w:r>
          </w:p>
        </w:tc>
      </w:tr>
    </w:tbl>
    <w:p w14:paraId="7E11EE57" w14:textId="77777777" w:rsidR="00D45117" w:rsidRPr="00861D44" w:rsidRDefault="00D45117" w:rsidP="00D45117">
      <w:pPr>
        <w:jc w:val="both"/>
        <w:rPr>
          <w:rFonts w:eastAsia="Calibri"/>
          <w:szCs w:val="19"/>
          <w:lang w:eastAsia="en-US"/>
        </w:rPr>
      </w:pPr>
    </w:p>
    <w:p w14:paraId="10F17971" w14:textId="77777777" w:rsidR="00D45117" w:rsidRPr="00165E39" w:rsidRDefault="00D45117" w:rsidP="00D45117">
      <w:pPr>
        <w:jc w:val="both"/>
        <w:rPr>
          <w:rFonts w:eastAsia="Calibri"/>
          <w:szCs w:val="19"/>
          <w:lang w:eastAsia="en-US"/>
        </w:rPr>
      </w:pPr>
      <w:r w:rsidRPr="00165E39">
        <w:rPr>
          <w:rFonts w:eastAsia="Calibri"/>
          <w:szCs w:val="19"/>
          <w:lang w:eastAsia="en-US"/>
        </w:rPr>
        <w:t>Kandidaat telt maximaal 12 maanden mee. Kandidaten van WIA, VSO, praktijkonderwijs en van P-wet tellen maximaal 24 maanden mee.</w:t>
      </w:r>
    </w:p>
    <w:p w14:paraId="1ACCA504" w14:textId="77777777" w:rsidR="00D45117" w:rsidRPr="00165E39" w:rsidRDefault="00D45117" w:rsidP="00D45117">
      <w:pPr>
        <w:jc w:val="both"/>
        <w:rPr>
          <w:rFonts w:eastAsia="Calibri"/>
          <w:szCs w:val="19"/>
          <w:lang w:eastAsia="en-US"/>
        </w:rPr>
      </w:pPr>
      <w:r w:rsidRPr="00165E39">
        <w:rPr>
          <w:rFonts w:eastAsia="Calibri"/>
          <w:szCs w:val="19"/>
          <w:lang w:eastAsia="en-US"/>
        </w:rPr>
        <w:t>Kandidaten van Banenafspraak kunnen altijd meetellen. Kandidaten met LKS kunnen gedurende de LKS meetellen.</w:t>
      </w:r>
    </w:p>
    <w:p w14:paraId="37E35070" w14:textId="77777777" w:rsidR="00D45117" w:rsidRPr="00165E39" w:rsidRDefault="00D45117" w:rsidP="00D45117">
      <w:pPr>
        <w:jc w:val="both"/>
        <w:rPr>
          <w:rFonts w:eastAsia="Calibri"/>
          <w:szCs w:val="19"/>
          <w:lang w:eastAsia="en-US"/>
        </w:rPr>
      </w:pPr>
      <w:r w:rsidRPr="00165E39">
        <w:rPr>
          <w:rFonts w:eastAsia="Calibri"/>
          <w:szCs w:val="19"/>
          <w:lang w:eastAsia="en-US"/>
        </w:rPr>
        <w:lastRenderedPageBreak/>
        <w:t>Kandidaat gestart binnen 12 maanden voorafgaand aan contract mag meetellen.</w:t>
      </w:r>
    </w:p>
    <w:p w14:paraId="2691A531" w14:textId="77777777" w:rsidR="00D45117" w:rsidRPr="00165E39" w:rsidRDefault="00D45117" w:rsidP="00D45117">
      <w:pPr>
        <w:jc w:val="both"/>
        <w:rPr>
          <w:rFonts w:eastAsia="Calibri"/>
          <w:szCs w:val="19"/>
          <w:lang w:eastAsia="en-US"/>
        </w:rPr>
      </w:pPr>
      <w:r>
        <w:rPr>
          <w:rFonts w:eastAsia="Calibri"/>
          <w:szCs w:val="19"/>
          <w:lang w:eastAsia="en-US"/>
        </w:rPr>
        <w:t>*</w:t>
      </w:r>
      <w:r w:rsidRPr="00165E39">
        <w:rPr>
          <w:rFonts w:eastAsia="Calibri"/>
          <w:szCs w:val="19"/>
          <w:lang w:eastAsia="en-US"/>
        </w:rPr>
        <w:t xml:space="preserve"> Niet-uitkeringsgerechtigde, persoon als bedoeld in de wet, artikel 6, lid 1 onder a.</w:t>
      </w:r>
    </w:p>
    <w:p w14:paraId="3C7B0DBC" w14:textId="77777777" w:rsidR="00D45117" w:rsidRDefault="00D45117" w:rsidP="00D45117">
      <w:pPr>
        <w:jc w:val="both"/>
        <w:rPr>
          <w:rFonts w:eastAsia="Calibri"/>
          <w:szCs w:val="19"/>
          <w:lang w:eastAsia="en-US"/>
        </w:rPr>
      </w:pPr>
      <w:r>
        <w:rPr>
          <w:rFonts w:eastAsia="Calibri"/>
          <w:szCs w:val="19"/>
          <w:lang w:eastAsia="en-US"/>
        </w:rPr>
        <w:t>**</w:t>
      </w:r>
      <w:r w:rsidRPr="00165E39">
        <w:rPr>
          <w:rFonts w:eastAsia="Calibri"/>
          <w:szCs w:val="19"/>
          <w:lang w:eastAsia="en-US"/>
        </w:rPr>
        <w:t xml:space="preserve"> Niet van toepassing op Banenafspraak en WIA.</w:t>
      </w:r>
    </w:p>
    <w:p w14:paraId="57CAC355" w14:textId="77777777" w:rsidR="00D45117" w:rsidRDefault="00D45117" w:rsidP="00D45117">
      <w:pPr>
        <w:jc w:val="both"/>
        <w:rPr>
          <w:rFonts w:eastAsia="Calibri"/>
          <w:szCs w:val="19"/>
          <w:lang w:eastAsia="en-US"/>
        </w:rPr>
      </w:pPr>
    </w:p>
    <w:p w14:paraId="18B46C26" w14:textId="77777777" w:rsidR="00D45117" w:rsidRPr="00861D44" w:rsidRDefault="00D45117" w:rsidP="00D45117">
      <w:pPr>
        <w:jc w:val="both"/>
        <w:rPr>
          <w:rFonts w:eastAsia="Calibri"/>
          <w:szCs w:val="19"/>
          <w:lang w:eastAsia="en-US"/>
        </w:rPr>
      </w:pPr>
    </w:p>
    <w:p w14:paraId="5CA5A03B" w14:textId="77777777" w:rsidR="00D45117" w:rsidRPr="00861D44" w:rsidRDefault="00D45117" w:rsidP="0003058C">
      <w:pPr>
        <w:numPr>
          <w:ilvl w:val="0"/>
          <w:numId w:val="32"/>
        </w:numPr>
        <w:spacing w:line="260" w:lineRule="atLeast"/>
        <w:jc w:val="both"/>
        <w:rPr>
          <w:rFonts w:cs="Arial"/>
          <w:b/>
          <w:bCs/>
          <w:szCs w:val="19"/>
        </w:rPr>
      </w:pPr>
      <w:r w:rsidRPr="00861D44">
        <w:rPr>
          <w:rFonts w:cs="Arial"/>
          <w:b/>
          <w:bCs/>
          <w:szCs w:val="19"/>
        </w:rPr>
        <w:t xml:space="preserve">Investeren of participeren in </w:t>
      </w:r>
      <w:proofErr w:type="spellStart"/>
      <w:r w:rsidRPr="00861D44">
        <w:rPr>
          <w:rFonts w:cs="Arial"/>
          <w:b/>
          <w:bCs/>
          <w:szCs w:val="19"/>
        </w:rPr>
        <w:t>kandidaatontwikkeling</w:t>
      </w:r>
      <w:proofErr w:type="spellEnd"/>
    </w:p>
    <w:tbl>
      <w:tblPr>
        <w:tblStyle w:val="TabelLansingerlandstandaard"/>
        <w:tblW w:w="0" w:type="auto"/>
        <w:tblLook w:val="04A0" w:firstRow="1" w:lastRow="0" w:firstColumn="1" w:lastColumn="0" w:noHBand="0" w:noVBand="1"/>
      </w:tblPr>
      <w:tblGrid>
        <w:gridCol w:w="2547"/>
        <w:gridCol w:w="3118"/>
        <w:gridCol w:w="3397"/>
      </w:tblGrid>
      <w:tr w:rsidR="00D45117" w:rsidRPr="00861D44" w14:paraId="17A52B51" w14:textId="77777777" w:rsidTr="00D63049">
        <w:tc>
          <w:tcPr>
            <w:tcW w:w="254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900DAA3" w14:textId="77777777" w:rsidR="00D45117" w:rsidRPr="00861D44" w:rsidRDefault="00D45117" w:rsidP="00D63049">
            <w:pPr>
              <w:jc w:val="both"/>
              <w:rPr>
                <w:rFonts w:eastAsia="Calibri"/>
                <w:szCs w:val="19"/>
                <w:lang w:eastAsia="en-US"/>
              </w:rPr>
            </w:pPr>
            <w:r w:rsidRPr="00861D44">
              <w:rPr>
                <w:rFonts w:eastAsia="Calibri"/>
                <w:szCs w:val="19"/>
                <w:lang w:eastAsia="en-US"/>
              </w:rPr>
              <w:t>Bouwblok</w:t>
            </w:r>
          </w:p>
        </w:tc>
        <w:tc>
          <w:tcPr>
            <w:tcW w:w="311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D08BF0" w14:textId="77777777" w:rsidR="00D45117" w:rsidRPr="00861D44" w:rsidRDefault="00D45117" w:rsidP="00D63049">
            <w:pPr>
              <w:jc w:val="both"/>
              <w:rPr>
                <w:rFonts w:eastAsia="Calibri"/>
                <w:szCs w:val="19"/>
                <w:lang w:eastAsia="en-US"/>
              </w:rPr>
            </w:pPr>
            <w:r w:rsidRPr="00861D44">
              <w:rPr>
                <w:rFonts w:eastAsia="Calibri"/>
                <w:szCs w:val="19"/>
                <w:lang w:eastAsia="en-US"/>
              </w:rPr>
              <w:t>Invulling</w:t>
            </w:r>
          </w:p>
        </w:tc>
        <w:tc>
          <w:tcPr>
            <w:tcW w:w="339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B953F2B" w14:textId="77777777" w:rsidR="00D45117" w:rsidRPr="00861D44" w:rsidRDefault="00D45117" w:rsidP="00D63049">
            <w:pPr>
              <w:jc w:val="both"/>
              <w:rPr>
                <w:rFonts w:eastAsia="Calibri"/>
                <w:szCs w:val="19"/>
                <w:lang w:eastAsia="en-US"/>
              </w:rPr>
            </w:pPr>
            <w:r w:rsidRPr="00861D44">
              <w:rPr>
                <w:rFonts w:eastAsia="Calibri"/>
                <w:szCs w:val="19"/>
                <w:lang w:eastAsia="en-US"/>
              </w:rPr>
              <w:t>Waarde per jaar op basis van 36 uur</w:t>
            </w:r>
          </w:p>
        </w:tc>
      </w:tr>
      <w:tr w:rsidR="00D45117" w:rsidRPr="00861D44" w14:paraId="673D6189"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367B7BF9" w14:textId="77777777" w:rsidR="00D45117" w:rsidRPr="00861D44" w:rsidRDefault="00D45117" w:rsidP="00D63049">
            <w:pPr>
              <w:jc w:val="both"/>
              <w:rPr>
                <w:rFonts w:eastAsia="Calibri"/>
                <w:szCs w:val="19"/>
                <w:lang w:eastAsia="en-US"/>
              </w:rPr>
            </w:pPr>
            <w:proofErr w:type="spellStart"/>
            <w:r w:rsidRPr="00861D44">
              <w:rPr>
                <w:rFonts w:eastAsia="Calibri"/>
                <w:szCs w:val="19"/>
                <w:lang w:eastAsia="en-US"/>
              </w:rPr>
              <w:t>Social</w:t>
            </w:r>
            <w:proofErr w:type="spellEnd"/>
            <w:r w:rsidRPr="00861D44">
              <w:rPr>
                <w:rFonts w:eastAsia="Calibri"/>
                <w:szCs w:val="19"/>
                <w:lang w:eastAsia="en-US"/>
              </w:rPr>
              <w:t xml:space="preserve"> returnproject</w:t>
            </w:r>
          </w:p>
        </w:tc>
        <w:tc>
          <w:tcPr>
            <w:tcW w:w="3118" w:type="dxa"/>
            <w:tcBorders>
              <w:top w:val="single" w:sz="4" w:space="0" w:color="auto"/>
              <w:left w:val="single" w:sz="4" w:space="0" w:color="auto"/>
              <w:bottom w:val="single" w:sz="4" w:space="0" w:color="auto"/>
              <w:right w:val="single" w:sz="4" w:space="0" w:color="auto"/>
            </w:tcBorders>
            <w:hideMark/>
          </w:tcPr>
          <w:p w14:paraId="3A4FC61D" w14:textId="77777777" w:rsidR="00D45117" w:rsidRPr="00861D44" w:rsidRDefault="00D45117" w:rsidP="00D63049">
            <w:pPr>
              <w:jc w:val="both"/>
              <w:rPr>
                <w:rFonts w:eastAsia="Calibri"/>
                <w:szCs w:val="19"/>
                <w:lang w:eastAsia="en-US"/>
              </w:rPr>
            </w:pPr>
            <w:r w:rsidRPr="00861D44">
              <w:rPr>
                <w:rFonts w:eastAsia="Calibri"/>
                <w:szCs w:val="19"/>
                <w:lang w:eastAsia="en-US"/>
              </w:rPr>
              <w:t xml:space="preserve">Co-creatief project gericht op </w:t>
            </w:r>
            <w:proofErr w:type="spellStart"/>
            <w:r w:rsidRPr="00861D44">
              <w:rPr>
                <w:rFonts w:eastAsia="Calibri"/>
                <w:szCs w:val="19"/>
                <w:lang w:eastAsia="en-US"/>
              </w:rPr>
              <w:t>kandidaatontwikkeling</w:t>
            </w:r>
            <w:proofErr w:type="spellEnd"/>
            <w:r>
              <w:rPr>
                <w:rFonts w:eastAsia="Calibri"/>
                <w:szCs w:val="19"/>
                <w:lang w:eastAsia="en-US"/>
              </w:rPr>
              <w:t xml:space="preserve">. </w:t>
            </w:r>
            <w:r w:rsidRPr="00A16CF5">
              <w:rPr>
                <w:rFonts w:eastAsia="Calibri"/>
                <w:szCs w:val="19"/>
                <w:lang w:eastAsia="en-US"/>
              </w:rPr>
              <w:t>Denk met name ook aan scholing en activiteiten van</w:t>
            </w:r>
            <w:r>
              <w:rPr>
                <w:rFonts w:eastAsia="Calibri"/>
                <w:szCs w:val="19"/>
                <w:lang w:eastAsia="en-US"/>
              </w:rPr>
              <w:t xml:space="preserve"> </w:t>
            </w:r>
            <w:r w:rsidRPr="00A16CF5">
              <w:rPr>
                <w:rFonts w:eastAsia="Calibri"/>
                <w:szCs w:val="19"/>
                <w:lang w:eastAsia="en-US"/>
              </w:rPr>
              <w:t>kandidaten voor MBO niveau 0-1 of MBO</w:t>
            </w:r>
            <w:r>
              <w:rPr>
                <w:rFonts w:eastAsia="Calibri"/>
                <w:szCs w:val="19"/>
                <w:lang w:eastAsia="en-US"/>
              </w:rPr>
              <w:t xml:space="preserve"> </w:t>
            </w:r>
            <w:r w:rsidRPr="00A16CF5">
              <w:rPr>
                <w:rFonts w:eastAsia="Calibri"/>
                <w:szCs w:val="19"/>
                <w:lang w:eastAsia="en-US"/>
              </w:rPr>
              <w:t>praktijkverklaring.</w:t>
            </w:r>
          </w:p>
        </w:tc>
        <w:tc>
          <w:tcPr>
            <w:tcW w:w="3397" w:type="dxa"/>
            <w:tcBorders>
              <w:top w:val="single" w:sz="4" w:space="0" w:color="auto"/>
              <w:left w:val="single" w:sz="4" w:space="0" w:color="auto"/>
              <w:bottom w:val="single" w:sz="4" w:space="0" w:color="auto"/>
              <w:right w:val="single" w:sz="4" w:space="0" w:color="auto"/>
            </w:tcBorders>
            <w:hideMark/>
          </w:tcPr>
          <w:p w14:paraId="21702B64" w14:textId="77777777" w:rsidR="00D45117" w:rsidRPr="00861D44" w:rsidRDefault="00D45117" w:rsidP="00D63049">
            <w:pPr>
              <w:jc w:val="both"/>
              <w:rPr>
                <w:rFonts w:eastAsia="Calibri"/>
                <w:szCs w:val="19"/>
                <w:lang w:eastAsia="en-US"/>
              </w:rPr>
            </w:pPr>
            <w:r w:rsidRPr="00861D44">
              <w:rPr>
                <w:rFonts w:eastAsia="Calibri"/>
                <w:szCs w:val="19"/>
                <w:lang w:eastAsia="en-US"/>
              </w:rPr>
              <w:t>Waarde traject</w:t>
            </w:r>
          </w:p>
        </w:tc>
      </w:tr>
      <w:tr w:rsidR="00D45117" w:rsidRPr="00861D44" w14:paraId="1DE8D921"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38D3A62D" w14:textId="77777777" w:rsidR="00D45117" w:rsidRPr="00861D44" w:rsidRDefault="00D45117" w:rsidP="00D63049">
            <w:pPr>
              <w:jc w:val="both"/>
              <w:rPr>
                <w:rFonts w:eastAsia="Calibri"/>
                <w:szCs w:val="19"/>
                <w:lang w:eastAsia="en-US"/>
              </w:rPr>
            </w:pPr>
            <w:r w:rsidRPr="00861D44">
              <w:rPr>
                <w:rFonts w:eastAsia="Calibri"/>
                <w:szCs w:val="19"/>
                <w:lang w:eastAsia="en-US"/>
              </w:rPr>
              <w:t>Sociaal inkopen</w:t>
            </w:r>
          </w:p>
        </w:tc>
        <w:tc>
          <w:tcPr>
            <w:tcW w:w="3118" w:type="dxa"/>
            <w:tcBorders>
              <w:top w:val="single" w:sz="4" w:space="0" w:color="auto"/>
              <w:left w:val="single" w:sz="4" w:space="0" w:color="auto"/>
              <w:bottom w:val="single" w:sz="4" w:space="0" w:color="auto"/>
              <w:right w:val="single" w:sz="4" w:space="0" w:color="auto"/>
            </w:tcBorders>
            <w:hideMark/>
          </w:tcPr>
          <w:p w14:paraId="2A9AEB49" w14:textId="77777777" w:rsidR="00D45117" w:rsidRPr="00861D44" w:rsidRDefault="00D45117" w:rsidP="00D63049">
            <w:pPr>
              <w:jc w:val="both"/>
              <w:rPr>
                <w:rFonts w:eastAsia="Calibri"/>
                <w:szCs w:val="19"/>
                <w:lang w:eastAsia="en-US"/>
              </w:rPr>
            </w:pPr>
            <w:r w:rsidRPr="00861D44">
              <w:rPr>
                <w:rFonts w:eastAsia="Calibri"/>
                <w:szCs w:val="19"/>
                <w:lang w:eastAsia="en-US"/>
              </w:rPr>
              <w:t>Bij het SW-bedrijf of een door de regio erkende sociaal ondernemer</w:t>
            </w:r>
          </w:p>
        </w:tc>
        <w:tc>
          <w:tcPr>
            <w:tcW w:w="3397" w:type="dxa"/>
            <w:tcBorders>
              <w:top w:val="single" w:sz="4" w:space="0" w:color="auto"/>
              <w:left w:val="single" w:sz="4" w:space="0" w:color="auto"/>
              <w:bottom w:val="single" w:sz="4" w:space="0" w:color="auto"/>
              <w:right w:val="single" w:sz="4" w:space="0" w:color="auto"/>
            </w:tcBorders>
            <w:hideMark/>
          </w:tcPr>
          <w:p w14:paraId="14410851" w14:textId="77777777" w:rsidR="00D45117" w:rsidRPr="00861D44" w:rsidRDefault="00D45117" w:rsidP="00D63049">
            <w:pPr>
              <w:jc w:val="both"/>
              <w:rPr>
                <w:rFonts w:eastAsia="Calibri"/>
                <w:szCs w:val="19"/>
                <w:lang w:eastAsia="en-US"/>
              </w:rPr>
            </w:pPr>
            <w:r w:rsidRPr="00861D44">
              <w:rPr>
                <w:rFonts w:eastAsia="Calibri"/>
                <w:szCs w:val="19"/>
                <w:lang w:eastAsia="en-US"/>
              </w:rPr>
              <w:t>Betaalde factuur</w:t>
            </w:r>
          </w:p>
        </w:tc>
      </w:tr>
    </w:tbl>
    <w:p w14:paraId="08DE8854" w14:textId="77777777" w:rsidR="00D45117" w:rsidRPr="00861D44" w:rsidRDefault="00D45117" w:rsidP="00D45117">
      <w:pPr>
        <w:jc w:val="both"/>
        <w:rPr>
          <w:rFonts w:eastAsia="Calibri"/>
          <w:szCs w:val="19"/>
          <w:lang w:eastAsia="en-US"/>
        </w:rPr>
      </w:pPr>
    </w:p>
    <w:p w14:paraId="5C20C0FA" w14:textId="77777777" w:rsidR="00D45117" w:rsidRPr="00861D44" w:rsidRDefault="00D45117" w:rsidP="00D45117">
      <w:pPr>
        <w:jc w:val="both"/>
        <w:rPr>
          <w:rFonts w:eastAsia="Calibri"/>
          <w:szCs w:val="19"/>
          <w:lang w:eastAsia="en-US"/>
        </w:rPr>
      </w:pPr>
      <w:r w:rsidRPr="00861D44">
        <w:rPr>
          <w:rFonts w:eastAsia="Calibri"/>
          <w:szCs w:val="19"/>
          <w:lang w:eastAsia="en-US"/>
        </w:rPr>
        <w:t xml:space="preserve">Bent u sociaal ondernemer en wilt u in aanmerking komen voor een </w:t>
      </w:r>
      <w:proofErr w:type="spellStart"/>
      <w:r w:rsidRPr="00861D44">
        <w:rPr>
          <w:rFonts w:eastAsia="Calibri"/>
          <w:szCs w:val="19"/>
          <w:lang w:eastAsia="en-US"/>
        </w:rPr>
        <w:t>social</w:t>
      </w:r>
      <w:proofErr w:type="spellEnd"/>
      <w:r w:rsidRPr="00861D44">
        <w:rPr>
          <w:rFonts w:eastAsia="Calibri"/>
          <w:szCs w:val="19"/>
          <w:lang w:eastAsia="en-US"/>
        </w:rPr>
        <w:t xml:space="preserve"> returnproject? Voor aanmelden en informatie over de voorwaarden kunt u contact opnemen per e-mail: </w:t>
      </w:r>
      <w:hyperlink r:id="rId8" w:history="1">
        <w:r w:rsidRPr="00861D44">
          <w:rPr>
            <w:rFonts w:eastAsia="Calibri"/>
            <w:color w:val="0000FF"/>
            <w:szCs w:val="19"/>
            <w:u w:val="single"/>
            <w:lang w:eastAsia="en-US"/>
          </w:rPr>
          <w:t>mariska.jetzes@lansingerland.nl</w:t>
        </w:r>
      </w:hyperlink>
      <w:r w:rsidRPr="00861D44">
        <w:rPr>
          <w:rFonts w:eastAsia="Calibri"/>
          <w:szCs w:val="19"/>
          <w:lang w:eastAsia="en-US"/>
        </w:rPr>
        <w:t>.</w:t>
      </w:r>
    </w:p>
    <w:p w14:paraId="6F981514" w14:textId="77777777" w:rsidR="00D45117" w:rsidRPr="00861D44" w:rsidRDefault="00D45117" w:rsidP="00D45117">
      <w:pPr>
        <w:jc w:val="both"/>
        <w:rPr>
          <w:rFonts w:eastAsia="Calibri"/>
          <w:szCs w:val="19"/>
          <w:lang w:eastAsia="en-US"/>
        </w:rPr>
      </w:pPr>
    </w:p>
    <w:p w14:paraId="386D8D70" w14:textId="77777777" w:rsidR="00D45117" w:rsidRPr="00861D44" w:rsidRDefault="00D45117" w:rsidP="00D45117">
      <w:pPr>
        <w:jc w:val="both"/>
        <w:rPr>
          <w:rFonts w:eastAsia="Calibri"/>
          <w:szCs w:val="19"/>
          <w:lang w:eastAsia="en-US"/>
        </w:rPr>
      </w:pPr>
    </w:p>
    <w:p w14:paraId="5DD7CE30" w14:textId="77777777" w:rsidR="00D45117" w:rsidRPr="00861D44" w:rsidRDefault="00D45117" w:rsidP="0003058C">
      <w:pPr>
        <w:numPr>
          <w:ilvl w:val="0"/>
          <w:numId w:val="32"/>
        </w:numPr>
        <w:spacing w:line="260" w:lineRule="atLeast"/>
        <w:jc w:val="both"/>
        <w:rPr>
          <w:rFonts w:cs="Arial"/>
          <w:b/>
          <w:bCs/>
          <w:szCs w:val="19"/>
        </w:rPr>
      </w:pPr>
      <w:r w:rsidRPr="00861D44">
        <w:rPr>
          <w:rFonts w:cs="Arial"/>
          <w:b/>
          <w:bCs/>
          <w:szCs w:val="19"/>
        </w:rPr>
        <w:t xml:space="preserve">Maatschappelijke activiteit </w:t>
      </w:r>
      <w:r>
        <w:rPr>
          <w:rFonts w:cs="Arial"/>
          <w:b/>
          <w:bCs/>
          <w:szCs w:val="19"/>
        </w:rPr>
        <w:t xml:space="preserve">(bij voorkeur </w:t>
      </w:r>
      <w:r w:rsidRPr="00861D44">
        <w:rPr>
          <w:rFonts w:cs="Arial"/>
          <w:b/>
          <w:bCs/>
          <w:szCs w:val="19"/>
        </w:rPr>
        <w:t>gericht op arbeidsparticipatie</w:t>
      </w:r>
      <w:r>
        <w:rPr>
          <w:rFonts w:cs="Arial"/>
          <w:b/>
          <w:bCs/>
          <w:szCs w:val="19"/>
        </w:rPr>
        <w:t>)</w:t>
      </w:r>
    </w:p>
    <w:tbl>
      <w:tblPr>
        <w:tblStyle w:val="TabelLansingerlandstandaard"/>
        <w:tblW w:w="0" w:type="auto"/>
        <w:tblLook w:val="04A0" w:firstRow="1" w:lastRow="0" w:firstColumn="1" w:lastColumn="0" w:noHBand="0" w:noVBand="1"/>
      </w:tblPr>
      <w:tblGrid>
        <w:gridCol w:w="2547"/>
        <w:gridCol w:w="3118"/>
        <w:gridCol w:w="3397"/>
      </w:tblGrid>
      <w:tr w:rsidR="00D45117" w:rsidRPr="00861D44" w14:paraId="576C193B" w14:textId="77777777" w:rsidTr="00D63049">
        <w:tc>
          <w:tcPr>
            <w:tcW w:w="254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B0DF2BC" w14:textId="77777777" w:rsidR="00D45117" w:rsidRPr="00861D44" w:rsidRDefault="00D45117" w:rsidP="00D63049">
            <w:pPr>
              <w:jc w:val="both"/>
              <w:rPr>
                <w:rFonts w:eastAsia="Calibri"/>
                <w:szCs w:val="19"/>
                <w:lang w:eastAsia="en-US"/>
              </w:rPr>
            </w:pPr>
            <w:r w:rsidRPr="00861D44">
              <w:rPr>
                <w:rFonts w:eastAsia="Calibri"/>
                <w:szCs w:val="19"/>
                <w:lang w:eastAsia="en-US"/>
              </w:rPr>
              <w:t>Bouwblok</w:t>
            </w:r>
          </w:p>
        </w:tc>
        <w:tc>
          <w:tcPr>
            <w:tcW w:w="311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125F456" w14:textId="77777777" w:rsidR="00D45117" w:rsidRPr="00861D44" w:rsidRDefault="00D45117" w:rsidP="00D63049">
            <w:pPr>
              <w:jc w:val="both"/>
              <w:rPr>
                <w:rFonts w:eastAsia="Calibri"/>
                <w:szCs w:val="19"/>
                <w:lang w:eastAsia="en-US"/>
              </w:rPr>
            </w:pPr>
            <w:r w:rsidRPr="00861D44">
              <w:rPr>
                <w:rFonts w:eastAsia="Calibri"/>
                <w:szCs w:val="19"/>
                <w:lang w:eastAsia="en-US"/>
              </w:rPr>
              <w:t>Invulling</w:t>
            </w:r>
          </w:p>
        </w:tc>
        <w:tc>
          <w:tcPr>
            <w:tcW w:w="339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81B3925" w14:textId="77777777" w:rsidR="00D45117" w:rsidRPr="00861D44" w:rsidRDefault="00D45117" w:rsidP="00D63049">
            <w:pPr>
              <w:jc w:val="both"/>
              <w:rPr>
                <w:rFonts w:eastAsia="Calibri"/>
                <w:szCs w:val="19"/>
                <w:lang w:eastAsia="en-US"/>
              </w:rPr>
            </w:pPr>
            <w:r w:rsidRPr="00861D44">
              <w:rPr>
                <w:rFonts w:eastAsia="Calibri"/>
                <w:szCs w:val="19"/>
                <w:lang w:eastAsia="en-US"/>
              </w:rPr>
              <w:t>Waarde per jaar op basis van 36 uur</w:t>
            </w:r>
          </w:p>
        </w:tc>
      </w:tr>
      <w:tr w:rsidR="00D45117" w:rsidRPr="00861D44" w14:paraId="4E5CF450"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6910CFA3" w14:textId="77777777" w:rsidR="00D45117" w:rsidRPr="00861D44" w:rsidRDefault="00D45117" w:rsidP="00D63049">
            <w:pPr>
              <w:jc w:val="both"/>
              <w:rPr>
                <w:rFonts w:eastAsia="Calibri"/>
                <w:szCs w:val="19"/>
                <w:lang w:eastAsia="en-US"/>
              </w:rPr>
            </w:pPr>
            <w:r w:rsidRPr="00861D44">
              <w:rPr>
                <w:rFonts w:eastAsia="Calibri"/>
                <w:szCs w:val="19"/>
                <w:lang w:eastAsia="en-US"/>
              </w:rPr>
              <w:t>Maatschappelijke activiteit</w:t>
            </w:r>
          </w:p>
        </w:tc>
        <w:tc>
          <w:tcPr>
            <w:tcW w:w="3118" w:type="dxa"/>
            <w:tcBorders>
              <w:top w:val="single" w:sz="4" w:space="0" w:color="auto"/>
              <w:left w:val="single" w:sz="4" w:space="0" w:color="auto"/>
              <w:bottom w:val="single" w:sz="4" w:space="0" w:color="auto"/>
              <w:right w:val="single" w:sz="4" w:space="0" w:color="auto"/>
            </w:tcBorders>
            <w:hideMark/>
          </w:tcPr>
          <w:p w14:paraId="44FA8CF0" w14:textId="77777777" w:rsidR="00D45117" w:rsidRPr="00861D44" w:rsidRDefault="00D45117" w:rsidP="00D63049">
            <w:pPr>
              <w:jc w:val="both"/>
              <w:rPr>
                <w:rFonts w:eastAsia="Calibri"/>
                <w:szCs w:val="19"/>
                <w:lang w:eastAsia="en-US"/>
              </w:rPr>
            </w:pPr>
            <w:r w:rsidRPr="00861D44">
              <w:rPr>
                <w:rFonts w:eastAsia="Calibri"/>
                <w:szCs w:val="19"/>
                <w:lang w:eastAsia="en-US"/>
              </w:rPr>
              <w:t>Op basis van een plan van aanpak</w:t>
            </w:r>
          </w:p>
        </w:tc>
        <w:tc>
          <w:tcPr>
            <w:tcW w:w="3397" w:type="dxa"/>
            <w:tcBorders>
              <w:top w:val="single" w:sz="4" w:space="0" w:color="auto"/>
              <w:left w:val="single" w:sz="4" w:space="0" w:color="auto"/>
              <w:bottom w:val="single" w:sz="4" w:space="0" w:color="auto"/>
              <w:right w:val="single" w:sz="4" w:space="0" w:color="auto"/>
            </w:tcBorders>
            <w:hideMark/>
          </w:tcPr>
          <w:p w14:paraId="5AFD9C2B" w14:textId="77777777" w:rsidR="00D45117" w:rsidRPr="00861D44" w:rsidRDefault="00D45117" w:rsidP="00D63049">
            <w:pPr>
              <w:jc w:val="both"/>
              <w:rPr>
                <w:rFonts w:eastAsia="Calibri"/>
                <w:szCs w:val="19"/>
                <w:lang w:eastAsia="en-US"/>
              </w:rPr>
            </w:pPr>
            <w:r w:rsidRPr="00861D44">
              <w:rPr>
                <w:rFonts w:eastAsia="Calibri"/>
                <w:szCs w:val="19"/>
                <w:lang w:eastAsia="en-US"/>
              </w:rPr>
              <w:t>€ 1.000 per dag of waarde van het traject</w:t>
            </w:r>
          </w:p>
        </w:tc>
      </w:tr>
    </w:tbl>
    <w:p w14:paraId="5F1580F8" w14:textId="77777777" w:rsidR="00D45117" w:rsidRPr="00861D44" w:rsidRDefault="00D45117" w:rsidP="00D45117">
      <w:pPr>
        <w:jc w:val="both"/>
        <w:rPr>
          <w:rFonts w:eastAsia="Calibri"/>
          <w:szCs w:val="19"/>
          <w:lang w:eastAsia="en-US"/>
        </w:rPr>
      </w:pPr>
    </w:p>
    <w:p w14:paraId="5701971D" w14:textId="77777777" w:rsidR="004F1DE7" w:rsidRPr="004F1DE7" w:rsidRDefault="004F1DE7" w:rsidP="004F1DE7">
      <w:pPr>
        <w:spacing w:line="280" w:lineRule="atLeast"/>
        <w:jc w:val="both"/>
        <w:rPr>
          <w:rFonts w:ascii="Trebuchet MS" w:eastAsia="Calibri" w:hAnsi="Trebuchet MS"/>
          <w:lang w:eastAsia="en-US"/>
        </w:rPr>
      </w:pPr>
    </w:p>
    <w:p w14:paraId="730F1863" w14:textId="77777777" w:rsidR="004F1DE7" w:rsidRPr="004F1DE7" w:rsidRDefault="004F1DE7" w:rsidP="004F1DE7">
      <w:pPr>
        <w:spacing w:line="280" w:lineRule="atLeast"/>
        <w:jc w:val="both"/>
        <w:rPr>
          <w:rFonts w:ascii="Trebuchet MS" w:eastAsia="Calibri" w:hAnsi="Trebuchet MS"/>
          <w:b/>
          <w:lang w:eastAsia="en-US"/>
        </w:rPr>
      </w:pPr>
      <w:r w:rsidRPr="004F1DE7">
        <w:rPr>
          <w:rFonts w:ascii="Trebuchet MS" w:eastAsia="Calibri" w:hAnsi="Trebuchet MS"/>
          <w:b/>
          <w:lang w:eastAsia="en-US"/>
        </w:rPr>
        <w:t>Toelichting bouwblokken</w:t>
      </w:r>
    </w:p>
    <w:p w14:paraId="25277A8A"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 xml:space="preserve">Iedere doelgroep heeft in het bouwblokkenmodel een fictieve waarde. De bouwblokken bieden diverse mogelijkheden om </w:t>
      </w:r>
      <w:proofErr w:type="spellStart"/>
      <w:r w:rsidRPr="004F1DE7">
        <w:rPr>
          <w:rFonts w:ascii="Trebuchet MS" w:hAnsi="Trebuchet MS" w:cs="Arial"/>
        </w:rPr>
        <w:t>Social</w:t>
      </w:r>
      <w:proofErr w:type="spellEnd"/>
      <w:r w:rsidRPr="004F1DE7">
        <w:rPr>
          <w:rFonts w:ascii="Trebuchet MS" w:hAnsi="Trebuchet MS" w:cs="Arial"/>
        </w:rPr>
        <w:t xml:space="preserve"> Return in te vullen. De opdrachtnemer maakt op basis hiervan zelf een plan van aanpak in overleg met het Werkgeversservicepunt WSP. Het plaatsen van kandidaten heeft de voorkeur. Projecten gericht op </w:t>
      </w:r>
      <w:proofErr w:type="spellStart"/>
      <w:r w:rsidRPr="004F1DE7">
        <w:rPr>
          <w:rFonts w:ascii="Trebuchet MS" w:hAnsi="Trebuchet MS" w:cs="Arial"/>
        </w:rPr>
        <w:t>kandidaatontwikkeling</w:t>
      </w:r>
      <w:proofErr w:type="spellEnd"/>
      <w:r w:rsidRPr="004F1DE7">
        <w:rPr>
          <w:rFonts w:ascii="Trebuchet MS" w:hAnsi="Trebuchet MS" w:cs="Arial"/>
        </w:rPr>
        <w:t xml:space="preserve"> zijn ook mogelijk.</w:t>
      </w:r>
    </w:p>
    <w:p w14:paraId="7694BB40"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Bij het opstellen van de fictieve waarden is onderscheid gemaakt in waardering tussen gemeentelijke (hoge waarde) en niet gemeentelijke (lage waarde) doelgroepen. Ook is rekening gehouden met de mate van inspanning voor de begeleiding van de doelgroep (de afstand tot de arbeidsmarkt).</w:t>
      </w:r>
    </w:p>
    <w:p w14:paraId="42E06C27" w14:textId="77777777" w:rsidR="004F1DE7" w:rsidRPr="004F1DE7" w:rsidRDefault="004F1DE7" w:rsidP="004F1DE7">
      <w:pPr>
        <w:spacing w:line="280" w:lineRule="atLeast"/>
        <w:jc w:val="both"/>
        <w:rPr>
          <w:rFonts w:ascii="Trebuchet MS" w:hAnsi="Trebuchet MS" w:cs="Arial"/>
        </w:rPr>
      </w:pPr>
    </w:p>
    <w:p w14:paraId="36A1EF35" w14:textId="77777777" w:rsidR="004F1DE7" w:rsidRPr="004F1DE7" w:rsidRDefault="004F1DE7" w:rsidP="004F1DE7">
      <w:pPr>
        <w:spacing w:line="280" w:lineRule="atLeast"/>
        <w:jc w:val="both"/>
        <w:rPr>
          <w:rFonts w:ascii="Trebuchet MS" w:hAnsi="Trebuchet MS" w:cs="Arial"/>
        </w:rPr>
      </w:pPr>
    </w:p>
    <w:p w14:paraId="7D629253" w14:textId="77777777" w:rsidR="004F1DE7" w:rsidRPr="004F1DE7" w:rsidRDefault="004F1DE7" w:rsidP="004F1DE7">
      <w:pPr>
        <w:spacing w:line="280" w:lineRule="atLeast"/>
        <w:jc w:val="both"/>
        <w:rPr>
          <w:rFonts w:ascii="Trebuchet MS" w:hAnsi="Trebuchet MS" w:cs="Arial"/>
          <w:b/>
          <w:bCs/>
        </w:rPr>
      </w:pPr>
      <w:r w:rsidRPr="004F1DE7">
        <w:rPr>
          <w:rFonts w:ascii="Trebuchet MS" w:hAnsi="Trebuchet MS" w:cs="Arial"/>
          <w:b/>
          <w:bCs/>
        </w:rPr>
        <w:t xml:space="preserve">Belangrijke uitgangspunten </w:t>
      </w:r>
      <w:proofErr w:type="spellStart"/>
      <w:r w:rsidRPr="004F1DE7">
        <w:rPr>
          <w:rFonts w:ascii="Trebuchet MS" w:hAnsi="Trebuchet MS" w:cs="Arial"/>
          <w:b/>
          <w:bCs/>
        </w:rPr>
        <w:t>Social</w:t>
      </w:r>
      <w:proofErr w:type="spellEnd"/>
      <w:r w:rsidRPr="004F1DE7">
        <w:rPr>
          <w:rFonts w:ascii="Trebuchet MS" w:hAnsi="Trebuchet MS" w:cs="Arial"/>
          <w:b/>
          <w:bCs/>
        </w:rPr>
        <w:t xml:space="preserve"> Return</w:t>
      </w:r>
    </w:p>
    <w:p w14:paraId="499484B2" w14:textId="77777777" w:rsidR="004F1DE7" w:rsidRPr="004F1DE7" w:rsidRDefault="004F1DE7" w:rsidP="004F1DE7">
      <w:pPr>
        <w:spacing w:line="280" w:lineRule="atLeast"/>
        <w:jc w:val="both"/>
        <w:rPr>
          <w:rFonts w:ascii="Trebuchet MS" w:hAnsi="Trebuchet MS" w:cs="Arial"/>
        </w:rPr>
      </w:pPr>
      <w:proofErr w:type="spellStart"/>
      <w:r w:rsidRPr="004F1DE7">
        <w:rPr>
          <w:rFonts w:ascii="Trebuchet MS" w:hAnsi="Trebuchet MS" w:cs="Arial"/>
        </w:rPr>
        <w:t>Social</w:t>
      </w:r>
      <w:proofErr w:type="spellEnd"/>
      <w:r w:rsidRPr="004F1DE7">
        <w:rPr>
          <w:rFonts w:ascii="Trebuchet MS" w:hAnsi="Trebuchet MS" w:cs="Arial"/>
        </w:rPr>
        <w:t xml:space="preserve"> return is een uitvoeringsvoorwaarde bij gemeentelijke inkoop. </w:t>
      </w:r>
      <w:proofErr w:type="spellStart"/>
      <w:r w:rsidRPr="004F1DE7">
        <w:rPr>
          <w:rFonts w:ascii="Trebuchet MS" w:hAnsi="Trebuchet MS" w:cs="Arial"/>
        </w:rPr>
        <w:t>Social</w:t>
      </w:r>
      <w:proofErr w:type="spellEnd"/>
      <w:r w:rsidRPr="004F1DE7">
        <w:rPr>
          <w:rFonts w:ascii="Trebuchet MS" w:hAnsi="Trebuchet MS" w:cs="Arial"/>
        </w:rPr>
        <w:t xml:space="preserve"> return kan worden toegepast op diensten en werken. </w:t>
      </w:r>
      <w:proofErr w:type="spellStart"/>
      <w:r w:rsidRPr="004F1DE7">
        <w:rPr>
          <w:rFonts w:ascii="Trebuchet MS" w:hAnsi="Trebuchet MS" w:cs="Arial"/>
        </w:rPr>
        <w:t>Social</w:t>
      </w:r>
      <w:proofErr w:type="spellEnd"/>
      <w:r w:rsidRPr="004F1DE7">
        <w:rPr>
          <w:rFonts w:ascii="Trebuchet MS" w:hAnsi="Trebuchet MS" w:cs="Arial"/>
        </w:rPr>
        <w:t xml:space="preserve"> return is maatwerk: werkplekken hebben de voorkeur, maar ook activiteiten gericht op arbeids- of maatschappelijke participatie van de bouwblokkendoelgroepen kunnen (in samenspraak met het Werkgeversservicepunt) worden gehonoreerd.</w:t>
      </w:r>
    </w:p>
    <w:p w14:paraId="61B374F5" w14:textId="77777777" w:rsidR="004F1DE7" w:rsidRPr="004F1DE7" w:rsidRDefault="004F1DE7" w:rsidP="004F1DE7">
      <w:pPr>
        <w:spacing w:line="280" w:lineRule="atLeast"/>
        <w:jc w:val="both"/>
        <w:rPr>
          <w:rFonts w:ascii="Trebuchet MS" w:hAnsi="Trebuchet MS" w:cs="Arial"/>
        </w:rPr>
      </w:pPr>
    </w:p>
    <w:p w14:paraId="3C9AC21B" w14:textId="77777777" w:rsidR="004F1DE7" w:rsidRPr="004F1DE7" w:rsidRDefault="004F1DE7" w:rsidP="004F1DE7">
      <w:pPr>
        <w:spacing w:line="280" w:lineRule="atLeast"/>
        <w:jc w:val="both"/>
        <w:rPr>
          <w:rFonts w:ascii="Trebuchet MS" w:hAnsi="Trebuchet MS" w:cs="Arial"/>
          <w:b/>
          <w:bCs/>
        </w:rPr>
      </w:pPr>
      <w:r w:rsidRPr="004F1DE7">
        <w:rPr>
          <w:rFonts w:ascii="Trebuchet MS" w:hAnsi="Trebuchet MS" w:cs="Arial"/>
          <w:b/>
          <w:bCs/>
        </w:rPr>
        <w:t>Toelichting stagiaires en leerlingen</w:t>
      </w:r>
    </w:p>
    <w:p w14:paraId="18155D41" w14:textId="77777777" w:rsidR="004F1DE7" w:rsidRPr="004F1DE7" w:rsidRDefault="004F1DE7" w:rsidP="004F1DE7">
      <w:pPr>
        <w:spacing w:line="280" w:lineRule="atLeast"/>
        <w:jc w:val="both"/>
        <w:rPr>
          <w:rFonts w:ascii="Trebuchet MS" w:hAnsi="Trebuchet MS" w:cs="Arial"/>
        </w:rPr>
      </w:pPr>
      <w:proofErr w:type="spellStart"/>
      <w:r w:rsidRPr="004F1DE7">
        <w:rPr>
          <w:rFonts w:ascii="Trebuchet MS" w:hAnsi="Trebuchet MS" w:cs="Arial"/>
        </w:rPr>
        <w:t>Social</w:t>
      </w:r>
      <w:proofErr w:type="spellEnd"/>
      <w:r w:rsidRPr="004F1DE7">
        <w:rPr>
          <w:rFonts w:ascii="Trebuchet MS" w:hAnsi="Trebuchet MS" w:cs="Arial"/>
        </w:rPr>
        <w:t xml:space="preserve"> return wordt toegepast op uiteenlopende aanbestedingen. Om voldoende ruimte te bieden aan opdrachtnemers om </w:t>
      </w:r>
      <w:proofErr w:type="spellStart"/>
      <w:r w:rsidRPr="004F1DE7">
        <w:rPr>
          <w:rFonts w:ascii="Trebuchet MS" w:hAnsi="Trebuchet MS" w:cs="Arial"/>
        </w:rPr>
        <w:t>Social</w:t>
      </w:r>
      <w:proofErr w:type="spellEnd"/>
      <w:r w:rsidRPr="004F1DE7">
        <w:rPr>
          <w:rFonts w:ascii="Trebuchet MS" w:hAnsi="Trebuchet MS" w:cs="Arial"/>
        </w:rPr>
        <w:t xml:space="preserve"> Return te kunnen invullen op hun opdrachten, is het mogelijk om ook mbo-</w:t>
      </w:r>
      <w:proofErr w:type="spellStart"/>
      <w:r w:rsidRPr="004F1DE7">
        <w:rPr>
          <w:rFonts w:ascii="Trebuchet MS" w:hAnsi="Trebuchet MS" w:cs="Arial"/>
        </w:rPr>
        <w:t>ers</w:t>
      </w:r>
      <w:proofErr w:type="spellEnd"/>
      <w:r w:rsidRPr="004F1DE7">
        <w:rPr>
          <w:rFonts w:ascii="Trebuchet MS" w:hAnsi="Trebuchet MS" w:cs="Arial"/>
        </w:rPr>
        <w:t xml:space="preserve"> BOL en hbo-stagiaires in te zetten. Zij hebben wel een lagere bouwblokkenwaarde dan mbo-</w:t>
      </w:r>
      <w:proofErr w:type="spellStart"/>
      <w:r w:rsidRPr="004F1DE7">
        <w:rPr>
          <w:rFonts w:ascii="Trebuchet MS" w:hAnsi="Trebuchet MS" w:cs="Arial"/>
        </w:rPr>
        <w:t>ers</w:t>
      </w:r>
      <w:proofErr w:type="spellEnd"/>
      <w:r w:rsidRPr="004F1DE7">
        <w:rPr>
          <w:rFonts w:ascii="Trebuchet MS" w:hAnsi="Trebuchet MS" w:cs="Arial"/>
        </w:rPr>
        <w:t xml:space="preserve"> BBL en </w:t>
      </w:r>
      <w:proofErr w:type="spellStart"/>
      <w:r w:rsidRPr="004F1DE7">
        <w:rPr>
          <w:rFonts w:ascii="Trebuchet MS" w:hAnsi="Trebuchet MS" w:cs="Arial"/>
        </w:rPr>
        <w:t>PrO</w:t>
      </w:r>
      <w:proofErr w:type="spellEnd"/>
      <w:r w:rsidRPr="004F1DE7">
        <w:rPr>
          <w:rFonts w:ascii="Trebuchet MS" w:hAnsi="Trebuchet MS" w:cs="Arial"/>
        </w:rPr>
        <w:t xml:space="preserve"> / VSO. </w:t>
      </w:r>
      <w:r w:rsidRPr="004F1DE7">
        <w:rPr>
          <w:rFonts w:ascii="Trebuchet MS" w:hAnsi="Trebuchet MS" w:cs="Arial"/>
        </w:rPr>
        <w:lastRenderedPageBreak/>
        <w:t>Deze laatstgenoemde doelgroepen zijn voor gemeenten een belangrijke doelgroep, waarop ook taakstellingen zijn geformuleerd.</w:t>
      </w:r>
    </w:p>
    <w:p w14:paraId="06A7391E" w14:textId="77777777" w:rsidR="004F1DE7" w:rsidRPr="004F1DE7" w:rsidRDefault="004F1DE7" w:rsidP="004F1DE7">
      <w:pPr>
        <w:spacing w:line="280" w:lineRule="atLeast"/>
        <w:jc w:val="both"/>
        <w:rPr>
          <w:rFonts w:ascii="Trebuchet MS" w:hAnsi="Trebuchet MS" w:cs="Arial"/>
        </w:rPr>
      </w:pPr>
    </w:p>
    <w:p w14:paraId="5846F7B5" w14:textId="77777777" w:rsidR="004F1DE7" w:rsidRPr="004F1DE7" w:rsidRDefault="004F1DE7" w:rsidP="004F1DE7">
      <w:pPr>
        <w:spacing w:line="280" w:lineRule="atLeast"/>
        <w:jc w:val="both"/>
        <w:rPr>
          <w:rFonts w:ascii="Trebuchet MS" w:hAnsi="Trebuchet MS" w:cs="Arial"/>
        </w:rPr>
      </w:pPr>
    </w:p>
    <w:p w14:paraId="3599C35B" w14:textId="77777777" w:rsidR="004F1DE7" w:rsidRPr="004F1DE7" w:rsidRDefault="004F1DE7" w:rsidP="004F1DE7">
      <w:pPr>
        <w:spacing w:line="280" w:lineRule="atLeast"/>
        <w:jc w:val="both"/>
        <w:rPr>
          <w:rFonts w:ascii="Trebuchet MS" w:hAnsi="Trebuchet MS" w:cs="Arial"/>
          <w:b/>
          <w:bCs/>
        </w:rPr>
      </w:pPr>
      <w:r w:rsidRPr="004F1DE7">
        <w:rPr>
          <w:rFonts w:ascii="Trebuchet MS" w:hAnsi="Trebuchet MS" w:cs="Arial"/>
          <w:b/>
          <w:bCs/>
        </w:rPr>
        <w:t>Verduurzamen in dienst namens doelgroepen bouwblokken</w:t>
      </w:r>
    </w:p>
    <w:p w14:paraId="66E84369"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 xml:space="preserve">Werkzoekenden en leerlingen (alle bouwblok-doelgroepen) die maximaal 12 maanden voorafgaand aan de ingangsdatum van een contract – mits op de opdracht werkend of aan de opdracht gerelateerd – in dienst zijn genomen tellen mee voor de </w:t>
      </w:r>
      <w:proofErr w:type="spellStart"/>
      <w:r w:rsidRPr="004F1DE7">
        <w:rPr>
          <w:rFonts w:ascii="Trebuchet MS" w:hAnsi="Trebuchet MS" w:cs="Arial"/>
        </w:rPr>
        <w:t>Social</w:t>
      </w:r>
      <w:proofErr w:type="spellEnd"/>
      <w:r w:rsidRPr="004F1DE7">
        <w:rPr>
          <w:rFonts w:ascii="Trebuchet MS" w:hAnsi="Trebuchet MS" w:cs="Arial"/>
        </w:rPr>
        <w:t xml:space="preserve"> Return invulling van de opdrachtnemer. Deze maatregel is in werking gekomen in reactie op de Participatiewet en de banenafspraken. Stapeling van verschillende maatregelen rondom de arbeidsparticipatie van werkzoekenden en </w:t>
      </w:r>
      <w:proofErr w:type="spellStart"/>
      <w:r w:rsidRPr="004F1DE7">
        <w:rPr>
          <w:rFonts w:ascii="Trebuchet MS" w:hAnsi="Trebuchet MS" w:cs="Arial"/>
        </w:rPr>
        <w:t>arbeidsbeperkten</w:t>
      </w:r>
      <w:proofErr w:type="spellEnd"/>
      <w:r w:rsidRPr="004F1DE7">
        <w:rPr>
          <w:rFonts w:ascii="Trebuchet MS" w:hAnsi="Trebuchet MS" w:cs="Arial"/>
        </w:rPr>
        <w:t xml:space="preserve"> voor de ondernemer wordt hiermee voorkomen. Daarnaast geeft het ruimte aan het duurzaam in dienst nemen van personen uit de </w:t>
      </w:r>
      <w:proofErr w:type="spellStart"/>
      <w:r w:rsidRPr="004F1DE7">
        <w:rPr>
          <w:rFonts w:ascii="Trebuchet MS" w:hAnsi="Trebuchet MS" w:cs="Arial"/>
        </w:rPr>
        <w:t>Social</w:t>
      </w:r>
      <w:proofErr w:type="spellEnd"/>
      <w:r w:rsidRPr="004F1DE7">
        <w:rPr>
          <w:rFonts w:ascii="Trebuchet MS" w:hAnsi="Trebuchet MS" w:cs="Arial"/>
        </w:rPr>
        <w:t xml:space="preserve"> Return doelgroepen. Voor detacheerders creëert het de mogelijkheid om maximaal 12 maanden iemand te kunnen plaatsen op meerdere </w:t>
      </w:r>
      <w:proofErr w:type="spellStart"/>
      <w:r w:rsidRPr="004F1DE7">
        <w:rPr>
          <w:rFonts w:ascii="Trebuchet MS" w:hAnsi="Trebuchet MS" w:cs="Arial"/>
        </w:rPr>
        <w:t>Social</w:t>
      </w:r>
      <w:proofErr w:type="spellEnd"/>
      <w:r w:rsidRPr="004F1DE7">
        <w:rPr>
          <w:rFonts w:ascii="Trebuchet MS" w:hAnsi="Trebuchet MS" w:cs="Arial"/>
        </w:rPr>
        <w:t xml:space="preserve"> Return opdrachten (iemand is immers langer doelgroep van </w:t>
      </w:r>
      <w:proofErr w:type="spellStart"/>
      <w:r w:rsidRPr="004F1DE7">
        <w:rPr>
          <w:rFonts w:ascii="Trebuchet MS" w:hAnsi="Trebuchet MS" w:cs="Arial"/>
        </w:rPr>
        <w:t>Social</w:t>
      </w:r>
      <w:proofErr w:type="spellEnd"/>
      <w:r w:rsidRPr="004F1DE7">
        <w:rPr>
          <w:rFonts w:ascii="Trebuchet MS" w:hAnsi="Trebuchet MS" w:cs="Arial"/>
        </w:rPr>
        <w:t xml:space="preserve"> Return, er wordt niet alleen gekeken naar de arbeidssituatie van de persoon de dag voordat het contract inging) en poolvorming is daardoor mogelijk. Het is door deze maatregel ook mogelijk duurzame plaatsingen te realiseren door kandidaten regionaal in te zetten (op meerdere opdrachten van meerdere gemeenten).</w:t>
      </w:r>
    </w:p>
    <w:p w14:paraId="776F0CAD" w14:textId="77777777" w:rsidR="004F1DE7" w:rsidRPr="004F1DE7" w:rsidRDefault="004F1DE7" w:rsidP="004F1DE7">
      <w:pPr>
        <w:spacing w:line="280" w:lineRule="atLeast"/>
        <w:jc w:val="both"/>
        <w:rPr>
          <w:rFonts w:ascii="Trebuchet MS" w:hAnsi="Trebuchet MS" w:cs="Arial"/>
        </w:rPr>
      </w:pPr>
    </w:p>
    <w:p w14:paraId="7A463A83" w14:textId="77777777" w:rsidR="004F1DE7" w:rsidRPr="004F1DE7" w:rsidRDefault="004F1DE7" w:rsidP="004F1DE7">
      <w:pPr>
        <w:spacing w:line="280" w:lineRule="atLeast"/>
        <w:jc w:val="both"/>
        <w:rPr>
          <w:rFonts w:ascii="Trebuchet MS" w:hAnsi="Trebuchet MS" w:cs="Arial"/>
        </w:rPr>
      </w:pPr>
    </w:p>
    <w:p w14:paraId="733FA28E" w14:textId="77777777" w:rsidR="004F1DE7" w:rsidRPr="004F1DE7" w:rsidRDefault="004F1DE7" w:rsidP="004F1DE7">
      <w:pPr>
        <w:spacing w:line="280" w:lineRule="atLeast"/>
        <w:jc w:val="both"/>
        <w:rPr>
          <w:rFonts w:ascii="Trebuchet MS" w:hAnsi="Trebuchet MS" w:cs="Arial"/>
          <w:b/>
          <w:bCs/>
        </w:rPr>
      </w:pPr>
      <w:r w:rsidRPr="004F1DE7">
        <w:rPr>
          <w:rFonts w:ascii="Trebuchet MS" w:hAnsi="Trebuchet MS" w:cs="Arial"/>
          <w:b/>
          <w:bCs/>
        </w:rPr>
        <w:t>Toelichting Maatschappelijke activiteiten</w:t>
      </w:r>
    </w:p>
    <w:p w14:paraId="6B4C223C"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 xml:space="preserve">Er zijn diverse mogelijkheden voor wat betreft maatschappelijke activiteiten. Het gaat om activiteiten die bijdragen aan het verbeteren van de arbeidsparticipatie van de </w:t>
      </w:r>
      <w:proofErr w:type="spellStart"/>
      <w:r w:rsidRPr="004F1DE7">
        <w:rPr>
          <w:rFonts w:ascii="Trebuchet MS" w:hAnsi="Trebuchet MS" w:cs="Arial"/>
        </w:rPr>
        <w:t>Social</w:t>
      </w:r>
      <w:proofErr w:type="spellEnd"/>
      <w:r w:rsidRPr="004F1DE7">
        <w:rPr>
          <w:rFonts w:ascii="Trebuchet MS" w:hAnsi="Trebuchet MS" w:cs="Arial"/>
        </w:rPr>
        <w:t xml:space="preserve"> Return doelgroepen. Bijvoorbeeld het bieden van een sollicitatietraining, voorlichting aan scholen, beschikbaar stellen van kantoorruimten aan startende ondernemers, participeren aan re-integratievoorzieningen et cetera. Voor activiteiten die in tijd uitgedrukt kunnen worden, is een richtbedrag van maximaal € 1.000 per dag toegekend (een dagdeel betreft voorbereiding + uitvoering).</w:t>
      </w:r>
    </w:p>
    <w:p w14:paraId="62CA535A" w14:textId="77777777" w:rsidR="004F1DE7" w:rsidRPr="004F1DE7" w:rsidRDefault="004F1DE7" w:rsidP="004F1DE7">
      <w:pPr>
        <w:spacing w:line="280" w:lineRule="atLeast"/>
        <w:jc w:val="both"/>
        <w:rPr>
          <w:rFonts w:ascii="Trebuchet MS" w:hAnsi="Trebuchet MS" w:cs="Arial"/>
        </w:rPr>
      </w:pPr>
    </w:p>
    <w:p w14:paraId="06EC91C5" w14:textId="77777777" w:rsidR="004F1DE7" w:rsidRPr="004F1DE7" w:rsidRDefault="004F1DE7" w:rsidP="004F1DE7">
      <w:pPr>
        <w:spacing w:line="280" w:lineRule="atLeast"/>
        <w:jc w:val="both"/>
        <w:rPr>
          <w:rFonts w:ascii="Trebuchet MS" w:hAnsi="Trebuchet MS" w:cs="Arial"/>
        </w:rPr>
      </w:pPr>
    </w:p>
    <w:p w14:paraId="3CA0DF86" w14:textId="77777777" w:rsidR="004F1DE7" w:rsidRPr="004F1DE7" w:rsidRDefault="004F1DE7" w:rsidP="004F1DE7">
      <w:pPr>
        <w:spacing w:line="280" w:lineRule="atLeast"/>
        <w:jc w:val="both"/>
        <w:rPr>
          <w:rFonts w:ascii="Trebuchet MS" w:hAnsi="Trebuchet MS" w:cs="Arial"/>
          <w:b/>
          <w:bCs/>
        </w:rPr>
      </w:pPr>
      <w:r w:rsidRPr="004F1DE7">
        <w:rPr>
          <w:rFonts w:ascii="Trebuchet MS" w:hAnsi="Trebuchet MS" w:cs="Arial"/>
          <w:b/>
          <w:bCs/>
        </w:rPr>
        <w:t>Opleidingskosten</w:t>
      </w:r>
    </w:p>
    <w:p w14:paraId="02ABF0EC" w14:textId="77777777" w:rsidR="000055A7" w:rsidRPr="004F1DE7" w:rsidRDefault="004F1DE7" w:rsidP="004F1DE7">
      <w:pPr>
        <w:spacing w:line="280" w:lineRule="atLeast"/>
        <w:jc w:val="both"/>
        <w:rPr>
          <w:rFonts w:ascii="Trebuchet MS" w:hAnsi="Trebuchet MS" w:cs="Arial"/>
          <w:color w:val="4B4B4B"/>
        </w:rPr>
      </w:pPr>
      <w:r w:rsidRPr="004F1DE7">
        <w:rPr>
          <w:rFonts w:ascii="Trebuchet MS" w:hAnsi="Trebuchet MS" w:cs="Arial"/>
        </w:rPr>
        <w:t xml:space="preserve">Gemeenten uit Haaglanden en Zuid-Holland Centraal hechten aan duurzame uitstroom. Dit betekent dat voor geplaatste kandidaten eventuele aangeboden opleidingen / certificaten (in overleg met Werkgevers-servicepunt) toegerekend kunnen worden aan </w:t>
      </w:r>
      <w:proofErr w:type="spellStart"/>
      <w:r w:rsidRPr="004F1DE7">
        <w:rPr>
          <w:rFonts w:ascii="Trebuchet MS" w:hAnsi="Trebuchet MS" w:cs="Arial"/>
        </w:rPr>
        <w:t>Social</w:t>
      </w:r>
      <w:proofErr w:type="spellEnd"/>
      <w:r w:rsidRPr="004F1DE7">
        <w:rPr>
          <w:rFonts w:ascii="Trebuchet MS" w:hAnsi="Trebuchet MS" w:cs="Arial"/>
        </w:rPr>
        <w:t xml:space="preserve"> Return. Het is belangrijk dat de opleiding die wordt ingezet bijdraagt aan het verbeteren van de arbeidsmarktpositie van de </w:t>
      </w:r>
      <w:proofErr w:type="spellStart"/>
      <w:r w:rsidRPr="004F1DE7">
        <w:rPr>
          <w:rFonts w:ascii="Trebuchet MS" w:hAnsi="Trebuchet MS" w:cs="Arial"/>
        </w:rPr>
        <w:t>Social</w:t>
      </w:r>
      <w:proofErr w:type="spellEnd"/>
      <w:r w:rsidRPr="004F1DE7">
        <w:rPr>
          <w:rFonts w:ascii="Trebuchet MS" w:hAnsi="Trebuchet MS" w:cs="Arial"/>
        </w:rPr>
        <w:t xml:space="preserve"> Return kandidaat.</w:t>
      </w:r>
    </w:p>
    <w:p w14:paraId="19464E07" w14:textId="77777777" w:rsidR="000055A7" w:rsidRPr="00291F81" w:rsidRDefault="000055A7" w:rsidP="00291F81">
      <w:pPr>
        <w:autoSpaceDE w:val="0"/>
        <w:autoSpaceDN w:val="0"/>
        <w:adjustRightInd w:val="0"/>
        <w:spacing w:line="280" w:lineRule="atLeast"/>
        <w:jc w:val="both"/>
        <w:rPr>
          <w:rFonts w:cs="Arial-OneByteIdentityH"/>
        </w:rPr>
      </w:pPr>
    </w:p>
    <w:p w14:paraId="392C102D" w14:textId="77777777" w:rsidR="000055A7" w:rsidRDefault="000055A7" w:rsidP="00291F81">
      <w:pPr>
        <w:spacing w:line="280" w:lineRule="atLeast"/>
        <w:rPr>
          <w:rFonts w:cs="Arial"/>
          <w:bCs/>
          <w:i/>
          <w:color w:val="00B0F0"/>
          <w:kern w:val="32"/>
        </w:rPr>
      </w:pPr>
    </w:p>
    <w:p w14:paraId="6A757094" w14:textId="77777777" w:rsidR="00E70D6A" w:rsidRDefault="00E70D6A" w:rsidP="00291F81">
      <w:pPr>
        <w:spacing w:line="280" w:lineRule="atLeast"/>
        <w:rPr>
          <w:rFonts w:cs="Arial"/>
          <w:bCs/>
          <w:i/>
          <w:color w:val="00B0F0"/>
          <w:kern w:val="32"/>
        </w:rPr>
      </w:pPr>
    </w:p>
    <w:p w14:paraId="366CBCA0" w14:textId="77777777" w:rsidR="00E70D6A" w:rsidRDefault="00E70D6A" w:rsidP="00291F81">
      <w:pPr>
        <w:spacing w:line="280" w:lineRule="atLeast"/>
        <w:rPr>
          <w:rFonts w:cs="Arial"/>
          <w:bCs/>
          <w:i/>
          <w:color w:val="00B0F0"/>
          <w:kern w:val="32"/>
        </w:rPr>
      </w:pPr>
    </w:p>
    <w:p w14:paraId="048D1E52" w14:textId="77777777" w:rsidR="00E70D6A" w:rsidRDefault="00E70D6A">
      <w:pPr>
        <w:spacing w:line="240" w:lineRule="auto"/>
        <w:rPr>
          <w:rFonts w:eastAsia="Calibri"/>
          <w:b/>
          <w:bCs/>
          <w:sz w:val="28"/>
          <w:szCs w:val="22"/>
          <w:lang w:eastAsia="en-US"/>
        </w:rPr>
      </w:pPr>
      <w:bookmarkStart w:id="8" w:name="_Toc1050335"/>
      <w:r>
        <w:br w:type="page"/>
      </w:r>
    </w:p>
    <w:p w14:paraId="34D0DB40" w14:textId="77777777" w:rsidR="00E70D6A" w:rsidRPr="00291F81" w:rsidRDefault="00E70D6A" w:rsidP="00E70D6A">
      <w:pPr>
        <w:pStyle w:val="1-Kop1MemoCorversenBS"/>
        <w:numPr>
          <w:ilvl w:val="0"/>
          <w:numId w:val="0"/>
        </w:numPr>
        <w:ind w:left="425" w:hanging="425"/>
      </w:pPr>
      <w:bookmarkStart w:id="9" w:name="_Toc218516197"/>
      <w:r>
        <w:lastRenderedPageBreak/>
        <w:t xml:space="preserve">Bijlage </w:t>
      </w:r>
      <w:r w:rsidR="00CF17A7">
        <w:t>I</w:t>
      </w:r>
      <w:r>
        <w:t>V</w:t>
      </w:r>
      <w:r w:rsidRPr="00291F81">
        <w:t xml:space="preserve"> Formulier Kerncompetentie(s)</w:t>
      </w:r>
      <w:bookmarkEnd w:id="8"/>
      <w:bookmarkEnd w:id="9"/>
      <w:r w:rsidRPr="00291F81">
        <w:t xml:space="preserve"> </w:t>
      </w:r>
    </w:p>
    <w:p w14:paraId="4B77E736" w14:textId="77777777" w:rsidR="00E70D6A" w:rsidRPr="00291F81" w:rsidRDefault="00E70D6A" w:rsidP="00E70D6A">
      <w:pPr>
        <w:spacing w:line="280" w:lineRule="atLeast"/>
        <w:jc w:val="both"/>
      </w:pPr>
      <w:r w:rsidRPr="00291F81">
        <w:t>De gegadigde moet aantonen dat hij over de gevraagde kerncompetenties beschikt. Hiervoor moet gegadigde één of meerdere referentieopdrachten overleggen. Per te overleggen referentieopdracht moet gegadigde dit formulier invullen. Als meerdere kerncompetenties met één referentieopdracht aangetoond worden, kan dit met één ingevuld formulier aangetoond worden. Als gegadigde meerdere referentieopdrachten overlegt, moet gegadigden dit formulier kopiëren.</w:t>
      </w:r>
    </w:p>
    <w:p w14:paraId="51EDEEF6" w14:textId="77777777" w:rsidR="00E70D6A" w:rsidRPr="00291F81" w:rsidRDefault="00E70D6A" w:rsidP="00E70D6A">
      <w:pPr>
        <w:spacing w:line="280" w:lineRule="atLeast"/>
      </w:pP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5386"/>
      </w:tblGrid>
      <w:tr w:rsidR="00E70D6A" w:rsidRPr="00291F81" w14:paraId="6F9430BA" w14:textId="77777777" w:rsidTr="007941FE">
        <w:trPr>
          <w:trHeight w:val="274"/>
        </w:trPr>
        <w:tc>
          <w:tcPr>
            <w:tcW w:w="9776" w:type="dxa"/>
            <w:gridSpan w:val="2"/>
            <w:shd w:val="clear" w:color="auto" w:fill="D9D9D9" w:themeFill="background1" w:themeFillShade="D9"/>
            <w:vAlign w:val="center"/>
          </w:tcPr>
          <w:p w14:paraId="2FF5463C" w14:textId="77777777" w:rsidR="00E70D6A" w:rsidRPr="00E56747" w:rsidRDefault="00E70D6A" w:rsidP="007941FE">
            <w:pPr>
              <w:spacing w:line="280" w:lineRule="atLeast"/>
              <w:jc w:val="both"/>
              <w:rPr>
                <w:b/>
                <w:color w:val="FFFFFF"/>
              </w:rPr>
            </w:pPr>
            <w:r w:rsidRPr="00E56747">
              <w:rPr>
                <w:b/>
              </w:rPr>
              <w:t>DEEL 1: TOEPASSINGSGEBIED</w:t>
            </w:r>
          </w:p>
        </w:tc>
      </w:tr>
      <w:tr w:rsidR="00E70D6A" w:rsidRPr="00291F81" w14:paraId="5D88296F" w14:textId="77777777" w:rsidTr="007941FE">
        <w:trPr>
          <w:trHeight w:val="273"/>
        </w:trPr>
        <w:tc>
          <w:tcPr>
            <w:tcW w:w="9776" w:type="dxa"/>
            <w:gridSpan w:val="2"/>
            <w:shd w:val="clear" w:color="auto" w:fill="D9D9D9" w:themeFill="background1" w:themeFillShade="D9"/>
            <w:vAlign w:val="center"/>
          </w:tcPr>
          <w:p w14:paraId="231E53F8" w14:textId="77777777" w:rsidR="00E70D6A" w:rsidRPr="00E56747" w:rsidRDefault="00E70D6A" w:rsidP="007941FE">
            <w:pPr>
              <w:spacing w:line="280" w:lineRule="atLeast"/>
              <w:rPr>
                <w:b/>
              </w:rPr>
            </w:pPr>
            <w:r w:rsidRPr="00E56747">
              <w:rPr>
                <w:b/>
              </w:rPr>
              <w:t>Vermeld welke kerncompetenties met dit formulier aangetoond worden.</w:t>
            </w:r>
          </w:p>
        </w:tc>
      </w:tr>
      <w:tr w:rsidR="00E70D6A" w:rsidRPr="00291F81" w14:paraId="60678636" w14:textId="77777777" w:rsidTr="007941FE">
        <w:trPr>
          <w:trHeight w:val="284"/>
        </w:trPr>
        <w:tc>
          <w:tcPr>
            <w:tcW w:w="4390" w:type="dxa"/>
            <w:shd w:val="clear" w:color="auto" w:fill="D9D9D9" w:themeFill="background1" w:themeFillShade="D9"/>
            <w:vAlign w:val="center"/>
          </w:tcPr>
          <w:p w14:paraId="4BAA6715" w14:textId="77777777" w:rsidR="00E70D6A" w:rsidRPr="00291F81" w:rsidRDefault="00E70D6A" w:rsidP="007941FE">
            <w:pPr>
              <w:spacing w:line="280" w:lineRule="atLeast"/>
            </w:pPr>
            <w:r w:rsidRPr="00291F81">
              <w:t>Naam gegadigde:</w:t>
            </w:r>
          </w:p>
        </w:tc>
        <w:tc>
          <w:tcPr>
            <w:tcW w:w="5386" w:type="dxa"/>
            <w:vAlign w:val="center"/>
          </w:tcPr>
          <w:p w14:paraId="63416FB6" w14:textId="77777777" w:rsidR="00E70D6A" w:rsidRPr="00291F81" w:rsidRDefault="00E70D6A" w:rsidP="007941FE">
            <w:pPr>
              <w:spacing w:line="280" w:lineRule="atLeast"/>
              <w:jc w:val="both"/>
            </w:pPr>
          </w:p>
        </w:tc>
      </w:tr>
      <w:tr w:rsidR="00E70D6A" w:rsidRPr="00291F81" w14:paraId="78494C8E" w14:textId="77777777" w:rsidTr="007941FE">
        <w:trPr>
          <w:trHeight w:val="284"/>
        </w:trPr>
        <w:tc>
          <w:tcPr>
            <w:tcW w:w="4390" w:type="dxa"/>
            <w:shd w:val="clear" w:color="auto" w:fill="D9D9D9" w:themeFill="background1" w:themeFillShade="D9"/>
            <w:vAlign w:val="center"/>
          </w:tcPr>
          <w:p w14:paraId="7E94B16F" w14:textId="77777777" w:rsidR="00E70D6A" w:rsidRPr="00291F81" w:rsidRDefault="00E70D6A" w:rsidP="007941FE">
            <w:pPr>
              <w:spacing w:line="280" w:lineRule="atLeast"/>
            </w:pPr>
            <w:r w:rsidRPr="00291F81">
              <w:t xml:space="preserve">Met deze referentie toont gegadigde aan dat hij beschikt over: </w:t>
            </w:r>
          </w:p>
        </w:tc>
        <w:tc>
          <w:tcPr>
            <w:tcW w:w="5386" w:type="dxa"/>
            <w:vAlign w:val="center"/>
          </w:tcPr>
          <w:p w14:paraId="2967FE24" w14:textId="77777777" w:rsidR="00E70D6A" w:rsidRPr="00291F81" w:rsidRDefault="00E70D6A" w:rsidP="007941FE">
            <w:pPr>
              <w:spacing w:line="280" w:lineRule="atLeast"/>
              <w:jc w:val="both"/>
            </w:pPr>
            <w:r w:rsidRPr="00291F81">
              <w:t xml:space="preserve">Kerncompetentie 1: </w:t>
            </w:r>
            <w:r w:rsidRPr="00291F81">
              <w:fldChar w:fldCharType="begin">
                <w:ffData>
                  <w:name w:val="Selectievakje41"/>
                  <w:enabled/>
                  <w:calcOnExit w:val="0"/>
                  <w:checkBox>
                    <w:sizeAuto/>
                    <w:default w:val="0"/>
                  </w:checkBox>
                </w:ffData>
              </w:fldChar>
            </w:r>
            <w:r w:rsidRPr="00291F81">
              <w:instrText xml:space="preserve"> FORMCHECKBOX </w:instrText>
            </w:r>
            <w:r w:rsidRPr="00291F81">
              <w:fldChar w:fldCharType="separate"/>
            </w:r>
            <w:r w:rsidRPr="00291F81">
              <w:fldChar w:fldCharType="end"/>
            </w:r>
            <w:r w:rsidRPr="00291F81">
              <w:t xml:space="preserve"> </w:t>
            </w:r>
          </w:p>
          <w:p w14:paraId="158D66A6" w14:textId="77777777" w:rsidR="00E70D6A" w:rsidRDefault="00E70D6A" w:rsidP="007941FE">
            <w:pPr>
              <w:spacing w:line="280" w:lineRule="atLeast"/>
              <w:jc w:val="both"/>
            </w:pPr>
            <w:r w:rsidRPr="00291F81">
              <w:t xml:space="preserve">Kerncompetentie 2: </w:t>
            </w:r>
            <w:r w:rsidRPr="00291F81">
              <w:fldChar w:fldCharType="begin">
                <w:ffData>
                  <w:name w:val="Selectievakje41"/>
                  <w:enabled/>
                  <w:calcOnExit w:val="0"/>
                  <w:checkBox>
                    <w:sizeAuto/>
                    <w:default w:val="0"/>
                  </w:checkBox>
                </w:ffData>
              </w:fldChar>
            </w:r>
            <w:r w:rsidRPr="00291F81">
              <w:instrText xml:space="preserve"> FORMCHECKBOX </w:instrText>
            </w:r>
            <w:r w:rsidRPr="00291F81">
              <w:fldChar w:fldCharType="separate"/>
            </w:r>
            <w:r w:rsidRPr="00291F81">
              <w:fldChar w:fldCharType="end"/>
            </w:r>
            <w:r w:rsidRPr="00291F81">
              <w:t xml:space="preserve"> </w:t>
            </w:r>
          </w:p>
          <w:p w14:paraId="6CA7B14A" w14:textId="77777777" w:rsidR="002720CC" w:rsidRPr="00291F81" w:rsidRDefault="002720CC" w:rsidP="002720CC">
            <w:pPr>
              <w:spacing w:line="280" w:lineRule="atLeast"/>
              <w:jc w:val="both"/>
            </w:pPr>
            <w:r w:rsidRPr="00291F81">
              <w:t xml:space="preserve">Kerncompetentie </w:t>
            </w:r>
            <w:r>
              <w:t>3</w:t>
            </w:r>
            <w:r w:rsidRPr="00291F81">
              <w:t xml:space="preserve">: </w:t>
            </w:r>
            <w:r w:rsidRPr="00291F81">
              <w:fldChar w:fldCharType="begin">
                <w:ffData>
                  <w:name w:val="Selectievakje41"/>
                  <w:enabled/>
                  <w:calcOnExit w:val="0"/>
                  <w:checkBox>
                    <w:sizeAuto/>
                    <w:default w:val="0"/>
                  </w:checkBox>
                </w:ffData>
              </w:fldChar>
            </w:r>
            <w:r w:rsidRPr="00291F81">
              <w:instrText xml:space="preserve"> FORMCHECKBOX </w:instrText>
            </w:r>
            <w:r w:rsidRPr="00291F81">
              <w:fldChar w:fldCharType="separate"/>
            </w:r>
            <w:r w:rsidRPr="00291F81">
              <w:fldChar w:fldCharType="end"/>
            </w:r>
            <w:r w:rsidRPr="00291F81">
              <w:t xml:space="preserve"> </w:t>
            </w:r>
          </w:p>
        </w:tc>
      </w:tr>
      <w:tr w:rsidR="00E70D6A" w:rsidRPr="00291F81" w14:paraId="4E675E6D" w14:textId="77777777" w:rsidTr="007941FE">
        <w:trPr>
          <w:trHeight w:val="337"/>
        </w:trPr>
        <w:tc>
          <w:tcPr>
            <w:tcW w:w="9776" w:type="dxa"/>
            <w:gridSpan w:val="2"/>
            <w:shd w:val="clear" w:color="auto" w:fill="D9D9D9" w:themeFill="background1" w:themeFillShade="D9"/>
            <w:vAlign w:val="center"/>
          </w:tcPr>
          <w:p w14:paraId="2F0ADA59" w14:textId="77777777" w:rsidR="00E70D6A" w:rsidRPr="00291F81" w:rsidRDefault="00E70D6A" w:rsidP="007941FE">
            <w:pPr>
              <w:spacing w:line="280" w:lineRule="atLeast"/>
              <w:jc w:val="both"/>
              <w:rPr>
                <w:b/>
              </w:rPr>
            </w:pPr>
            <w:r w:rsidRPr="00291F81">
              <w:rPr>
                <w:b/>
              </w:rPr>
              <w:t>DEEL 2: GEGEVENS REFERENTIEPROJECT</w:t>
            </w:r>
          </w:p>
        </w:tc>
      </w:tr>
      <w:tr w:rsidR="00E70D6A" w:rsidRPr="00291F81" w14:paraId="498E6EE3" w14:textId="77777777" w:rsidTr="007941FE">
        <w:trPr>
          <w:trHeight w:val="284"/>
        </w:trPr>
        <w:tc>
          <w:tcPr>
            <w:tcW w:w="9776" w:type="dxa"/>
            <w:gridSpan w:val="2"/>
            <w:shd w:val="clear" w:color="auto" w:fill="D9D9D9" w:themeFill="background1" w:themeFillShade="D9"/>
            <w:vAlign w:val="center"/>
          </w:tcPr>
          <w:p w14:paraId="6E9E4A1F" w14:textId="77777777" w:rsidR="00E70D6A" w:rsidRPr="00291F81" w:rsidRDefault="00E70D6A" w:rsidP="007941FE">
            <w:pPr>
              <w:spacing w:line="280" w:lineRule="atLeast"/>
            </w:pPr>
            <w:r w:rsidRPr="00291F81">
              <w:t>Geef de relevante gegevens van de referentieopdracht op. Dit zodat de referentie geverifieerd kan worden.</w:t>
            </w:r>
          </w:p>
        </w:tc>
      </w:tr>
      <w:tr w:rsidR="00E70D6A" w:rsidRPr="00291F81" w14:paraId="0BD793E2" w14:textId="77777777" w:rsidTr="007941FE">
        <w:trPr>
          <w:trHeight w:val="284"/>
        </w:trPr>
        <w:tc>
          <w:tcPr>
            <w:tcW w:w="4390" w:type="dxa"/>
            <w:shd w:val="clear" w:color="auto" w:fill="D9D9D9" w:themeFill="background1" w:themeFillShade="D9"/>
            <w:vAlign w:val="center"/>
          </w:tcPr>
          <w:p w14:paraId="7840DC65" w14:textId="77777777" w:rsidR="00E70D6A" w:rsidRPr="00291F81" w:rsidRDefault="00E70D6A" w:rsidP="007941FE">
            <w:pPr>
              <w:spacing w:line="280" w:lineRule="atLeast"/>
            </w:pPr>
            <w:r w:rsidRPr="00291F81">
              <w:t>Opdrachtgever van de referentieopdracht:</w:t>
            </w:r>
          </w:p>
        </w:tc>
        <w:tc>
          <w:tcPr>
            <w:tcW w:w="5386" w:type="dxa"/>
            <w:vAlign w:val="center"/>
          </w:tcPr>
          <w:p w14:paraId="6B53F80A" w14:textId="77777777" w:rsidR="00E70D6A" w:rsidRPr="00291F81" w:rsidRDefault="00E70D6A" w:rsidP="007941FE">
            <w:pPr>
              <w:spacing w:line="280" w:lineRule="atLeast"/>
              <w:jc w:val="both"/>
            </w:pPr>
            <w:r w:rsidRPr="00291F81">
              <w:t>Naam:</w:t>
            </w:r>
          </w:p>
          <w:p w14:paraId="0F5F8076" w14:textId="77777777" w:rsidR="00E70D6A" w:rsidRPr="00291F81" w:rsidRDefault="00E70D6A" w:rsidP="007941FE">
            <w:pPr>
              <w:spacing w:line="280" w:lineRule="atLeast"/>
              <w:jc w:val="both"/>
            </w:pPr>
            <w:r w:rsidRPr="00291F81">
              <w:t>Adres:</w:t>
            </w:r>
          </w:p>
          <w:p w14:paraId="5DCFE6D6" w14:textId="77777777" w:rsidR="00E70D6A" w:rsidRPr="00291F81" w:rsidRDefault="00E70D6A" w:rsidP="007941FE">
            <w:pPr>
              <w:spacing w:line="280" w:lineRule="atLeast"/>
              <w:jc w:val="both"/>
            </w:pPr>
            <w:r w:rsidRPr="00291F81">
              <w:t>Plaats:</w:t>
            </w:r>
          </w:p>
        </w:tc>
      </w:tr>
      <w:tr w:rsidR="00E70D6A" w:rsidRPr="00291F81" w14:paraId="0E836E04" w14:textId="77777777" w:rsidTr="007941FE">
        <w:trPr>
          <w:trHeight w:val="284"/>
        </w:trPr>
        <w:tc>
          <w:tcPr>
            <w:tcW w:w="4390" w:type="dxa"/>
            <w:shd w:val="clear" w:color="auto" w:fill="D9D9D9" w:themeFill="background1" w:themeFillShade="D9"/>
            <w:vAlign w:val="center"/>
          </w:tcPr>
          <w:p w14:paraId="68510D68" w14:textId="77777777" w:rsidR="00E70D6A" w:rsidRPr="00291F81" w:rsidRDefault="00E70D6A" w:rsidP="007941FE">
            <w:pPr>
              <w:spacing w:line="280" w:lineRule="atLeast"/>
            </w:pPr>
            <w:r w:rsidRPr="00291F81">
              <w:t>Contactgegevens van de contactpersoon bij de referent:</w:t>
            </w:r>
          </w:p>
        </w:tc>
        <w:tc>
          <w:tcPr>
            <w:tcW w:w="5386" w:type="dxa"/>
            <w:vAlign w:val="center"/>
          </w:tcPr>
          <w:p w14:paraId="087C337D" w14:textId="77777777" w:rsidR="00E70D6A" w:rsidRPr="00291F81" w:rsidRDefault="00E70D6A" w:rsidP="007941FE">
            <w:pPr>
              <w:spacing w:line="280" w:lineRule="atLeast"/>
            </w:pPr>
            <w:r w:rsidRPr="00291F81">
              <w:t>Naam:</w:t>
            </w:r>
          </w:p>
          <w:p w14:paraId="1FCFFAAF" w14:textId="77777777" w:rsidR="00E70D6A" w:rsidRPr="00291F81" w:rsidRDefault="00E70D6A" w:rsidP="007941FE">
            <w:pPr>
              <w:spacing w:line="280" w:lineRule="atLeast"/>
            </w:pPr>
            <w:r w:rsidRPr="00291F81">
              <w:t xml:space="preserve">Functie: </w:t>
            </w:r>
          </w:p>
          <w:p w14:paraId="08D0CEDD" w14:textId="77777777" w:rsidR="00E70D6A" w:rsidRPr="00291F81" w:rsidRDefault="00E70D6A" w:rsidP="007941FE">
            <w:pPr>
              <w:spacing w:line="280" w:lineRule="atLeast"/>
            </w:pPr>
            <w:r w:rsidRPr="00291F81">
              <w:t>Telefoonnummer:</w:t>
            </w:r>
          </w:p>
          <w:p w14:paraId="4D9CAC1B" w14:textId="77777777" w:rsidR="00E70D6A" w:rsidRPr="00291F81" w:rsidRDefault="00E70D6A" w:rsidP="007941FE">
            <w:pPr>
              <w:spacing w:line="280" w:lineRule="atLeast"/>
              <w:jc w:val="both"/>
            </w:pPr>
            <w:r w:rsidRPr="00291F81">
              <w:t>E-mailadres:</w:t>
            </w:r>
          </w:p>
        </w:tc>
      </w:tr>
      <w:tr w:rsidR="00E70D6A" w:rsidRPr="00291F81" w14:paraId="6650062B" w14:textId="77777777" w:rsidTr="007941FE">
        <w:trPr>
          <w:trHeight w:val="339"/>
        </w:trPr>
        <w:tc>
          <w:tcPr>
            <w:tcW w:w="9776" w:type="dxa"/>
            <w:gridSpan w:val="2"/>
            <w:shd w:val="clear" w:color="auto" w:fill="D9D9D9" w:themeFill="background1" w:themeFillShade="D9"/>
            <w:vAlign w:val="center"/>
          </w:tcPr>
          <w:p w14:paraId="632039A3" w14:textId="77777777" w:rsidR="00E70D6A" w:rsidRPr="00291F81" w:rsidRDefault="00E70D6A" w:rsidP="007941FE">
            <w:pPr>
              <w:spacing w:line="280" w:lineRule="atLeast"/>
              <w:rPr>
                <w:b/>
              </w:rPr>
            </w:pPr>
            <w:r w:rsidRPr="00291F81">
              <w:rPr>
                <w:b/>
              </w:rPr>
              <w:t>DEEL 3: OMSCHRIJVING REFERENTIEPROJECT</w:t>
            </w:r>
          </w:p>
        </w:tc>
      </w:tr>
      <w:tr w:rsidR="00E70D6A" w:rsidRPr="00291F81" w14:paraId="334BA11B" w14:textId="77777777" w:rsidTr="007941FE">
        <w:trPr>
          <w:trHeight w:val="284"/>
        </w:trPr>
        <w:tc>
          <w:tcPr>
            <w:tcW w:w="9776" w:type="dxa"/>
            <w:gridSpan w:val="2"/>
            <w:shd w:val="clear" w:color="auto" w:fill="D9D9D9" w:themeFill="background1" w:themeFillShade="D9"/>
            <w:vAlign w:val="center"/>
          </w:tcPr>
          <w:p w14:paraId="2709854D" w14:textId="77777777" w:rsidR="00E70D6A" w:rsidRPr="00291F81" w:rsidRDefault="00E70D6A" w:rsidP="007941FE">
            <w:pPr>
              <w:spacing w:line="280" w:lineRule="atLeast"/>
            </w:pPr>
            <w:r w:rsidRPr="00291F81">
              <w:t>Toon aan dat met de referentieopdracht aan de opgegeven kerncompetenties voldaan wordt.</w:t>
            </w:r>
          </w:p>
        </w:tc>
      </w:tr>
      <w:tr w:rsidR="00E70D6A" w:rsidRPr="00291F81" w14:paraId="5FF3DE7C" w14:textId="77777777" w:rsidTr="007941FE">
        <w:trPr>
          <w:trHeight w:val="284"/>
        </w:trPr>
        <w:tc>
          <w:tcPr>
            <w:tcW w:w="4390" w:type="dxa"/>
            <w:shd w:val="clear" w:color="auto" w:fill="D9D9D9"/>
            <w:vAlign w:val="center"/>
          </w:tcPr>
          <w:p w14:paraId="7770633E" w14:textId="77777777" w:rsidR="00E70D6A" w:rsidRPr="00291F81" w:rsidRDefault="00E70D6A" w:rsidP="007941FE">
            <w:pPr>
              <w:spacing w:line="280" w:lineRule="atLeast"/>
            </w:pPr>
            <w:r w:rsidRPr="00291F81">
              <w:t xml:space="preserve">Omschrijving van de referentieopdracht, waaruit tenminste blijkt welke werkzaamheden tot de referentieopdracht behoorden. </w:t>
            </w:r>
          </w:p>
        </w:tc>
        <w:tc>
          <w:tcPr>
            <w:tcW w:w="5386" w:type="dxa"/>
            <w:vAlign w:val="center"/>
          </w:tcPr>
          <w:p w14:paraId="2D9C4AF2" w14:textId="77777777" w:rsidR="00E70D6A" w:rsidRPr="00291F81" w:rsidRDefault="00E70D6A" w:rsidP="007941FE">
            <w:pPr>
              <w:spacing w:line="280" w:lineRule="atLeast"/>
              <w:jc w:val="both"/>
            </w:pPr>
          </w:p>
        </w:tc>
      </w:tr>
      <w:tr w:rsidR="00E70D6A" w:rsidRPr="00291F81" w14:paraId="7577E857" w14:textId="77777777" w:rsidTr="007941FE">
        <w:trPr>
          <w:trHeight w:val="284"/>
        </w:trPr>
        <w:tc>
          <w:tcPr>
            <w:tcW w:w="4390" w:type="dxa"/>
            <w:shd w:val="clear" w:color="auto" w:fill="D9D9D9"/>
            <w:vAlign w:val="center"/>
          </w:tcPr>
          <w:p w14:paraId="29AB1A35" w14:textId="77777777" w:rsidR="00E70D6A" w:rsidRPr="00291F81" w:rsidRDefault="00E70D6A" w:rsidP="007941FE">
            <w:pPr>
              <w:spacing w:line="280" w:lineRule="atLeast"/>
            </w:pPr>
            <w:r w:rsidRPr="00291F81">
              <w:t>Omvang van het totale referentieproject:</w:t>
            </w:r>
          </w:p>
        </w:tc>
        <w:tc>
          <w:tcPr>
            <w:tcW w:w="5386" w:type="dxa"/>
            <w:vAlign w:val="center"/>
          </w:tcPr>
          <w:p w14:paraId="241930F5" w14:textId="77777777" w:rsidR="00E70D6A" w:rsidRPr="00291F81" w:rsidRDefault="00E70D6A" w:rsidP="007941FE">
            <w:pPr>
              <w:spacing w:line="280" w:lineRule="atLeast"/>
              <w:jc w:val="both"/>
            </w:pPr>
          </w:p>
        </w:tc>
      </w:tr>
      <w:tr w:rsidR="00E70D6A" w:rsidRPr="00291F81" w14:paraId="7DBE6D62" w14:textId="77777777" w:rsidTr="007941FE">
        <w:trPr>
          <w:trHeight w:val="284"/>
        </w:trPr>
        <w:tc>
          <w:tcPr>
            <w:tcW w:w="4390" w:type="dxa"/>
            <w:shd w:val="clear" w:color="auto" w:fill="D9D9D9"/>
            <w:vAlign w:val="center"/>
          </w:tcPr>
          <w:p w14:paraId="14193A6F" w14:textId="77777777" w:rsidR="00E70D6A" w:rsidRPr="00291F81" w:rsidRDefault="00E70D6A" w:rsidP="007941FE">
            <w:pPr>
              <w:spacing w:line="280" w:lineRule="atLeast"/>
            </w:pPr>
            <w:r w:rsidRPr="00291F81">
              <w:t xml:space="preserve">Startdatum van de referentieopdracht: </w:t>
            </w:r>
          </w:p>
        </w:tc>
        <w:tc>
          <w:tcPr>
            <w:tcW w:w="5386" w:type="dxa"/>
            <w:vAlign w:val="center"/>
          </w:tcPr>
          <w:p w14:paraId="26E36C4C" w14:textId="77777777" w:rsidR="00E70D6A" w:rsidRPr="00291F81" w:rsidRDefault="00E70D6A" w:rsidP="007941FE">
            <w:pPr>
              <w:spacing w:line="280" w:lineRule="atLeast"/>
              <w:jc w:val="both"/>
            </w:pPr>
          </w:p>
        </w:tc>
      </w:tr>
      <w:tr w:rsidR="00E70D6A" w:rsidRPr="00291F81" w14:paraId="0494E213" w14:textId="77777777" w:rsidTr="007941FE">
        <w:trPr>
          <w:trHeight w:val="284"/>
        </w:trPr>
        <w:tc>
          <w:tcPr>
            <w:tcW w:w="4390" w:type="dxa"/>
            <w:shd w:val="clear" w:color="auto" w:fill="D9D9D9"/>
            <w:vAlign w:val="center"/>
          </w:tcPr>
          <w:p w14:paraId="0D773746" w14:textId="77777777" w:rsidR="00E70D6A" w:rsidRPr="00291F81" w:rsidRDefault="00E70D6A" w:rsidP="007941FE">
            <w:pPr>
              <w:spacing w:line="280" w:lineRule="atLeast"/>
            </w:pPr>
            <w:r w:rsidRPr="00291F81">
              <w:t>Einddatum of verwachte einddatum van de referentieopdracht:</w:t>
            </w:r>
          </w:p>
        </w:tc>
        <w:tc>
          <w:tcPr>
            <w:tcW w:w="5386" w:type="dxa"/>
            <w:vAlign w:val="center"/>
          </w:tcPr>
          <w:p w14:paraId="319036D9" w14:textId="77777777" w:rsidR="00E70D6A" w:rsidRPr="00291F81" w:rsidRDefault="00E70D6A" w:rsidP="007941FE">
            <w:pPr>
              <w:spacing w:line="280" w:lineRule="atLeast"/>
              <w:jc w:val="both"/>
            </w:pPr>
          </w:p>
        </w:tc>
      </w:tr>
      <w:tr w:rsidR="00E70D6A" w:rsidRPr="00291F81" w14:paraId="620914BC" w14:textId="77777777" w:rsidTr="007941FE">
        <w:trPr>
          <w:trHeight w:val="307"/>
        </w:trPr>
        <w:tc>
          <w:tcPr>
            <w:tcW w:w="9776" w:type="dxa"/>
            <w:gridSpan w:val="2"/>
            <w:shd w:val="clear" w:color="auto" w:fill="D9D9D9" w:themeFill="background1" w:themeFillShade="D9"/>
            <w:vAlign w:val="center"/>
          </w:tcPr>
          <w:p w14:paraId="5EB1B211" w14:textId="77777777" w:rsidR="00E70D6A" w:rsidRPr="00291F81" w:rsidRDefault="00E70D6A" w:rsidP="007941FE">
            <w:pPr>
              <w:spacing w:line="280" w:lineRule="atLeast"/>
            </w:pPr>
            <w:r w:rsidRPr="00291F81">
              <w:t>DEEL 4: UITVOERING REFERENTIEPROJECT</w:t>
            </w:r>
          </w:p>
        </w:tc>
      </w:tr>
      <w:tr w:rsidR="00E70D6A" w:rsidRPr="00291F81" w14:paraId="2A152321" w14:textId="77777777" w:rsidTr="007941FE">
        <w:trPr>
          <w:trHeight w:val="284"/>
        </w:trPr>
        <w:tc>
          <w:tcPr>
            <w:tcW w:w="9776" w:type="dxa"/>
            <w:gridSpan w:val="2"/>
            <w:shd w:val="clear" w:color="auto" w:fill="D9D9D9" w:themeFill="background1" w:themeFillShade="D9"/>
            <w:vAlign w:val="center"/>
          </w:tcPr>
          <w:p w14:paraId="116D52FB" w14:textId="77777777" w:rsidR="00E70D6A" w:rsidRPr="00291F81" w:rsidRDefault="00E70D6A" w:rsidP="007941FE">
            <w:pPr>
              <w:spacing w:line="280" w:lineRule="atLeast"/>
            </w:pPr>
            <w:r w:rsidRPr="00291F81">
              <w:t xml:space="preserve">Beschrijf door wie de referentieopdracht in welke rol uitgevoerd is. Let hierbij op het bijvoegen van eventuele overeenkomsten met onderaannemers en het correct invullen van deel II.C en II.D van de UEA. </w:t>
            </w:r>
          </w:p>
        </w:tc>
      </w:tr>
      <w:tr w:rsidR="00E70D6A" w:rsidRPr="00291F81" w14:paraId="4F7B47E4" w14:textId="77777777" w:rsidTr="007941FE">
        <w:tc>
          <w:tcPr>
            <w:tcW w:w="4390" w:type="dxa"/>
            <w:shd w:val="clear" w:color="auto" w:fill="D9D9D9"/>
            <w:vAlign w:val="center"/>
          </w:tcPr>
          <w:p w14:paraId="07F16875" w14:textId="77777777" w:rsidR="00E70D6A" w:rsidRPr="00291F81" w:rsidRDefault="00E70D6A" w:rsidP="007941FE">
            <w:pPr>
              <w:spacing w:line="280" w:lineRule="atLeast"/>
            </w:pPr>
            <w:r w:rsidRPr="00291F81">
              <w:t>Door wie is de referentieopdracht uitgevoerd:</w:t>
            </w:r>
          </w:p>
        </w:tc>
        <w:tc>
          <w:tcPr>
            <w:tcW w:w="5386" w:type="dxa"/>
            <w:vAlign w:val="center"/>
          </w:tcPr>
          <w:p w14:paraId="5340FE36" w14:textId="77777777" w:rsidR="00E70D6A" w:rsidRPr="00291F81" w:rsidRDefault="00E70D6A" w:rsidP="007941FE">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Pr="00291F81">
              <w:fldChar w:fldCharType="separate"/>
            </w:r>
            <w:r w:rsidRPr="00291F81">
              <w:fldChar w:fldCharType="end"/>
            </w:r>
            <w:r w:rsidRPr="00291F81">
              <w:t xml:space="preserve"> Zelfstandig door de gegadigde</w:t>
            </w:r>
          </w:p>
          <w:p w14:paraId="7F652FCF" w14:textId="77777777" w:rsidR="00E70D6A" w:rsidRPr="00291F81" w:rsidRDefault="00E70D6A" w:rsidP="007941FE">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Pr="00291F81">
              <w:fldChar w:fldCharType="separate"/>
            </w:r>
            <w:r w:rsidRPr="00291F81">
              <w:fldChar w:fldCharType="end"/>
            </w:r>
            <w:r w:rsidRPr="00291F81">
              <w:t xml:space="preserve"> Door gegadigde i.s.m. een derde</w:t>
            </w:r>
          </w:p>
          <w:p w14:paraId="67E8225D" w14:textId="77777777" w:rsidR="00E70D6A" w:rsidRPr="00291F81" w:rsidRDefault="00E70D6A" w:rsidP="007941FE">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Pr="00291F81">
              <w:fldChar w:fldCharType="separate"/>
            </w:r>
            <w:r w:rsidRPr="00291F81">
              <w:fldChar w:fldCharType="end"/>
            </w:r>
            <w:r w:rsidRPr="00291F81">
              <w:t xml:space="preserve"> Door een derde</w:t>
            </w:r>
          </w:p>
        </w:tc>
      </w:tr>
      <w:tr w:rsidR="00E70D6A" w:rsidRPr="00291F81" w14:paraId="3126CDA1" w14:textId="77777777" w:rsidTr="007941FE">
        <w:tc>
          <w:tcPr>
            <w:tcW w:w="4390" w:type="dxa"/>
            <w:shd w:val="clear" w:color="auto" w:fill="D9D9D9"/>
            <w:vAlign w:val="center"/>
          </w:tcPr>
          <w:p w14:paraId="4781C434" w14:textId="77777777" w:rsidR="00E70D6A" w:rsidRPr="00291F81" w:rsidRDefault="00E70D6A" w:rsidP="007941FE">
            <w:pPr>
              <w:spacing w:line="280" w:lineRule="atLeast"/>
            </w:pPr>
            <w:r w:rsidRPr="00291F81">
              <w:t>Rol van de gegadigde bij uitvoering van de referentieopdracht:</w:t>
            </w:r>
          </w:p>
        </w:tc>
        <w:tc>
          <w:tcPr>
            <w:tcW w:w="5386" w:type="dxa"/>
            <w:vAlign w:val="center"/>
          </w:tcPr>
          <w:p w14:paraId="5850D894" w14:textId="77777777" w:rsidR="00E70D6A" w:rsidRPr="00291F81" w:rsidRDefault="00E70D6A" w:rsidP="007941FE">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Pr="00291F81">
              <w:fldChar w:fldCharType="separate"/>
            </w:r>
            <w:r w:rsidRPr="00291F81">
              <w:fldChar w:fldCharType="end"/>
            </w:r>
            <w:r w:rsidRPr="00291F81">
              <w:t xml:space="preserve"> Hoofdaannemer</w:t>
            </w:r>
          </w:p>
          <w:p w14:paraId="30918FDE" w14:textId="77777777" w:rsidR="00E70D6A" w:rsidRPr="00291F81" w:rsidRDefault="00E70D6A" w:rsidP="007941FE">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Pr="00291F81">
              <w:fldChar w:fldCharType="separate"/>
            </w:r>
            <w:r w:rsidRPr="00291F81">
              <w:fldChar w:fldCharType="end"/>
            </w:r>
            <w:r w:rsidRPr="00291F81">
              <w:t xml:space="preserve"> </w:t>
            </w:r>
            <w:proofErr w:type="spellStart"/>
            <w:r w:rsidRPr="00291F81">
              <w:t>Combinant</w:t>
            </w:r>
            <w:proofErr w:type="spellEnd"/>
            <w:r w:rsidRPr="00291F81">
              <w:t xml:space="preserve"> </w:t>
            </w:r>
          </w:p>
          <w:p w14:paraId="5B48F2EA" w14:textId="77777777" w:rsidR="00E70D6A" w:rsidRPr="00291F81" w:rsidRDefault="00E70D6A" w:rsidP="007941FE">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Pr="00291F81">
              <w:fldChar w:fldCharType="separate"/>
            </w:r>
            <w:r w:rsidRPr="00291F81">
              <w:fldChar w:fldCharType="end"/>
            </w:r>
            <w:r w:rsidRPr="00291F81">
              <w:t xml:space="preserve"> Onderaannemer</w:t>
            </w:r>
          </w:p>
          <w:p w14:paraId="189BEEDA" w14:textId="77777777" w:rsidR="00E70D6A" w:rsidRPr="00291F81" w:rsidRDefault="00E70D6A" w:rsidP="007941FE">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Pr="00291F81">
              <w:fldChar w:fldCharType="separate"/>
            </w:r>
            <w:r w:rsidRPr="00291F81">
              <w:fldChar w:fldCharType="end"/>
            </w:r>
            <w:r w:rsidRPr="00291F81">
              <w:t xml:space="preserve"> Geen</w:t>
            </w:r>
          </w:p>
        </w:tc>
      </w:tr>
      <w:tr w:rsidR="00E70D6A" w:rsidRPr="00291F81" w14:paraId="05D8970A" w14:textId="77777777" w:rsidTr="007941FE">
        <w:tc>
          <w:tcPr>
            <w:tcW w:w="4390" w:type="dxa"/>
            <w:shd w:val="clear" w:color="auto" w:fill="D9D9D9"/>
            <w:vAlign w:val="center"/>
          </w:tcPr>
          <w:p w14:paraId="38AB6850" w14:textId="77777777" w:rsidR="00E70D6A" w:rsidRPr="00291F81" w:rsidRDefault="00E70D6A" w:rsidP="007941FE">
            <w:pPr>
              <w:spacing w:line="280" w:lineRule="atLeast"/>
            </w:pPr>
            <w:r w:rsidRPr="00291F81">
              <w:lastRenderedPageBreak/>
              <w:t>Als de referentieopdracht is uitgevoerd door of i.s.m. een derde, NAW gegevens van de derde:</w:t>
            </w:r>
          </w:p>
        </w:tc>
        <w:tc>
          <w:tcPr>
            <w:tcW w:w="5386" w:type="dxa"/>
            <w:vAlign w:val="center"/>
          </w:tcPr>
          <w:p w14:paraId="22CDA233" w14:textId="77777777" w:rsidR="00E70D6A" w:rsidRPr="00291F81" w:rsidRDefault="00E70D6A" w:rsidP="007941FE">
            <w:pPr>
              <w:spacing w:line="280" w:lineRule="atLeast"/>
              <w:jc w:val="both"/>
            </w:pPr>
            <w:r w:rsidRPr="00291F81">
              <w:t>Naam:</w:t>
            </w:r>
          </w:p>
          <w:p w14:paraId="45D44FE6" w14:textId="77777777" w:rsidR="00E70D6A" w:rsidRPr="00291F81" w:rsidRDefault="00E70D6A" w:rsidP="007941FE">
            <w:pPr>
              <w:spacing w:line="280" w:lineRule="atLeast"/>
              <w:jc w:val="both"/>
            </w:pPr>
            <w:r w:rsidRPr="00291F81">
              <w:t>Adres:</w:t>
            </w:r>
          </w:p>
          <w:p w14:paraId="7D0A0E6E" w14:textId="77777777" w:rsidR="00E70D6A" w:rsidRPr="00291F81" w:rsidRDefault="00E70D6A" w:rsidP="007941FE">
            <w:pPr>
              <w:spacing w:line="280" w:lineRule="atLeast"/>
              <w:jc w:val="both"/>
            </w:pPr>
            <w:r w:rsidRPr="00291F81">
              <w:t>Plaats:</w:t>
            </w:r>
          </w:p>
        </w:tc>
      </w:tr>
      <w:tr w:rsidR="00E70D6A" w:rsidRPr="00291F81" w14:paraId="5CD23863" w14:textId="77777777" w:rsidTr="007941FE">
        <w:tc>
          <w:tcPr>
            <w:tcW w:w="4390" w:type="dxa"/>
            <w:shd w:val="clear" w:color="auto" w:fill="D9D9D9"/>
            <w:vAlign w:val="center"/>
          </w:tcPr>
          <w:p w14:paraId="6126FE86" w14:textId="77777777" w:rsidR="00E70D6A" w:rsidRPr="00291F81" w:rsidRDefault="00E70D6A" w:rsidP="007941FE">
            <w:pPr>
              <w:spacing w:line="280" w:lineRule="atLeast"/>
            </w:pPr>
            <w:r w:rsidRPr="00291F81">
              <w:t xml:space="preserve">Als de referentieopdracht is uitgevoerd door of i.s.m. een derde, rol van de opgegeven derde bij de uitvoering: </w:t>
            </w:r>
          </w:p>
        </w:tc>
        <w:tc>
          <w:tcPr>
            <w:tcW w:w="5386" w:type="dxa"/>
            <w:vAlign w:val="center"/>
          </w:tcPr>
          <w:p w14:paraId="2FFF34BF" w14:textId="77777777" w:rsidR="00E70D6A" w:rsidRPr="00291F81" w:rsidRDefault="00E70D6A" w:rsidP="007941FE">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Pr="00291F81">
              <w:fldChar w:fldCharType="separate"/>
            </w:r>
            <w:r w:rsidRPr="00291F81">
              <w:fldChar w:fldCharType="end"/>
            </w:r>
            <w:r w:rsidRPr="00291F81">
              <w:t xml:space="preserve"> Hoofdaannemer</w:t>
            </w:r>
          </w:p>
          <w:p w14:paraId="6C974399" w14:textId="77777777" w:rsidR="00E70D6A" w:rsidRPr="00291F81" w:rsidRDefault="00E70D6A" w:rsidP="007941FE">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Pr="00291F81">
              <w:fldChar w:fldCharType="separate"/>
            </w:r>
            <w:r w:rsidRPr="00291F81">
              <w:fldChar w:fldCharType="end"/>
            </w:r>
            <w:r w:rsidRPr="00291F81">
              <w:t xml:space="preserve"> </w:t>
            </w:r>
            <w:proofErr w:type="spellStart"/>
            <w:r w:rsidRPr="00291F81">
              <w:t>Combinant</w:t>
            </w:r>
            <w:proofErr w:type="spellEnd"/>
            <w:r w:rsidRPr="00291F81">
              <w:t xml:space="preserve"> </w:t>
            </w:r>
          </w:p>
          <w:p w14:paraId="020937FA" w14:textId="77777777" w:rsidR="00E70D6A" w:rsidRPr="00291F81" w:rsidRDefault="00E70D6A" w:rsidP="007941FE">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Pr="00291F81">
              <w:fldChar w:fldCharType="separate"/>
            </w:r>
            <w:r w:rsidRPr="00291F81">
              <w:fldChar w:fldCharType="end"/>
            </w:r>
            <w:r w:rsidRPr="00291F81">
              <w:t xml:space="preserve"> Onderaannemer</w:t>
            </w:r>
          </w:p>
          <w:p w14:paraId="36B51ACF" w14:textId="77777777" w:rsidR="00E70D6A" w:rsidRPr="00291F81" w:rsidRDefault="00E70D6A" w:rsidP="007941FE">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Pr="00291F81">
              <w:fldChar w:fldCharType="separate"/>
            </w:r>
            <w:r w:rsidRPr="00291F81">
              <w:fldChar w:fldCharType="end"/>
            </w:r>
            <w:r w:rsidRPr="00291F81">
              <w:t xml:space="preserve"> n.v.t.</w:t>
            </w:r>
          </w:p>
        </w:tc>
      </w:tr>
      <w:tr w:rsidR="00E70D6A" w:rsidRPr="00291F81" w14:paraId="3A348A85" w14:textId="77777777" w:rsidTr="007941FE">
        <w:tc>
          <w:tcPr>
            <w:tcW w:w="4390" w:type="dxa"/>
            <w:shd w:val="clear" w:color="auto" w:fill="D9D9D9"/>
            <w:vAlign w:val="center"/>
          </w:tcPr>
          <w:p w14:paraId="07CA1FDC" w14:textId="77777777" w:rsidR="00E70D6A" w:rsidRPr="00291F81" w:rsidRDefault="00E70D6A" w:rsidP="007941FE">
            <w:pPr>
              <w:spacing w:line="280" w:lineRule="atLeast"/>
            </w:pPr>
            <w:r w:rsidRPr="00291F81">
              <w:t>Als het project is uitgevoerd door of i.s.m. een derde, beschrijf welke partij welke werkzaamheden uitgevoerd heeft:</w:t>
            </w:r>
          </w:p>
        </w:tc>
        <w:tc>
          <w:tcPr>
            <w:tcW w:w="5386" w:type="dxa"/>
            <w:vAlign w:val="center"/>
          </w:tcPr>
          <w:p w14:paraId="7034F1FE" w14:textId="77777777" w:rsidR="00E70D6A" w:rsidRPr="00291F81" w:rsidRDefault="00E70D6A" w:rsidP="007941FE">
            <w:pPr>
              <w:spacing w:line="280" w:lineRule="atLeast"/>
              <w:jc w:val="both"/>
            </w:pPr>
            <w:r w:rsidRPr="00291F81">
              <w:t xml:space="preserve"> </w:t>
            </w:r>
          </w:p>
        </w:tc>
      </w:tr>
    </w:tbl>
    <w:p w14:paraId="0CB2E3DD" w14:textId="77777777" w:rsidR="00E70D6A" w:rsidRPr="00291F81" w:rsidRDefault="00E70D6A" w:rsidP="00E70D6A">
      <w:pPr>
        <w:spacing w:line="280" w:lineRule="atLeast"/>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15"/>
        <w:gridCol w:w="5966"/>
      </w:tblGrid>
      <w:tr w:rsidR="00E70D6A" w:rsidRPr="00291F81" w14:paraId="31EB2F77" w14:textId="77777777" w:rsidTr="007941FE">
        <w:tc>
          <w:tcPr>
            <w:tcW w:w="97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DC5D11" w14:textId="77777777" w:rsidR="00E70D6A" w:rsidRPr="00291F81" w:rsidRDefault="00E70D6A" w:rsidP="007941FE">
            <w:pPr>
              <w:spacing w:line="280" w:lineRule="atLeast"/>
            </w:pPr>
            <w:r w:rsidRPr="00291F81">
              <w:t>Getekend voor akkoord:</w:t>
            </w:r>
          </w:p>
        </w:tc>
      </w:tr>
      <w:tr w:rsidR="00E70D6A" w:rsidRPr="00291F81" w14:paraId="109627E6" w14:textId="77777777" w:rsidTr="007941FE">
        <w:tc>
          <w:tcPr>
            <w:tcW w:w="3815" w:type="dxa"/>
            <w:tcBorders>
              <w:top w:val="single" w:sz="4" w:space="0" w:color="auto"/>
              <w:left w:val="single" w:sz="4" w:space="0" w:color="auto"/>
              <w:bottom w:val="single" w:sz="4" w:space="0" w:color="auto"/>
              <w:right w:val="single" w:sz="4" w:space="0" w:color="auto"/>
            </w:tcBorders>
          </w:tcPr>
          <w:p w14:paraId="2688BD5A" w14:textId="77777777" w:rsidR="00E70D6A" w:rsidRPr="00291F81" w:rsidRDefault="00E70D6A" w:rsidP="007941FE">
            <w:pPr>
              <w:spacing w:line="280" w:lineRule="atLeast"/>
            </w:pPr>
            <w:r w:rsidRPr="00291F81">
              <w:t>Naam gegadigde/</w:t>
            </w:r>
            <w:proofErr w:type="spellStart"/>
            <w:r w:rsidRPr="00291F81">
              <w:t>combinant</w:t>
            </w:r>
            <w:proofErr w:type="spellEnd"/>
            <w:r w:rsidRPr="00291F81">
              <w:t>:</w:t>
            </w:r>
          </w:p>
        </w:tc>
        <w:tc>
          <w:tcPr>
            <w:tcW w:w="5966" w:type="dxa"/>
            <w:tcBorders>
              <w:top w:val="single" w:sz="4" w:space="0" w:color="auto"/>
              <w:left w:val="single" w:sz="4" w:space="0" w:color="auto"/>
              <w:bottom w:val="single" w:sz="4" w:space="0" w:color="auto"/>
              <w:right w:val="single" w:sz="4" w:space="0" w:color="auto"/>
            </w:tcBorders>
          </w:tcPr>
          <w:p w14:paraId="66D4E65B" w14:textId="77777777" w:rsidR="00E70D6A" w:rsidRPr="00291F81" w:rsidRDefault="00E70D6A" w:rsidP="007941FE">
            <w:pPr>
              <w:spacing w:line="280" w:lineRule="atLeast"/>
            </w:pPr>
          </w:p>
        </w:tc>
      </w:tr>
      <w:tr w:rsidR="00E70D6A" w:rsidRPr="00291F81" w14:paraId="6E1B5258" w14:textId="77777777" w:rsidTr="007941FE">
        <w:tc>
          <w:tcPr>
            <w:tcW w:w="3815" w:type="dxa"/>
            <w:tcBorders>
              <w:top w:val="single" w:sz="4" w:space="0" w:color="auto"/>
              <w:left w:val="single" w:sz="4" w:space="0" w:color="auto"/>
              <w:bottom w:val="single" w:sz="4" w:space="0" w:color="auto"/>
              <w:right w:val="single" w:sz="4" w:space="0" w:color="auto"/>
            </w:tcBorders>
          </w:tcPr>
          <w:p w14:paraId="6B85592D" w14:textId="77777777" w:rsidR="00E70D6A" w:rsidRPr="00291F81" w:rsidRDefault="00E70D6A" w:rsidP="007941FE">
            <w:pPr>
              <w:spacing w:line="280" w:lineRule="atLeast"/>
            </w:pPr>
            <w:r w:rsidRPr="00291F81">
              <w:t>Naam vertegenwoordigingsbevoegde ondertekenaar:</w:t>
            </w:r>
          </w:p>
        </w:tc>
        <w:tc>
          <w:tcPr>
            <w:tcW w:w="5966" w:type="dxa"/>
            <w:tcBorders>
              <w:top w:val="single" w:sz="4" w:space="0" w:color="auto"/>
              <w:left w:val="single" w:sz="4" w:space="0" w:color="auto"/>
              <w:bottom w:val="single" w:sz="4" w:space="0" w:color="auto"/>
              <w:right w:val="single" w:sz="4" w:space="0" w:color="auto"/>
            </w:tcBorders>
          </w:tcPr>
          <w:p w14:paraId="75BAFD25" w14:textId="77777777" w:rsidR="00E70D6A" w:rsidRPr="00291F81" w:rsidRDefault="00E70D6A" w:rsidP="007941FE">
            <w:pPr>
              <w:spacing w:line="280" w:lineRule="atLeast"/>
            </w:pPr>
          </w:p>
          <w:p w14:paraId="218E6091" w14:textId="77777777" w:rsidR="00E70D6A" w:rsidRPr="00291F81" w:rsidRDefault="00E70D6A" w:rsidP="007941FE">
            <w:pPr>
              <w:spacing w:line="280" w:lineRule="atLeast"/>
            </w:pPr>
          </w:p>
        </w:tc>
      </w:tr>
      <w:tr w:rsidR="00E70D6A" w:rsidRPr="00291F81" w14:paraId="48A08575" w14:textId="77777777" w:rsidTr="007941FE">
        <w:tc>
          <w:tcPr>
            <w:tcW w:w="3815" w:type="dxa"/>
            <w:tcBorders>
              <w:top w:val="single" w:sz="4" w:space="0" w:color="auto"/>
              <w:left w:val="single" w:sz="4" w:space="0" w:color="auto"/>
              <w:bottom w:val="single" w:sz="4" w:space="0" w:color="auto"/>
              <w:right w:val="single" w:sz="4" w:space="0" w:color="auto"/>
            </w:tcBorders>
          </w:tcPr>
          <w:p w14:paraId="2932F899" w14:textId="77777777" w:rsidR="00E70D6A" w:rsidRPr="00291F81" w:rsidRDefault="00E70D6A" w:rsidP="007941FE">
            <w:pPr>
              <w:spacing w:line="280" w:lineRule="atLeast"/>
            </w:pPr>
            <w:r w:rsidRPr="00291F81">
              <w:t>Functie vertegenwoordigingsbevoegde ondertekenaar:</w:t>
            </w:r>
          </w:p>
        </w:tc>
        <w:tc>
          <w:tcPr>
            <w:tcW w:w="5966" w:type="dxa"/>
            <w:tcBorders>
              <w:top w:val="single" w:sz="4" w:space="0" w:color="auto"/>
              <w:left w:val="single" w:sz="4" w:space="0" w:color="auto"/>
              <w:bottom w:val="single" w:sz="4" w:space="0" w:color="auto"/>
              <w:right w:val="single" w:sz="4" w:space="0" w:color="auto"/>
            </w:tcBorders>
          </w:tcPr>
          <w:p w14:paraId="2377DE86" w14:textId="77777777" w:rsidR="00E70D6A" w:rsidRPr="00291F81" w:rsidRDefault="00E70D6A" w:rsidP="007941FE">
            <w:pPr>
              <w:spacing w:line="280" w:lineRule="atLeast"/>
            </w:pPr>
          </w:p>
        </w:tc>
      </w:tr>
      <w:tr w:rsidR="00E70D6A" w:rsidRPr="00291F81" w14:paraId="440C1171" w14:textId="77777777" w:rsidTr="007941FE">
        <w:tc>
          <w:tcPr>
            <w:tcW w:w="3815" w:type="dxa"/>
            <w:tcBorders>
              <w:top w:val="single" w:sz="4" w:space="0" w:color="auto"/>
              <w:left w:val="single" w:sz="4" w:space="0" w:color="auto"/>
              <w:bottom w:val="single" w:sz="4" w:space="0" w:color="auto"/>
              <w:right w:val="single" w:sz="4" w:space="0" w:color="auto"/>
            </w:tcBorders>
          </w:tcPr>
          <w:p w14:paraId="512CBDFB" w14:textId="77777777" w:rsidR="00E70D6A" w:rsidRPr="00291F81" w:rsidRDefault="00E70D6A" w:rsidP="007941FE">
            <w:pPr>
              <w:spacing w:line="280" w:lineRule="atLeast"/>
            </w:pPr>
            <w:r w:rsidRPr="00291F81">
              <w:t>Plaats:</w:t>
            </w:r>
          </w:p>
        </w:tc>
        <w:tc>
          <w:tcPr>
            <w:tcW w:w="5966" w:type="dxa"/>
            <w:tcBorders>
              <w:top w:val="single" w:sz="4" w:space="0" w:color="auto"/>
              <w:left w:val="single" w:sz="4" w:space="0" w:color="auto"/>
              <w:bottom w:val="single" w:sz="4" w:space="0" w:color="auto"/>
              <w:right w:val="single" w:sz="4" w:space="0" w:color="auto"/>
            </w:tcBorders>
          </w:tcPr>
          <w:p w14:paraId="3C813647" w14:textId="77777777" w:rsidR="00E70D6A" w:rsidRPr="00291F81" w:rsidRDefault="00E70D6A" w:rsidP="007941FE">
            <w:pPr>
              <w:spacing w:line="280" w:lineRule="atLeast"/>
            </w:pPr>
          </w:p>
        </w:tc>
      </w:tr>
      <w:tr w:rsidR="00E70D6A" w:rsidRPr="00291F81" w14:paraId="3DFBBA30" w14:textId="77777777" w:rsidTr="007941FE">
        <w:tc>
          <w:tcPr>
            <w:tcW w:w="3815" w:type="dxa"/>
            <w:tcBorders>
              <w:top w:val="single" w:sz="4" w:space="0" w:color="auto"/>
              <w:left w:val="single" w:sz="4" w:space="0" w:color="auto"/>
              <w:bottom w:val="single" w:sz="4" w:space="0" w:color="auto"/>
              <w:right w:val="single" w:sz="4" w:space="0" w:color="auto"/>
            </w:tcBorders>
          </w:tcPr>
          <w:p w14:paraId="1E05F91D" w14:textId="77777777" w:rsidR="00E70D6A" w:rsidRPr="00291F81" w:rsidRDefault="00E70D6A" w:rsidP="007941FE">
            <w:pPr>
              <w:spacing w:line="280" w:lineRule="atLeast"/>
            </w:pPr>
            <w:r w:rsidRPr="00291F81">
              <w:t>Datum:</w:t>
            </w:r>
          </w:p>
        </w:tc>
        <w:tc>
          <w:tcPr>
            <w:tcW w:w="5966" w:type="dxa"/>
            <w:tcBorders>
              <w:top w:val="single" w:sz="4" w:space="0" w:color="auto"/>
              <w:left w:val="single" w:sz="4" w:space="0" w:color="auto"/>
              <w:bottom w:val="single" w:sz="4" w:space="0" w:color="auto"/>
              <w:right w:val="single" w:sz="4" w:space="0" w:color="auto"/>
            </w:tcBorders>
          </w:tcPr>
          <w:p w14:paraId="663297F0" w14:textId="77777777" w:rsidR="00E70D6A" w:rsidRPr="00291F81" w:rsidRDefault="00E70D6A" w:rsidP="007941FE">
            <w:pPr>
              <w:spacing w:line="280" w:lineRule="atLeast"/>
            </w:pPr>
          </w:p>
        </w:tc>
      </w:tr>
      <w:tr w:rsidR="00E70D6A" w:rsidRPr="00291F81" w14:paraId="37994636" w14:textId="77777777" w:rsidTr="007941FE">
        <w:tc>
          <w:tcPr>
            <w:tcW w:w="3815" w:type="dxa"/>
            <w:tcBorders>
              <w:top w:val="single" w:sz="4" w:space="0" w:color="auto"/>
              <w:left w:val="single" w:sz="4" w:space="0" w:color="auto"/>
              <w:bottom w:val="single" w:sz="4" w:space="0" w:color="auto"/>
              <w:right w:val="single" w:sz="4" w:space="0" w:color="auto"/>
            </w:tcBorders>
          </w:tcPr>
          <w:p w14:paraId="7D22A1C5" w14:textId="77777777" w:rsidR="00E70D6A" w:rsidRPr="00291F81" w:rsidRDefault="00E70D6A" w:rsidP="007941FE">
            <w:pPr>
              <w:spacing w:line="280" w:lineRule="atLeast"/>
            </w:pPr>
            <w:r w:rsidRPr="00291F81">
              <w:t>Handtekening:</w:t>
            </w:r>
          </w:p>
        </w:tc>
        <w:tc>
          <w:tcPr>
            <w:tcW w:w="5966" w:type="dxa"/>
            <w:tcBorders>
              <w:top w:val="single" w:sz="4" w:space="0" w:color="auto"/>
              <w:left w:val="single" w:sz="4" w:space="0" w:color="auto"/>
              <w:bottom w:val="single" w:sz="4" w:space="0" w:color="auto"/>
              <w:right w:val="single" w:sz="4" w:space="0" w:color="auto"/>
            </w:tcBorders>
          </w:tcPr>
          <w:p w14:paraId="34A4F6B5" w14:textId="77777777" w:rsidR="00E70D6A" w:rsidRPr="00291F81" w:rsidRDefault="00E70D6A" w:rsidP="007941FE">
            <w:pPr>
              <w:spacing w:line="280" w:lineRule="atLeast"/>
            </w:pPr>
          </w:p>
        </w:tc>
      </w:tr>
    </w:tbl>
    <w:p w14:paraId="0E2751E6" w14:textId="77777777" w:rsidR="00E70D6A" w:rsidRPr="00291F81" w:rsidRDefault="00E70D6A" w:rsidP="00E70D6A">
      <w:pPr>
        <w:spacing w:line="280" w:lineRule="atLeast"/>
        <w:rPr>
          <w:rFonts w:cs="Arial"/>
          <w:bCs/>
          <w:i/>
          <w:color w:val="00B0F0"/>
          <w:kern w:val="32"/>
        </w:rPr>
      </w:pPr>
      <w:r w:rsidRPr="00291F81">
        <w:rPr>
          <w:color w:val="00B0F0"/>
        </w:rPr>
        <w:br w:type="page"/>
      </w:r>
    </w:p>
    <w:p w14:paraId="157D9496" w14:textId="77777777" w:rsidR="00E70D6A" w:rsidRPr="00291F81" w:rsidRDefault="00CF17A7" w:rsidP="00E70D6A">
      <w:pPr>
        <w:pStyle w:val="1-Kop1MemoCorversenBS"/>
        <w:numPr>
          <w:ilvl w:val="0"/>
          <w:numId w:val="0"/>
        </w:numPr>
        <w:ind w:left="425" w:hanging="425"/>
      </w:pPr>
      <w:bookmarkStart w:id="10" w:name="_Toc218516198"/>
      <w:r>
        <w:lastRenderedPageBreak/>
        <w:t>Bijlage V</w:t>
      </w:r>
      <w:r w:rsidR="00E70D6A" w:rsidRPr="00291F81">
        <w:t xml:space="preserve"> Beantwoording selectiecriteria</w:t>
      </w:r>
      <w:bookmarkEnd w:id="10"/>
      <w:r w:rsidR="00E70D6A" w:rsidRPr="00291F81">
        <w:t xml:space="preserve"> </w:t>
      </w:r>
    </w:p>
    <w:p w14:paraId="0DBA0288" w14:textId="77777777" w:rsidR="002579FB" w:rsidRDefault="002579FB" w:rsidP="002579FB">
      <w:pPr>
        <w:spacing w:line="280" w:lineRule="atLeast"/>
        <w:rPr>
          <w:rFonts w:cs="Arial"/>
          <w:bCs/>
          <w:i/>
          <w:color w:val="00B0F0"/>
          <w:kern w:val="32"/>
        </w:rPr>
      </w:pPr>
    </w:p>
    <w:tbl>
      <w:tblPr>
        <w:tblStyle w:val="Tabelraste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500"/>
        <w:gridCol w:w="8148"/>
        <w:gridCol w:w="1150"/>
      </w:tblGrid>
      <w:tr w:rsidR="002579FB" w:rsidRPr="00690F2E" w14:paraId="77490A6D" w14:textId="77777777" w:rsidTr="007941FE">
        <w:trPr>
          <w:cnfStyle w:val="100000000000" w:firstRow="1" w:lastRow="0" w:firstColumn="0" w:lastColumn="0" w:oddVBand="0" w:evenVBand="0" w:oddHBand="0" w:evenHBand="0" w:firstRowFirstColumn="0" w:firstRowLastColumn="0" w:lastRowFirstColumn="0" w:lastRowLastColumn="0"/>
        </w:trPr>
        <w:tc>
          <w:tcPr>
            <w:tcW w:w="9798" w:type="dxa"/>
            <w:gridSpan w:val="3"/>
          </w:tcPr>
          <w:p w14:paraId="33FFCC30" w14:textId="77777777" w:rsidR="002579FB" w:rsidRPr="00690F2E" w:rsidRDefault="002579FB" w:rsidP="007941FE">
            <w:pPr>
              <w:spacing w:line="280" w:lineRule="atLeast"/>
              <w:rPr>
                <w:rFonts w:cs="Times New Roman"/>
                <w:sz w:val="20"/>
                <w:szCs w:val="20"/>
                <w:lang w:val="nl-NL"/>
              </w:rPr>
            </w:pPr>
            <w:r w:rsidRPr="00690F2E">
              <w:rPr>
                <w:sz w:val="20"/>
                <w:szCs w:val="20"/>
                <w:lang w:val="nl-NL"/>
              </w:rPr>
              <w:t xml:space="preserve">Kerncompetentie 1 </w:t>
            </w:r>
            <w:r>
              <w:rPr>
                <w:sz w:val="20"/>
                <w:szCs w:val="20"/>
                <w:lang w:val="nl-NL"/>
              </w:rPr>
              <w:t>–</w:t>
            </w:r>
            <w:r w:rsidRPr="00690F2E">
              <w:rPr>
                <w:sz w:val="20"/>
                <w:szCs w:val="20"/>
                <w:lang w:val="nl-NL"/>
              </w:rPr>
              <w:t xml:space="preserve"> </w:t>
            </w:r>
            <w:r w:rsidR="007941FE" w:rsidRPr="007941FE">
              <w:rPr>
                <w:sz w:val="20"/>
                <w:szCs w:val="20"/>
                <w:lang w:val="nl-NL"/>
              </w:rPr>
              <w:t>aantoonbare ervaring met het herinrichten van een woonwijk</w:t>
            </w:r>
          </w:p>
        </w:tc>
      </w:tr>
      <w:tr w:rsidR="002720CC" w:rsidRPr="00690F2E" w14:paraId="1C9D757E" w14:textId="77777777" w:rsidTr="007941FE">
        <w:tc>
          <w:tcPr>
            <w:tcW w:w="500" w:type="dxa"/>
          </w:tcPr>
          <w:p w14:paraId="4821F241" w14:textId="77777777" w:rsidR="002720CC" w:rsidRPr="00690F2E" w:rsidRDefault="002720CC" w:rsidP="002720CC">
            <w:pPr>
              <w:spacing w:line="280" w:lineRule="atLeast"/>
              <w:rPr>
                <w:rFonts w:cs="Arial"/>
                <w:bCs/>
                <w:kern w:val="32"/>
                <w:sz w:val="20"/>
                <w:szCs w:val="20"/>
                <w:lang w:val="nl-NL"/>
              </w:rPr>
            </w:pPr>
            <w:r w:rsidRPr="00690F2E">
              <w:rPr>
                <w:rFonts w:cs="Arial"/>
                <w:bCs/>
                <w:kern w:val="32"/>
                <w:sz w:val="20"/>
                <w:szCs w:val="20"/>
                <w:lang w:val="nl-NL"/>
              </w:rPr>
              <w:t>1.</w:t>
            </w:r>
          </w:p>
        </w:tc>
        <w:tc>
          <w:tcPr>
            <w:tcW w:w="8148" w:type="dxa"/>
          </w:tcPr>
          <w:p w14:paraId="59578ECA" w14:textId="77777777" w:rsidR="002720CC" w:rsidRPr="002720CC" w:rsidRDefault="002720CC" w:rsidP="002720CC">
            <w:pPr>
              <w:spacing w:line="280" w:lineRule="atLeast"/>
              <w:contextualSpacing/>
              <w:jc w:val="both"/>
              <w:rPr>
                <w:rFonts w:ascii="Trebuchet MS" w:hAnsi="Trebuchet MS"/>
                <w:sz w:val="20"/>
                <w:szCs w:val="20"/>
                <w:lang w:val="nl-NL"/>
              </w:rPr>
            </w:pPr>
            <w:r w:rsidRPr="002720CC">
              <w:rPr>
                <w:rFonts w:ascii="Trebuchet MS" w:hAnsi="Trebuchet MS"/>
                <w:sz w:val="20"/>
                <w:szCs w:val="20"/>
                <w:lang w:val="nl-NL"/>
              </w:rPr>
              <w:t xml:space="preserve">Het aanbrengen van minimaal 15.000 m2 </w:t>
            </w:r>
            <w:r w:rsidR="009C354A">
              <w:rPr>
                <w:rFonts w:ascii="Trebuchet MS" w:hAnsi="Trebuchet MS"/>
                <w:sz w:val="20"/>
                <w:szCs w:val="20"/>
                <w:lang w:val="nl-NL"/>
              </w:rPr>
              <w:t xml:space="preserve">machinaal </w:t>
            </w:r>
            <w:r w:rsidRPr="002720CC">
              <w:rPr>
                <w:rFonts w:ascii="Trebuchet MS" w:hAnsi="Trebuchet MS"/>
                <w:sz w:val="20"/>
                <w:szCs w:val="20"/>
                <w:lang w:val="nl-NL"/>
              </w:rPr>
              <w:t>straatwerk;</w:t>
            </w:r>
          </w:p>
        </w:tc>
        <w:tc>
          <w:tcPr>
            <w:tcW w:w="1150" w:type="dxa"/>
          </w:tcPr>
          <w:p w14:paraId="0F0DB9CC" w14:textId="77777777" w:rsidR="002720CC" w:rsidRPr="00690F2E" w:rsidRDefault="002720CC" w:rsidP="002720CC">
            <w:pPr>
              <w:spacing w:line="280" w:lineRule="atLeast"/>
              <w:rPr>
                <w:rFonts w:cs="Arial"/>
                <w:bCs/>
                <w:i/>
                <w:kern w:val="32"/>
                <w:sz w:val="20"/>
                <w:szCs w:val="20"/>
                <w:lang w:val="nl-NL"/>
              </w:rPr>
            </w:pPr>
            <w:r w:rsidRPr="00690F2E">
              <w:rPr>
                <w:rFonts w:cs="Arial"/>
                <w:bCs/>
                <w:i/>
                <w:kern w:val="32"/>
                <w:sz w:val="20"/>
                <w:szCs w:val="20"/>
                <w:lang w:val="nl-NL"/>
              </w:rPr>
              <w:t>ja / nee</w:t>
            </w:r>
          </w:p>
        </w:tc>
      </w:tr>
      <w:tr w:rsidR="002720CC" w:rsidRPr="00690F2E" w14:paraId="443E8811" w14:textId="77777777" w:rsidTr="007941FE">
        <w:tc>
          <w:tcPr>
            <w:tcW w:w="500" w:type="dxa"/>
          </w:tcPr>
          <w:p w14:paraId="5FB126F5" w14:textId="77777777" w:rsidR="002720CC" w:rsidRPr="00690F2E" w:rsidRDefault="002720CC" w:rsidP="002720CC">
            <w:pPr>
              <w:spacing w:line="280" w:lineRule="atLeast"/>
              <w:rPr>
                <w:rFonts w:cs="Arial"/>
                <w:bCs/>
                <w:kern w:val="32"/>
                <w:sz w:val="20"/>
                <w:szCs w:val="20"/>
                <w:lang w:val="nl-NL"/>
              </w:rPr>
            </w:pPr>
            <w:r w:rsidRPr="00690F2E">
              <w:rPr>
                <w:rFonts w:cs="Arial"/>
                <w:bCs/>
                <w:kern w:val="32"/>
                <w:sz w:val="20"/>
                <w:szCs w:val="20"/>
                <w:lang w:val="nl-NL"/>
              </w:rPr>
              <w:t>2.</w:t>
            </w:r>
          </w:p>
        </w:tc>
        <w:tc>
          <w:tcPr>
            <w:tcW w:w="8148" w:type="dxa"/>
          </w:tcPr>
          <w:p w14:paraId="2A306A15" w14:textId="77777777" w:rsidR="002720CC" w:rsidRPr="002720CC" w:rsidRDefault="002720CC" w:rsidP="002720CC">
            <w:pPr>
              <w:spacing w:line="280" w:lineRule="atLeast"/>
              <w:contextualSpacing/>
              <w:jc w:val="both"/>
              <w:rPr>
                <w:rFonts w:ascii="Trebuchet MS" w:hAnsi="Trebuchet MS"/>
                <w:sz w:val="20"/>
                <w:szCs w:val="20"/>
                <w:lang w:val="nl-NL"/>
              </w:rPr>
            </w:pPr>
            <w:r w:rsidRPr="002720CC">
              <w:rPr>
                <w:rFonts w:ascii="Trebuchet MS" w:hAnsi="Trebuchet MS"/>
                <w:sz w:val="20"/>
                <w:szCs w:val="20"/>
                <w:lang w:val="nl-NL"/>
              </w:rPr>
              <w:t>Het aanbrengen van asfaltverhardingen;</w:t>
            </w:r>
          </w:p>
        </w:tc>
        <w:tc>
          <w:tcPr>
            <w:tcW w:w="1150" w:type="dxa"/>
          </w:tcPr>
          <w:p w14:paraId="1E6282BE" w14:textId="77777777" w:rsidR="002720CC" w:rsidRPr="00690F2E" w:rsidRDefault="002720CC" w:rsidP="002720CC">
            <w:pPr>
              <w:spacing w:line="280" w:lineRule="atLeast"/>
              <w:rPr>
                <w:rFonts w:cs="Arial"/>
                <w:bCs/>
                <w:i/>
                <w:kern w:val="32"/>
                <w:sz w:val="20"/>
                <w:szCs w:val="20"/>
                <w:lang w:val="nl-NL"/>
              </w:rPr>
            </w:pPr>
            <w:r w:rsidRPr="00690F2E">
              <w:rPr>
                <w:rFonts w:cs="Arial"/>
                <w:bCs/>
                <w:i/>
                <w:kern w:val="32"/>
                <w:sz w:val="20"/>
                <w:szCs w:val="20"/>
                <w:lang w:val="nl-NL"/>
              </w:rPr>
              <w:t>ja / nee</w:t>
            </w:r>
          </w:p>
        </w:tc>
      </w:tr>
      <w:tr w:rsidR="002720CC" w:rsidRPr="00690F2E" w14:paraId="1BFC6283" w14:textId="77777777" w:rsidTr="007941FE">
        <w:tc>
          <w:tcPr>
            <w:tcW w:w="500" w:type="dxa"/>
          </w:tcPr>
          <w:p w14:paraId="2DF6D43C" w14:textId="77777777" w:rsidR="002720CC" w:rsidRPr="00690F2E" w:rsidRDefault="002720CC" w:rsidP="002720CC">
            <w:pPr>
              <w:spacing w:line="280" w:lineRule="atLeast"/>
              <w:rPr>
                <w:rFonts w:cs="Arial"/>
                <w:bCs/>
                <w:kern w:val="32"/>
                <w:sz w:val="20"/>
                <w:szCs w:val="20"/>
                <w:lang w:val="nl-NL"/>
              </w:rPr>
            </w:pPr>
            <w:r w:rsidRPr="00690F2E">
              <w:rPr>
                <w:rFonts w:cs="Arial"/>
                <w:bCs/>
                <w:kern w:val="32"/>
                <w:sz w:val="20"/>
                <w:szCs w:val="20"/>
                <w:lang w:val="nl-NL"/>
              </w:rPr>
              <w:t>3.</w:t>
            </w:r>
          </w:p>
        </w:tc>
        <w:tc>
          <w:tcPr>
            <w:tcW w:w="8148" w:type="dxa"/>
          </w:tcPr>
          <w:p w14:paraId="7138D663" w14:textId="77777777" w:rsidR="002720CC" w:rsidRPr="002720CC" w:rsidRDefault="002720CC" w:rsidP="002720CC">
            <w:pPr>
              <w:spacing w:line="280" w:lineRule="atLeast"/>
              <w:contextualSpacing/>
              <w:jc w:val="both"/>
              <w:rPr>
                <w:rFonts w:ascii="Trebuchet MS" w:hAnsi="Trebuchet MS"/>
                <w:sz w:val="20"/>
                <w:szCs w:val="20"/>
                <w:lang w:val="nl-NL"/>
              </w:rPr>
            </w:pPr>
            <w:r w:rsidRPr="002720CC">
              <w:rPr>
                <w:rFonts w:ascii="Trebuchet MS" w:hAnsi="Trebuchet MS"/>
                <w:sz w:val="20"/>
                <w:szCs w:val="20"/>
                <w:lang w:val="nl-NL"/>
              </w:rPr>
              <w:t>Het aanbrengen van de openbare verlichting (object + grondkabels);</w:t>
            </w:r>
          </w:p>
        </w:tc>
        <w:tc>
          <w:tcPr>
            <w:tcW w:w="1150" w:type="dxa"/>
          </w:tcPr>
          <w:p w14:paraId="2C8596F1" w14:textId="77777777" w:rsidR="002720CC" w:rsidRPr="00690F2E" w:rsidRDefault="002720CC" w:rsidP="002720CC">
            <w:pPr>
              <w:spacing w:line="280" w:lineRule="atLeast"/>
              <w:rPr>
                <w:rFonts w:cs="Arial"/>
                <w:bCs/>
                <w:i/>
                <w:kern w:val="32"/>
                <w:sz w:val="20"/>
                <w:szCs w:val="20"/>
                <w:lang w:val="nl-NL"/>
              </w:rPr>
            </w:pPr>
            <w:r w:rsidRPr="00690F2E">
              <w:rPr>
                <w:rFonts w:cs="Arial"/>
                <w:bCs/>
                <w:i/>
                <w:kern w:val="32"/>
                <w:sz w:val="20"/>
                <w:szCs w:val="20"/>
                <w:lang w:val="nl-NL"/>
              </w:rPr>
              <w:t>ja / nee</w:t>
            </w:r>
          </w:p>
        </w:tc>
      </w:tr>
      <w:tr w:rsidR="002720CC" w:rsidRPr="00690F2E" w14:paraId="44D7605A" w14:textId="77777777" w:rsidTr="007941FE">
        <w:tc>
          <w:tcPr>
            <w:tcW w:w="500" w:type="dxa"/>
          </w:tcPr>
          <w:p w14:paraId="3C5BEF97" w14:textId="77777777" w:rsidR="002720CC" w:rsidRPr="00690F2E" w:rsidRDefault="002720CC" w:rsidP="002720CC">
            <w:pPr>
              <w:spacing w:line="280" w:lineRule="atLeast"/>
              <w:rPr>
                <w:rFonts w:cs="Arial"/>
                <w:bCs/>
                <w:kern w:val="32"/>
                <w:sz w:val="20"/>
                <w:szCs w:val="20"/>
                <w:lang w:val="nl-NL"/>
              </w:rPr>
            </w:pPr>
            <w:r w:rsidRPr="00690F2E">
              <w:rPr>
                <w:rFonts w:cs="Arial"/>
                <w:bCs/>
                <w:kern w:val="32"/>
                <w:sz w:val="20"/>
                <w:szCs w:val="20"/>
                <w:lang w:val="nl-NL"/>
              </w:rPr>
              <w:t>4.</w:t>
            </w:r>
          </w:p>
        </w:tc>
        <w:tc>
          <w:tcPr>
            <w:tcW w:w="8148" w:type="dxa"/>
          </w:tcPr>
          <w:p w14:paraId="2E034FF2" w14:textId="77777777" w:rsidR="002720CC" w:rsidRPr="002720CC" w:rsidRDefault="002720CC" w:rsidP="002720CC">
            <w:pPr>
              <w:spacing w:line="280" w:lineRule="atLeast"/>
              <w:contextualSpacing/>
              <w:jc w:val="both"/>
              <w:rPr>
                <w:rFonts w:ascii="Trebuchet MS" w:hAnsi="Trebuchet MS"/>
                <w:sz w:val="20"/>
                <w:szCs w:val="20"/>
                <w:lang w:val="nl-NL"/>
              </w:rPr>
            </w:pPr>
            <w:r w:rsidRPr="002720CC">
              <w:rPr>
                <w:rFonts w:ascii="Trebuchet MS" w:hAnsi="Trebuchet MS"/>
                <w:sz w:val="20"/>
                <w:szCs w:val="20"/>
                <w:lang w:val="nl-NL"/>
              </w:rPr>
              <w:t>Het aanbrengen van een plasdraszone (natuurvriendelijke oevers) in het oppervlaktewater;</w:t>
            </w:r>
          </w:p>
        </w:tc>
        <w:tc>
          <w:tcPr>
            <w:tcW w:w="1150" w:type="dxa"/>
          </w:tcPr>
          <w:p w14:paraId="501EB375" w14:textId="77777777" w:rsidR="002720CC" w:rsidRPr="00690F2E" w:rsidRDefault="002720CC" w:rsidP="002720CC">
            <w:pPr>
              <w:spacing w:line="280" w:lineRule="atLeast"/>
              <w:rPr>
                <w:rFonts w:cs="Arial"/>
                <w:bCs/>
                <w:i/>
                <w:kern w:val="32"/>
                <w:sz w:val="20"/>
                <w:szCs w:val="20"/>
                <w:lang w:val="nl-NL"/>
              </w:rPr>
            </w:pPr>
            <w:r w:rsidRPr="00690F2E">
              <w:rPr>
                <w:rFonts w:cs="Arial"/>
                <w:bCs/>
                <w:i/>
                <w:kern w:val="32"/>
                <w:sz w:val="20"/>
                <w:szCs w:val="20"/>
                <w:lang w:val="nl-NL"/>
              </w:rPr>
              <w:t>ja / nee</w:t>
            </w:r>
          </w:p>
        </w:tc>
      </w:tr>
      <w:tr w:rsidR="002720CC" w:rsidRPr="00690F2E" w14:paraId="7B2EC342" w14:textId="77777777" w:rsidTr="007941FE">
        <w:tc>
          <w:tcPr>
            <w:tcW w:w="500" w:type="dxa"/>
          </w:tcPr>
          <w:p w14:paraId="1598362A" w14:textId="77777777" w:rsidR="002720CC" w:rsidRPr="00690F2E" w:rsidRDefault="002720CC" w:rsidP="002720CC">
            <w:pPr>
              <w:spacing w:line="280" w:lineRule="atLeast"/>
              <w:rPr>
                <w:rFonts w:cs="Arial"/>
                <w:bCs/>
                <w:kern w:val="32"/>
                <w:sz w:val="20"/>
                <w:szCs w:val="20"/>
                <w:lang w:val="nl-NL"/>
              </w:rPr>
            </w:pPr>
            <w:r w:rsidRPr="00690F2E">
              <w:rPr>
                <w:rFonts w:cs="Arial"/>
                <w:bCs/>
                <w:kern w:val="32"/>
                <w:sz w:val="20"/>
                <w:szCs w:val="20"/>
                <w:lang w:val="nl-NL"/>
              </w:rPr>
              <w:t>5.</w:t>
            </w:r>
          </w:p>
        </w:tc>
        <w:tc>
          <w:tcPr>
            <w:tcW w:w="8148" w:type="dxa"/>
          </w:tcPr>
          <w:p w14:paraId="0B629817" w14:textId="77777777" w:rsidR="002720CC" w:rsidRPr="002720CC" w:rsidRDefault="002720CC" w:rsidP="002720CC">
            <w:pPr>
              <w:spacing w:line="280" w:lineRule="atLeast"/>
              <w:contextualSpacing/>
              <w:jc w:val="both"/>
              <w:rPr>
                <w:rFonts w:ascii="Trebuchet MS" w:hAnsi="Trebuchet MS"/>
                <w:sz w:val="20"/>
                <w:szCs w:val="20"/>
                <w:lang w:val="nl-NL"/>
              </w:rPr>
            </w:pPr>
            <w:r w:rsidRPr="002720CC">
              <w:rPr>
                <w:rFonts w:ascii="Trebuchet MS" w:hAnsi="Trebuchet MS"/>
                <w:sz w:val="20"/>
                <w:szCs w:val="20"/>
                <w:lang w:val="nl-NL"/>
              </w:rPr>
              <w:t>Het aanbrengen van bomen;</w:t>
            </w:r>
          </w:p>
        </w:tc>
        <w:tc>
          <w:tcPr>
            <w:tcW w:w="1150" w:type="dxa"/>
          </w:tcPr>
          <w:p w14:paraId="607171FC" w14:textId="77777777" w:rsidR="002720CC" w:rsidRPr="00690F2E" w:rsidRDefault="002720CC" w:rsidP="002720CC">
            <w:pPr>
              <w:spacing w:line="280" w:lineRule="atLeast"/>
              <w:rPr>
                <w:rFonts w:cs="Arial"/>
                <w:bCs/>
                <w:i/>
                <w:kern w:val="32"/>
                <w:sz w:val="20"/>
                <w:szCs w:val="20"/>
                <w:lang w:val="nl-NL"/>
              </w:rPr>
            </w:pPr>
            <w:r w:rsidRPr="00690F2E">
              <w:rPr>
                <w:rFonts w:cs="Arial"/>
                <w:bCs/>
                <w:i/>
                <w:kern w:val="32"/>
                <w:sz w:val="20"/>
                <w:szCs w:val="20"/>
                <w:lang w:val="nl-NL"/>
              </w:rPr>
              <w:t>ja / nee</w:t>
            </w:r>
          </w:p>
        </w:tc>
      </w:tr>
      <w:tr w:rsidR="002720CC" w:rsidRPr="00690F2E" w14:paraId="32FF60D0" w14:textId="77777777" w:rsidTr="007941FE">
        <w:tc>
          <w:tcPr>
            <w:tcW w:w="500" w:type="dxa"/>
          </w:tcPr>
          <w:p w14:paraId="4C05BEB3" w14:textId="77777777" w:rsidR="002720CC" w:rsidRPr="00690F2E" w:rsidRDefault="002720CC" w:rsidP="002720CC">
            <w:pPr>
              <w:spacing w:line="280" w:lineRule="atLeast"/>
              <w:rPr>
                <w:rFonts w:cs="Arial"/>
                <w:bCs/>
                <w:kern w:val="32"/>
                <w:sz w:val="20"/>
                <w:szCs w:val="20"/>
                <w:lang w:val="nl-NL"/>
              </w:rPr>
            </w:pPr>
            <w:r w:rsidRPr="00690F2E">
              <w:rPr>
                <w:rFonts w:cs="Arial"/>
                <w:bCs/>
                <w:kern w:val="32"/>
                <w:sz w:val="20"/>
                <w:szCs w:val="20"/>
                <w:lang w:val="nl-NL"/>
              </w:rPr>
              <w:t>6.</w:t>
            </w:r>
          </w:p>
        </w:tc>
        <w:tc>
          <w:tcPr>
            <w:tcW w:w="8148" w:type="dxa"/>
          </w:tcPr>
          <w:p w14:paraId="1371BF75" w14:textId="77777777" w:rsidR="002720CC" w:rsidRPr="002720CC" w:rsidRDefault="002720CC" w:rsidP="002720CC">
            <w:pPr>
              <w:spacing w:line="280" w:lineRule="atLeast"/>
              <w:contextualSpacing/>
              <w:jc w:val="both"/>
              <w:rPr>
                <w:rFonts w:ascii="Trebuchet MS" w:hAnsi="Trebuchet MS"/>
                <w:sz w:val="20"/>
                <w:szCs w:val="20"/>
                <w:lang w:val="nl-NL"/>
              </w:rPr>
            </w:pPr>
            <w:r w:rsidRPr="002720CC">
              <w:rPr>
                <w:rFonts w:ascii="Trebuchet MS" w:hAnsi="Trebuchet MS"/>
                <w:sz w:val="20"/>
                <w:szCs w:val="20"/>
                <w:lang w:val="nl-NL"/>
              </w:rPr>
              <w:t>De duur van het project van start fysieke uitvoering tot oplevering van minimaal 12 maanden;</w:t>
            </w:r>
          </w:p>
        </w:tc>
        <w:tc>
          <w:tcPr>
            <w:tcW w:w="1150" w:type="dxa"/>
          </w:tcPr>
          <w:p w14:paraId="0DCAAA99" w14:textId="77777777" w:rsidR="002720CC" w:rsidRPr="00690F2E" w:rsidRDefault="002720CC" w:rsidP="002720CC">
            <w:pPr>
              <w:spacing w:line="280" w:lineRule="atLeast"/>
              <w:rPr>
                <w:rFonts w:cs="Arial"/>
                <w:bCs/>
                <w:i/>
                <w:kern w:val="32"/>
                <w:sz w:val="20"/>
                <w:szCs w:val="20"/>
                <w:lang w:val="nl-NL"/>
              </w:rPr>
            </w:pPr>
            <w:r w:rsidRPr="00690F2E">
              <w:rPr>
                <w:rFonts w:cs="Arial"/>
                <w:bCs/>
                <w:i/>
                <w:kern w:val="32"/>
                <w:sz w:val="20"/>
                <w:szCs w:val="20"/>
                <w:lang w:val="nl-NL"/>
              </w:rPr>
              <w:t>ja / nee</w:t>
            </w:r>
          </w:p>
        </w:tc>
      </w:tr>
      <w:tr w:rsidR="002579FB" w:rsidRPr="00690F2E" w14:paraId="259C6014" w14:textId="77777777" w:rsidTr="007941FE">
        <w:tc>
          <w:tcPr>
            <w:tcW w:w="500" w:type="dxa"/>
          </w:tcPr>
          <w:p w14:paraId="0A31CC01" w14:textId="77777777" w:rsidR="002579FB" w:rsidRPr="00690F2E" w:rsidRDefault="002579FB" w:rsidP="007941FE">
            <w:pPr>
              <w:spacing w:line="280" w:lineRule="atLeast"/>
              <w:rPr>
                <w:rFonts w:cs="Arial"/>
                <w:bCs/>
                <w:kern w:val="32"/>
                <w:sz w:val="20"/>
                <w:szCs w:val="20"/>
                <w:lang w:val="nl-NL"/>
              </w:rPr>
            </w:pPr>
          </w:p>
        </w:tc>
        <w:tc>
          <w:tcPr>
            <w:tcW w:w="8148" w:type="dxa"/>
          </w:tcPr>
          <w:p w14:paraId="336BFDEF" w14:textId="77777777" w:rsidR="002579FB" w:rsidRPr="00690F2E" w:rsidRDefault="002579FB" w:rsidP="007941FE">
            <w:pPr>
              <w:spacing w:line="280" w:lineRule="atLeast"/>
              <w:contextualSpacing/>
              <w:jc w:val="both"/>
              <w:rPr>
                <w:rFonts w:ascii="Trebuchet MS" w:hAnsi="Trebuchet MS"/>
                <w:sz w:val="20"/>
                <w:szCs w:val="20"/>
                <w:lang w:val="nl-NL"/>
              </w:rPr>
            </w:pPr>
          </w:p>
          <w:p w14:paraId="50F97CCF" w14:textId="77777777" w:rsidR="002579FB" w:rsidRPr="00690F2E" w:rsidRDefault="002579FB" w:rsidP="007941FE">
            <w:pPr>
              <w:spacing w:line="280" w:lineRule="atLeast"/>
              <w:contextualSpacing/>
              <w:jc w:val="both"/>
              <w:rPr>
                <w:rFonts w:ascii="Trebuchet MS" w:hAnsi="Trebuchet MS"/>
                <w:sz w:val="20"/>
                <w:szCs w:val="20"/>
                <w:lang w:val="nl-NL"/>
              </w:rPr>
            </w:pP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t>Totaal punten:</w:t>
            </w:r>
          </w:p>
          <w:p w14:paraId="0E35F9E1" w14:textId="77777777" w:rsidR="002579FB" w:rsidRPr="00690F2E" w:rsidRDefault="002579FB" w:rsidP="007941FE">
            <w:pPr>
              <w:spacing w:line="280" w:lineRule="atLeast"/>
              <w:contextualSpacing/>
              <w:jc w:val="both"/>
              <w:rPr>
                <w:rFonts w:ascii="Trebuchet MS" w:hAnsi="Trebuchet MS"/>
                <w:sz w:val="20"/>
                <w:szCs w:val="20"/>
                <w:lang w:val="nl-NL"/>
              </w:rPr>
            </w:pPr>
          </w:p>
        </w:tc>
        <w:tc>
          <w:tcPr>
            <w:tcW w:w="1150" w:type="dxa"/>
          </w:tcPr>
          <w:p w14:paraId="47BFD6B3" w14:textId="77777777" w:rsidR="002579FB" w:rsidRPr="00690F2E" w:rsidRDefault="002579FB" w:rsidP="007941FE">
            <w:pPr>
              <w:spacing w:line="280" w:lineRule="atLeast"/>
              <w:rPr>
                <w:rFonts w:cs="Arial"/>
                <w:bCs/>
                <w:i/>
                <w:kern w:val="32"/>
                <w:sz w:val="20"/>
                <w:szCs w:val="20"/>
                <w:lang w:val="nl-NL"/>
              </w:rPr>
            </w:pPr>
          </w:p>
        </w:tc>
      </w:tr>
    </w:tbl>
    <w:p w14:paraId="7B1EAAF1" w14:textId="77777777" w:rsidR="002579FB" w:rsidRDefault="002579FB" w:rsidP="002579FB">
      <w:pPr>
        <w:spacing w:line="280" w:lineRule="atLeast"/>
        <w:rPr>
          <w:rFonts w:cs="Arial"/>
          <w:bCs/>
          <w:i/>
          <w:color w:val="00B0F0"/>
          <w:kern w:val="32"/>
        </w:rPr>
      </w:pPr>
    </w:p>
    <w:tbl>
      <w:tblPr>
        <w:tblStyle w:val="Tabelraste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500"/>
        <w:gridCol w:w="8148"/>
        <w:gridCol w:w="1150"/>
      </w:tblGrid>
      <w:tr w:rsidR="002720CC" w:rsidRPr="00690F2E" w14:paraId="67C5A4CF" w14:textId="77777777" w:rsidTr="00AA4121">
        <w:trPr>
          <w:cnfStyle w:val="100000000000" w:firstRow="1" w:lastRow="0" w:firstColumn="0" w:lastColumn="0" w:oddVBand="0" w:evenVBand="0" w:oddHBand="0" w:evenHBand="0" w:firstRowFirstColumn="0" w:firstRowLastColumn="0" w:lastRowFirstColumn="0" w:lastRowLastColumn="0"/>
        </w:trPr>
        <w:tc>
          <w:tcPr>
            <w:tcW w:w="9798" w:type="dxa"/>
            <w:gridSpan w:val="3"/>
          </w:tcPr>
          <w:p w14:paraId="6290CAEC" w14:textId="77777777" w:rsidR="002720CC" w:rsidRPr="00690F2E" w:rsidRDefault="002720CC" w:rsidP="00AA4121">
            <w:pPr>
              <w:spacing w:line="280" w:lineRule="atLeast"/>
              <w:rPr>
                <w:rFonts w:cs="Times New Roman"/>
                <w:sz w:val="20"/>
                <w:szCs w:val="20"/>
                <w:lang w:val="nl-NL"/>
              </w:rPr>
            </w:pPr>
            <w:r w:rsidRPr="002720CC">
              <w:rPr>
                <w:sz w:val="20"/>
                <w:szCs w:val="20"/>
                <w:lang w:val="nl-NL"/>
              </w:rPr>
              <w:t>Kerncompetentie 2 – aantoonbare ervaring met het vervangen van hoofdriool;</w:t>
            </w:r>
          </w:p>
        </w:tc>
      </w:tr>
      <w:tr w:rsidR="009C354A" w:rsidRPr="00690F2E" w14:paraId="7F8F060E" w14:textId="77777777" w:rsidTr="00AA4121">
        <w:tc>
          <w:tcPr>
            <w:tcW w:w="500" w:type="dxa"/>
          </w:tcPr>
          <w:p w14:paraId="24509AAD" w14:textId="77777777" w:rsidR="009C354A" w:rsidRPr="00690F2E" w:rsidRDefault="009C354A" w:rsidP="009C354A">
            <w:pPr>
              <w:spacing w:line="280" w:lineRule="atLeast"/>
              <w:rPr>
                <w:rFonts w:cs="Arial"/>
                <w:bCs/>
                <w:kern w:val="32"/>
                <w:sz w:val="20"/>
                <w:szCs w:val="20"/>
                <w:lang w:val="nl-NL"/>
              </w:rPr>
            </w:pPr>
            <w:r w:rsidRPr="00690F2E">
              <w:rPr>
                <w:rFonts w:cs="Arial"/>
                <w:bCs/>
                <w:kern w:val="32"/>
                <w:sz w:val="20"/>
                <w:szCs w:val="20"/>
                <w:lang w:val="nl-NL"/>
              </w:rPr>
              <w:t>1.</w:t>
            </w:r>
          </w:p>
        </w:tc>
        <w:tc>
          <w:tcPr>
            <w:tcW w:w="8148" w:type="dxa"/>
          </w:tcPr>
          <w:p w14:paraId="434AB3E4" w14:textId="77777777" w:rsidR="009C354A" w:rsidRPr="009C354A" w:rsidRDefault="009C354A" w:rsidP="009C354A">
            <w:pPr>
              <w:spacing w:line="280" w:lineRule="atLeast"/>
              <w:contextualSpacing/>
              <w:jc w:val="both"/>
              <w:rPr>
                <w:rFonts w:ascii="Trebuchet MS" w:hAnsi="Trebuchet MS"/>
                <w:sz w:val="20"/>
                <w:szCs w:val="20"/>
                <w:lang w:val="nl-NL"/>
              </w:rPr>
            </w:pPr>
            <w:r w:rsidRPr="009C354A">
              <w:rPr>
                <w:rFonts w:ascii="Trebuchet MS" w:hAnsi="Trebuchet MS"/>
                <w:sz w:val="20"/>
                <w:szCs w:val="20"/>
                <w:lang w:val="nl-NL"/>
              </w:rPr>
              <w:t>Het vervangen van minimaal 300 m1 gemengd riool</w:t>
            </w:r>
            <w:r w:rsidR="008C702B">
              <w:rPr>
                <w:rFonts w:ascii="Trebuchet MS" w:hAnsi="Trebuchet MS"/>
                <w:sz w:val="20"/>
                <w:szCs w:val="20"/>
                <w:lang w:val="nl-NL"/>
              </w:rPr>
              <w:t>stelsel</w:t>
            </w:r>
            <w:r w:rsidRPr="009C354A">
              <w:rPr>
                <w:rFonts w:ascii="Trebuchet MS" w:hAnsi="Trebuchet MS"/>
                <w:sz w:val="20"/>
                <w:szCs w:val="20"/>
                <w:lang w:val="nl-NL"/>
              </w:rPr>
              <w:t xml:space="preserve"> voor een gescheiden rioolstelsel;</w:t>
            </w:r>
          </w:p>
        </w:tc>
        <w:tc>
          <w:tcPr>
            <w:tcW w:w="1150" w:type="dxa"/>
          </w:tcPr>
          <w:p w14:paraId="23E411E3" w14:textId="77777777" w:rsidR="009C354A" w:rsidRPr="00690F2E" w:rsidRDefault="009C354A" w:rsidP="009C354A">
            <w:pPr>
              <w:spacing w:line="280" w:lineRule="atLeast"/>
              <w:rPr>
                <w:rFonts w:cs="Arial"/>
                <w:bCs/>
                <w:i/>
                <w:kern w:val="32"/>
                <w:sz w:val="20"/>
                <w:szCs w:val="20"/>
                <w:lang w:val="nl-NL"/>
              </w:rPr>
            </w:pPr>
            <w:r w:rsidRPr="00690F2E">
              <w:rPr>
                <w:rFonts w:cs="Arial"/>
                <w:bCs/>
                <w:i/>
                <w:kern w:val="32"/>
                <w:sz w:val="20"/>
                <w:szCs w:val="20"/>
                <w:lang w:val="nl-NL"/>
              </w:rPr>
              <w:t>ja / nee</w:t>
            </w:r>
          </w:p>
        </w:tc>
      </w:tr>
      <w:tr w:rsidR="009C354A" w:rsidRPr="00690F2E" w14:paraId="626E078C" w14:textId="77777777" w:rsidTr="00AA4121">
        <w:tc>
          <w:tcPr>
            <w:tcW w:w="500" w:type="dxa"/>
          </w:tcPr>
          <w:p w14:paraId="2CE84A10" w14:textId="77777777" w:rsidR="009C354A" w:rsidRPr="00690F2E" w:rsidRDefault="009C354A" w:rsidP="009C354A">
            <w:pPr>
              <w:spacing w:line="280" w:lineRule="atLeast"/>
              <w:rPr>
                <w:rFonts w:cs="Arial"/>
                <w:bCs/>
                <w:kern w:val="32"/>
                <w:sz w:val="20"/>
                <w:szCs w:val="20"/>
                <w:lang w:val="nl-NL"/>
              </w:rPr>
            </w:pPr>
            <w:r w:rsidRPr="00690F2E">
              <w:rPr>
                <w:rFonts w:cs="Arial"/>
                <w:bCs/>
                <w:kern w:val="32"/>
                <w:sz w:val="20"/>
                <w:szCs w:val="20"/>
                <w:lang w:val="nl-NL"/>
              </w:rPr>
              <w:t>2.</w:t>
            </w:r>
          </w:p>
        </w:tc>
        <w:tc>
          <w:tcPr>
            <w:tcW w:w="8148" w:type="dxa"/>
          </w:tcPr>
          <w:p w14:paraId="666E0EC4" w14:textId="77777777" w:rsidR="009C354A" w:rsidRPr="009C354A" w:rsidRDefault="009C354A" w:rsidP="009C354A">
            <w:pPr>
              <w:spacing w:line="280" w:lineRule="atLeast"/>
              <w:contextualSpacing/>
              <w:jc w:val="both"/>
              <w:rPr>
                <w:rFonts w:ascii="Trebuchet MS" w:hAnsi="Trebuchet MS"/>
                <w:sz w:val="20"/>
                <w:szCs w:val="20"/>
                <w:lang w:val="nl-NL"/>
              </w:rPr>
            </w:pPr>
            <w:r w:rsidRPr="009C354A">
              <w:rPr>
                <w:rFonts w:ascii="Trebuchet MS" w:hAnsi="Trebuchet MS"/>
                <w:sz w:val="20"/>
                <w:szCs w:val="20"/>
                <w:lang w:val="nl-NL"/>
              </w:rPr>
              <w:t xml:space="preserve">Het vervangen van minimaal 50 m1 hoofdriool in een straat, waarbij de netbeheerder in hetzelfde </w:t>
            </w:r>
            <w:proofErr w:type="spellStart"/>
            <w:r w:rsidRPr="009C354A">
              <w:rPr>
                <w:rFonts w:ascii="Trebuchet MS" w:hAnsi="Trebuchet MS"/>
                <w:sz w:val="20"/>
                <w:szCs w:val="20"/>
                <w:lang w:val="nl-NL"/>
              </w:rPr>
              <w:t>werkvak</w:t>
            </w:r>
            <w:proofErr w:type="spellEnd"/>
            <w:r w:rsidRPr="009C354A">
              <w:rPr>
                <w:rFonts w:ascii="Trebuchet MS" w:hAnsi="Trebuchet MS"/>
                <w:sz w:val="20"/>
                <w:szCs w:val="20"/>
                <w:lang w:val="nl-NL"/>
              </w:rPr>
              <w:t xml:space="preserve"> haar leidingen vervangt; </w:t>
            </w:r>
          </w:p>
        </w:tc>
        <w:tc>
          <w:tcPr>
            <w:tcW w:w="1150" w:type="dxa"/>
          </w:tcPr>
          <w:p w14:paraId="273975EF" w14:textId="77777777" w:rsidR="009C354A" w:rsidRPr="00690F2E" w:rsidRDefault="009C354A" w:rsidP="009C354A">
            <w:pPr>
              <w:spacing w:line="280" w:lineRule="atLeast"/>
              <w:rPr>
                <w:rFonts w:cs="Arial"/>
                <w:bCs/>
                <w:i/>
                <w:kern w:val="32"/>
                <w:sz w:val="20"/>
                <w:szCs w:val="20"/>
                <w:lang w:val="nl-NL"/>
              </w:rPr>
            </w:pPr>
            <w:r w:rsidRPr="00690F2E">
              <w:rPr>
                <w:rFonts w:cs="Arial"/>
                <w:bCs/>
                <w:i/>
                <w:kern w:val="32"/>
                <w:sz w:val="20"/>
                <w:szCs w:val="20"/>
                <w:lang w:val="nl-NL"/>
              </w:rPr>
              <w:t>ja / nee</w:t>
            </w:r>
          </w:p>
        </w:tc>
      </w:tr>
      <w:tr w:rsidR="009C354A" w:rsidRPr="00690F2E" w14:paraId="0F41DAA2" w14:textId="77777777" w:rsidTr="00AA4121">
        <w:tc>
          <w:tcPr>
            <w:tcW w:w="500" w:type="dxa"/>
          </w:tcPr>
          <w:p w14:paraId="322468C4" w14:textId="77777777" w:rsidR="009C354A" w:rsidRPr="00690F2E" w:rsidRDefault="009C354A" w:rsidP="009C354A">
            <w:pPr>
              <w:spacing w:line="280" w:lineRule="atLeast"/>
              <w:rPr>
                <w:rFonts w:cs="Arial"/>
                <w:bCs/>
                <w:kern w:val="32"/>
                <w:sz w:val="20"/>
                <w:szCs w:val="20"/>
                <w:lang w:val="nl-NL"/>
              </w:rPr>
            </w:pPr>
            <w:r w:rsidRPr="00690F2E">
              <w:rPr>
                <w:rFonts w:cs="Arial"/>
                <w:bCs/>
                <w:kern w:val="32"/>
                <w:sz w:val="20"/>
                <w:szCs w:val="20"/>
                <w:lang w:val="nl-NL"/>
              </w:rPr>
              <w:t>3.</w:t>
            </w:r>
          </w:p>
        </w:tc>
        <w:tc>
          <w:tcPr>
            <w:tcW w:w="8148" w:type="dxa"/>
          </w:tcPr>
          <w:p w14:paraId="39D3F80D" w14:textId="77777777" w:rsidR="009C354A" w:rsidRPr="009C354A" w:rsidRDefault="009C354A" w:rsidP="009C354A">
            <w:pPr>
              <w:spacing w:line="280" w:lineRule="atLeast"/>
              <w:contextualSpacing/>
              <w:jc w:val="both"/>
              <w:rPr>
                <w:rFonts w:ascii="Trebuchet MS" w:hAnsi="Trebuchet MS"/>
                <w:sz w:val="20"/>
                <w:szCs w:val="20"/>
                <w:lang w:val="nl-NL"/>
              </w:rPr>
            </w:pPr>
            <w:r w:rsidRPr="009C354A">
              <w:rPr>
                <w:rFonts w:ascii="Trebuchet MS" w:hAnsi="Trebuchet MS"/>
                <w:sz w:val="20"/>
                <w:szCs w:val="20"/>
                <w:lang w:val="nl-NL"/>
              </w:rPr>
              <w:t>Het persen van hoofdriool min. ø250 mm over een lengte van tenminste 10 meter;</w:t>
            </w:r>
          </w:p>
        </w:tc>
        <w:tc>
          <w:tcPr>
            <w:tcW w:w="1150" w:type="dxa"/>
          </w:tcPr>
          <w:p w14:paraId="13DFE431" w14:textId="77777777" w:rsidR="009C354A" w:rsidRPr="00690F2E" w:rsidRDefault="009C354A" w:rsidP="009C354A">
            <w:pPr>
              <w:spacing w:line="280" w:lineRule="atLeast"/>
              <w:rPr>
                <w:rFonts w:cs="Arial"/>
                <w:bCs/>
                <w:i/>
                <w:kern w:val="32"/>
                <w:sz w:val="20"/>
                <w:szCs w:val="20"/>
                <w:lang w:val="nl-NL"/>
              </w:rPr>
            </w:pPr>
            <w:r w:rsidRPr="00690F2E">
              <w:rPr>
                <w:rFonts w:cs="Arial"/>
                <w:bCs/>
                <w:i/>
                <w:kern w:val="32"/>
                <w:sz w:val="20"/>
                <w:szCs w:val="20"/>
                <w:lang w:val="nl-NL"/>
              </w:rPr>
              <w:t>ja / nee</w:t>
            </w:r>
          </w:p>
        </w:tc>
      </w:tr>
      <w:tr w:rsidR="009C354A" w:rsidRPr="00690F2E" w14:paraId="2F5FDFA8" w14:textId="77777777" w:rsidTr="00AA4121">
        <w:tc>
          <w:tcPr>
            <w:tcW w:w="500" w:type="dxa"/>
          </w:tcPr>
          <w:p w14:paraId="6C6D407B" w14:textId="77777777" w:rsidR="009C354A" w:rsidRPr="00690F2E" w:rsidRDefault="009C354A" w:rsidP="009C354A">
            <w:pPr>
              <w:spacing w:line="280" w:lineRule="atLeast"/>
              <w:rPr>
                <w:rFonts w:cs="Arial"/>
                <w:bCs/>
                <w:kern w:val="32"/>
                <w:sz w:val="20"/>
                <w:szCs w:val="20"/>
                <w:lang w:val="nl-NL"/>
              </w:rPr>
            </w:pPr>
            <w:r w:rsidRPr="00690F2E">
              <w:rPr>
                <w:rFonts w:cs="Arial"/>
                <w:bCs/>
                <w:kern w:val="32"/>
                <w:sz w:val="20"/>
                <w:szCs w:val="20"/>
                <w:lang w:val="nl-NL"/>
              </w:rPr>
              <w:t>4.</w:t>
            </w:r>
          </w:p>
        </w:tc>
        <w:tc>
          <w:tcPr>
            <w:tcW w:w="8148" w:type="dxa"/>
          </w:tcPr>
          <w:p w14:paraId="364FA166" w14:textId="77777777" w:rsidR="009C354A" w:rsidRPr="009C354A" w:rsidRDefault="009C354A" w:rsidP="009C354A">
            <w:pPr>
              <w:spacing w:line="280" w:lineRule="atLeast"/>
              <w:contextualSpacing/>
              <w:jc w:val="both"/>
              <w:rPr>
                <w:rFonts w:ascii="Trebuchet MS" w:hAnsi="Trebuchet MS"/>
                <w:sz w:val="20"/>
                <w:szCs w:val="20"/>
                <w:lang w:val="nl-NL"/>
              </w:rPr>
            </w:pPr>
            <w:r w:rsidRPr="009C354A">
              <w:rPr>
                <w:rFonts w:ascii="Trebuchet MS" w:hAnsi="Trebuchet MS"/>
                <w:sz w:val="20"/>
                <w:szCs w:val="20"/>
                <w:lang w:val="nl-NL"/>
              </w:rPr>
              <w:t xml:space="preserve">Het </w:t>
            </w:r>
            <w:proofErr w:type="spellStart"/>
            <w:r w:rsidRPr="009C354A">
              <w:rPr>
                <w:rFonts w:ascii="Trebuchet MS" w:hAnsi="Trebuchet MS"/>
                <w:sz w:val="20"/>
                <w:szCs w:val="20"/>
                <w:lang w:val="nl-NL"/>
              </w:rPr>
              <w:t>volschuimen</w:t>
            </w:r>
            <w:proofErr w:type="spellEnd"/>
            <w:r w:rsidRPr="009C354A">
              <w:rPr>
                <w:rFonts w:ascii="Trebuchet MS" w:hAnsi="Trebuchet MS"/>
                <w:sz w:val="20"/>
                <w:szCs w:val="20"/>
                <w:lang w:val="nl-NL"/>
              </w:rPr>
              <w:t xml:space="preserve"> van hoofdriool;</w:t>
            </w:r>
          </w:p>
        </w:tc>
        <w:tc>
          <w:tcPr>
            <w:tcW w:w="1150" w:type="dxa"/>
          </w:tcPr>
          <w:p w14:paraId="27EFA37E" w14:textId="77777777" w:rsidR="009C354A" w:rsidRPr="00690F2E" w:rsidRDefault="009C354A" w:rsidP="009C354A">
            <w:pPr>
              <w:spacing w:line="280" w:lineRule="atLeast"/>
              <w:rPr>
                <w:rFonts w:cs="Arial"/>
                <w:bCs/>
                <w:i/>
                <w:kern w:val="32"/>
                <w:sz w:val="20"/>
                <w:szCs w:val="20"/>
                <w:lang w:val="nl-NL"/>
              </w:rPr>
            </w:pPr>
            <w:r w:rsidRPr="00690F2E">
              <w:rPr>
                <w:rFonts w:cs="Arial"/>
                <w:bCs/>
                <w:i/>
                <w:kern w:val="32"/>
                <w:sz w:val="20"/>
                <w:szCs w:val="20"/>
                <w:lang w:val="nl-NL"/>
              </w:rPr>
              <w:t>ja / nee</w:t>
            </w:r>
          </w:p>
        </w:tc>
      </w:tr>
      <w:tr w:rsidR="009C354A" w:rsidRPr="00690F2E" w14:paraId="3571B398" w14:textId="77777777" w:rsidTr="00AA4121">
        <w:tc>
          <w:tcPr>
            <w:tcW w:w="500" w:type="dxa"/>
          </w:tcPr>
          <w:p w14:paraId="0C14036E" w14:textId="77777777" w:rsidR="009C354A" w:rsidRPr="00690F2E" w:rsidRDefault="009C354A" w:rsidP="009C354A">
            <w:pPr>
              <w:spacing w:line="280" w:lineRule="atLeast"/>
              <w:rPr>
                <w:rFonts w:cs="Arial"/>
                <w:bCs/>
                <w:kern w:val="32"/>
                <w:sz w:val="20"/>
                <w:szCs w:val="20"/>
                <w:lang w:val="nl-NL"/>
              </w:rPr>
            </w:pPr>
            <w:r w:rsidRPr="00690F2E">
              <w:rPr>
                <w:rFonts w:cs="Arial"/>
                <w:bCs/>
                <w:kern w:val="32"/>
                <w:sz w:val="20"/>
                <w:szCs w:val="20"/>
                <w:lang w:val="nl-NL"/>
              </w:rPr>
              <w:t>5.</w:t>
            </w:r>
          </w:p>
        </w:tc>
        <w:tc>
          <w:tcPr>
            <w:tcW w:w="8148" w:type="dxa"/>
          </w:tcPr>
          <w:p w14:paraId="76D44CCD" w14:textId="77777777" w:rsidR="009C354A" w:rsidRPr="009C354A" w:rsidRDefault="009C354A" w:rsidP="009C354A">
            <w:pPr>
              <w:spacing w:line="280" w:lineRule="atLeast"/>
              <w:contextualSpacing/>
              <w:jc w:val="both"/>
              <w:rPr>
                <w:rFonts w:ascii="Trebuchet MS" w:hAnsi="Trebuchet MS"/>
                <w:sz w:val="20"/>
                <w:szCs w:val="20"/>
                <w:lang w:val="nl-NL"/>
              </w:rPr>
            </w:pPr>
            <w:r w:rsidRPr="009C354A">
              <w:rPr>
                <w:rFonts w:ascii="Trebuchet MS" w:hAnsi="Trebuchet MS"/>
                <w:sz w:val="20"/>
                <w:szCs w:val="20"/>
                <w:lang w:val="nl-NL"/>
              </w:rPr>
              <w:t>Het afkoppelen van opstallen, waarbij werkzaamheden op particuliere percelen zijn uitgevoerd;</w:t>
            </w:r>
          </w:p>
        </w:tc>
        <w:tc>
          <w:tcPr>
            <w:tcW w:w="1150" w:type="dxa"/>
          </w:tcPr>
          <w:p w14:paraId="49935D5E" w14:textId="77777777" w:rsidR="009C354A" w:rsidRPr="00690F2E" w:rsidRDefault="009C354A" w:rsidP="009C354A">
            <w:pPr>
              <w:spacing w:line="280" w:lineRule="atLeast"/>
              <w:rPr>
                <w:rFonts w:cs="Arial"/>
                <w:bCs/>
                <w:i/>
                <w:kern w:val="32"/>
                <w:sz w:val="20"/>
                <w:szCs w:val="20"/>
                <w:lang w:val="nl-NL"/>
              </w:rPr>
            </w:pPr>
            <w:r w:rsidRPr="00690F2E">
              <w:rPr>
                <w:rFonts w:cs="Arial"/>
                <w:bCs/>
                <w:i/>
                <w:kern w:val="32"/>
                <w:sz w:val="20"/>
                <w:szCs w:val="20"/>
                <w:lang w:val="nl-NL"/>
              </w:rPr>
              <w:t>ja / nee</w:t>
            </w:r>
          </w:p>
        </w:tc>
      </w:tr>
      <w:tr w:rsidR="009C354A" w:rsidRPr="00690F2E" w14:paraId="7C7D8DAD" w14:textId="77777777" w:rsidTr="00AA4121">
        <w:tc>
          <w:tcPr>
            <w:tcW w:w="500" w:type="dxa"/>
          </w:tcPr>
          <w:p w14:paraId="66039CE4" w14:textId="77777777" w:rsidR="009C354A" w:rsidRPr="00690F2E" w:rsidRDefault="009C354A" w:rsidP="009C354A">
            <w:pPr>
              <w:spacing w:line="280" w:lineRule="atLeast"/>
              <w:rPr>
                <w:rFonts w:cs="Arial"/>
                <w:bCs/>
                <w:kern w:val="32"/>
                <w:sz w:val="20"/>
                <w:szCs w:val="20"/>
                <w:lang w:val="nl-NL"/>
              </w:rPr>
            </w:pPr>
            <w:r w:rsidRPr="00690F2E">
              <w:rPr>
                <w:rFonts w:cs="Arial"/>
                <w:bCs/>
                <w:kern w:val="32"/>
                <w:sz w:val="20"/>
                <w:szCs w:val="20"/>
                <w:lang w:val="nl-NL"/>
              </w:rPr>
              <w:t>6.</w:t>
            </w:r>
          </w:p>
        </w:tc>
        <w:tc>
          <w:tcPr>
            <w:tcW w:w="8148" w:type="dxa"/>
          </w:tcPr>
          <w:p w14:paraId="33A6CC64" w14:textId="77777777" w:rsidR="009C354A" w:rsidRPr="009C354A" w:rsidRDefault="009C354A" w:rsidP="009C354A">
            <w:pPr>
              <w:spacing w:line="280" w:lineRule="atLeast"/>
              <w:contextualSpacing/>
              <w:jc w:val="both"/>
              <w:rPr>
                <w:rFonts w:ascii="Trebuchet MS" w:hAnsi="Trebuchet MS"/>
                <w:sz w:val="20"/>
                <w:szCs w:val="20"/>
                <w:lang w:val="nl-NL"/>
              </w:rPr>
            </w:pPr>
            <w:r w:rsidRPr="009C354A">
              <w:rPr>
                <w:rFonts w:ascii="Trebuchet MS" w:hAnsi="Trebuchet MS"/>
                <w:sz w:val="20"/>
                <w:szCs w:val="20"/>
                <w:lang w:val="nl-NL"/>
              </w:rPr>
              <w:t xml:space="preserve">De duur van het project van start fysieke uitvoering tot oplevering van minimaal </w:t>
            </w:r>
            <w:r>
              <w:rPr>
                <w:rFonts w:ascii="Trebuchet MS" w:hAnsi="Trebuchet MS"/>
                <w:sz w:val="20"/>
                <w:szCs w:val="20"/>
                <w:lang w:val="nl-NL"/>
              </w:rPr>
              <w:t>12</w:t>
            </w:r>
            <w:r w:rsidRPr="009C354A">
              <w:rPr>
                <w:rFonts w:ascii="Trebuchet MS" w:hAnsi="Trebuchet MS"/>
                <w:sz w:val="20"/>
                <w:szCs w:val="20"/>
                <w:lang w:val="nl-NL"/>
              </w:rPr>
              <w:t xml:space="preserve"> maanden;</w:t>
            </w:r>
          </w:p>
        </w:tc>
        <w:tc>
          <w:tcPr>
            <w:tcW w:w="1150" w:type="dxa"/>
          </w:tcPr>
          <w:p w14:paraId="20FBF1F2" w14:textId="77777777" w:rsidR="009C354A" w:rsidRPr="00690F2E" w:rsidRDefault="009C354A" w:rsidP="009C354A">
            <w:pPr>
              <w:spacing w:line="280" w:lineRule="atLeast"/>
              <w:rPr>
                <w:rFonts w:cs="Arial"/>
                <w:bCs/>
                <w:i/>
                <w:kern w:val="32"/>
                <w:sz w:val="20"/>
                <w:szCs w:val="20"/>
                <w:lang w:val="nl-NL"/>
              </w:rPr>
            </w:pPr>
            <w:r w:rsidRPr="00690F2E">
              <w:rPr>
                <w:rFonts w:cs="Arial"/>
                <w:bCs/>
                <w:i/>
                <w:kern w:val="32"/>
                <w:sz w:val="20"/>
                <w:szCs w:val="20"/>
                <w:lang w:val="nl-NL"/>
              </w:rPr>
              <w:t>ja / nee</w:t>
            </w:r>
          </w:p>
        </w:tc>
      </w:tr>
      <w:tr w:rsidR="002720CC" w:rsidRPr="00690F2E" w14:paraId="7635482D" w14:textId="77777777" w:rsidTr="00AA4121">
        <w:tc>
          <w:tcPr>
            <w:tcW w:w="500" w:type="dxa"/>
          </w:tcPr>
          <w:p w14:paraId="77B131F6" w14:textId="77777777" w:rsidR="002720CC" w:rsidRPr="00690F2E" w:rsidRDefault="002720CC" w:rsidP="00AA4121">
            <w:pPr>
              <w:spacing w:line="280" w:lineRule="atLeast"/>
              <w:rPr>
                <w:rFonts w:cs="Arial"/>
                <w:bCs/>
                <w:kern w:val="32"/>
                <w:sz w:val="20"/>
                <w:szCs w:val="20"/>
                <w:lang w:val="nl-NL"/>
              </w:rPr>
            </w:pPr>
          </w:p>
        </w:tc>
        <w:tc>
          <w:tcPr>
            <w:tcW w:w="8148" w:type="dxa"/>
          </w:tcPr>
          <w:p w14:paraId="63D69DFB" w14:textId="77777777" w:rsidR="002720CC" w:rsidRPr="00690F2E" w:rsidRDefault="002720CC" w:rsidP="00AA4121">
            <w:pPr>
              <w:spacing w:line="280" w:lineRule="atLeast"/>
              <w:contextualSpacing/>
              <w:jc w:val="both"/>
              <w:rPr>
                <w:rFonts w:ascii="Trebuchet MS" w:hAnsi="Trebuchet MS"/>
                <w:sz w:val="20"/>
                <w:szCs w:val="20"/>
                <w:lang w:val="nl-NL"/>
              </w:rPr>
            </w:pPr>
          </w:p>
          <w:p w14:paraId="3B778A83" w14:textId="77777777" w:rsidR="002720CC" w:rsidRPr="00690F2E" w:rsidRDefault="002720CC" w:rsidP="00AA4121">
            <w:pPr>
              <w:spacing w:line="280" w:lineRule="atLeast"/>
              <w:contextualSpacing/>
              <w:jc w:val="both"/>
              <w:rPr>
                <w:rFonts w:ascii="Trebuchet MS" w:hAnsi="Trebuchet MS"/>
                <w:sz w:val="20"/>
                <w:szCs w:val="20"/>
                <w:lang w:val="nl-NL"/>
              </w:rPr>
            </w:pP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t>Totaal punten:</w:t>
            </w:r>
          </w:p>
          <w:p w14:paraId="7409A5BE" w14:textId="77777777" w:rsidR="002720CC" w:rsidRPr="00690F2E" w:rsidRDefault="002720CC" w:rsidP="00AA4121">
            <w:pPr>
              <w:spacing w:line="280" w:lineRule="atLeast"/>
              <w:contextualSpacing/>
              <w:jc w:val="both"/>
              <w:rPr>
                <w:rFonts w:ascii="Trebuchet MS" w:hAnsi="Trebuchet MS"/>
                <w:sz w:val="20"/>
                <w:szCs w:val="20"/>
                <w:lang w:val="nl-NL"/>
              </w:rPr>
            </w:pPr>
          </w:p>
        </w:tc>
        <w:tc>
          <w:tcPr>
            <w:tcW w:w="1150" w:type="dxa"/>
          </w:tcPr>
          <w:p w14:paraId="31286847" w14:textId="77777777" w:rsidR="002720CC" w:rsidRPr="00690F2E" w:rsidRDefault="002720CC" w:rsidP="00AA4121">
            <w:pPr>
              <w:spacing w:line="280" w:lineRule="atLeast"/>
              <w:rPr>
                <w:rFonts w:cs="Arial"/>
                <w:bCs/>
                <w:i/>
                <w:kern w:val="32"/>
                <w:sz w:val="20"/>
                <w:szCs w:val="20"/>
                <w:lang w:val="nl-NL"/>
              </w:rPr>
            </w:pPr>
          </w:p>
        </w:tc>
      </w:tr>
    </w:tbl>
    <w:p w14:paraId="751EE520" w14:textId="77777777" w:rsidR="002720CC" w:rsidRDefault="002720CC" w:rsidP="002579FB">
      <w:pPr>
        <w:spacing w:line="280" w:lineRule="atLeast"/>
        <w:rPr>
          <w:rFonts w:cs="Arial"/>
          <w:bCs/>
          <w:i/>
          <w:color w:val="00B0F0"/>
          <w:kern w:val="32"/>
        </w:rPr>
      </w:pPr>
    </w:p>
    <w:p w14:paraId="3D48E35A" w14:textId="77777777" w:rsidR="002579FB" w:rsidRPr="00690F2E" w:rsidRDefault="002579FB" w:rsidP="002579FB">
      <w:pPr>
        <w:spacing w:line="280" w:lineRule="atLeast"/>
        <w:ind w:left="1133"/>
        <w:contextualSpacing/>
        <w:jc w:val="both"/>
        <w:rPr>
          <w:rFonts w:ascii="Trebuchet MS" w:hAnsi="Trebuchet MS"/>
        </w:rPr>
      </w:pPr>
    </w:p>
    <w:tbl>
      <w:tblPr>
        <w:tblStyle w:val="Tabelraste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500"/>
        <w:gridCol w:w="8148"/>
        <w:gridCol w:w="1150"/>
      </w:tblGrid>
      <w:tr w:rsidR="002579FB" w:rsidRPr="00690F2E" w14:paraId="2775D060" w14:textId="77777777" w:rsidTr="007941FE">
        <w:trPr>
          <w:cnfStyle w:val="100000000000" w:firstRow="1" w:lastRow="0" w:firstColumn="0" w:lastColumn="0" w:oddVBand="0" w:evenVBand="0" w:oddHBand="0" w:evenHBand="0" w:firstRowFirstColumn="0" w:firstRowLastColumn="0" w:lastRowFirstColumn="0" w:lastRowLastColumn="0"/>
        </w:trPr>
        <w:tc>
          <w:tcPr>
            <w:tcW w:w="9798" w:type="dxa"/>
            <w:gridSpan w:val="3"/>
          </w:tcPr>
          <w:p w14:paraId="3046CEBC" w14:textId="77777777" w:rsidR="002579FB" w:rsidRPr="00690F2E" w:rsidRDefault="002720CC" w:rsidP="007941FE">
            <w:pPr>
              <w:spacing w:line="280" w:lineRule="atLeast"/>
              <w:rPr>
                <w:rFonts w:cs="Times New Roman"/>
                <w:sz w:val="20"/>
                <w:szCs w:val="20"/>
                <w:lang w:val="nl-NL"/>
              </w:rPr>
            </w:pPr>
            <w:r>
              <w:rPr>
                <w:sz w:val="20"/>
                <w:szCs w:val="20"/>
                <w:lang w:val="nl-NL"/>
              </w:rPr>
              <w:t>Kerncompetentie 3</w:t>
            </w:r>
            <w:r w:rsidR="002579FB" w:rsidRPr="00690F2E">
              <w:rPr>
                <w:sz w:val="20"/>
                <w:szCs w:val="20"/>
                <w:lang w:val="nl-NL"/>
              </w:rPr>
              <w:t xml:space="preserve"> - </w:t>
            </w:r>
            <w:r w:rsidR="007941FE" w:rsidRPr="007941FE">
              <w:rPr>
                <w:sz w:val="20"/>
                <w:szCs w:val="20"/>
                <w:lang w:val="nl-NL"/>
              </w:rPr>
              <w:t>aantoonbare ervaring met het voeren van omgevingsmanagement</w:t>
            </w:r>
          </w:p>
        </w:tc>
      </w:tr>
      <w:tr w:rsidR="009C354A" w:rsidRPr="00690F2E" w14:paraId="105B0758" w14:textId="77777777" w:rsidTr="007941FE">
        <w:tc>
          <w:tcPr>
            <w:tcW w:w="500" w:type="dxa"/>
          </w:tcPr>
          <w:p w14:paraId="6DC7B0B0" w14:textId="77777777" w:rsidR="009C354A" w:rsidRPr="00690F2E" w:rsidRDefault="009C354A" w:rsidP="009C354A">
            <w:pPr>
              <w:spacing w:line="280" w:lineRule="atLeast"/>
              <w:rPr>
                <w:rFonts w:cs="Arial"/>
                <w:bCs/>
                <w:kern w:val="32"/>
                <w:sz w:val="20"/>
                <w:szCs w:val="20"/>
                <w:lang w:val="nl-NL"/>
              </w:rPr>
            </w:pPr>
            <w:r w:rsidRPr="00690F2E">
              <w:rPr>
                <w:rFonts w:cs="Arial"/>
                <w:bCs/>
                <w:kern w:val="32"/>
                <w:sz w:val="20"/>
                <w:szCs w:val="20"/>
                <w:lang w:val="nl-NL"/>
              </w:rPr>
              <w:t>1.</w:t>
            </w:r>
          </w:p>
        </w:tc>
        <w:tc>
          <w:tcPr>
            <w:tcW w:w="8148" w:type="dxa"/>
          </w:tcPr>
          <w:p w14:paraId="20D24A86" w14:textId="77777777" w:rsidR="009C354A" w:rsidRPr="009C354A" w:rsidRDefault="009C354A" w:rsidP="009C354A">
            <w:pPr>
              <w:spacing w:line="280" w:lineRule="atLeast"/>
              <w:contextualSpacing/>
              <w:jc w:val="both"/>
              <w:rPr>
                <w:rFonts w:ascii="Trebuchet MS" w:hAnsi="Trebuchet MS"/>
                <w:sz w:val="20"/>
                <w:szCs w:val="20"/>
                <w:lang w:val="nl-NL"/>
              </w:rPr>
            </w:pPr>
            <w:r w:rsidRPr="009C354A">
              <w:rPr>
                <w:rFonts w:ascii="Trebuchet MS" w:hAnsi="Trebuchet MS"/>
                <w:sz w:val="20"/>
                <w:szCs w:val="20"/>
                <w:lang w:val="nl-NL"/>
              </w:rPr>
              <w:t xml:space="preserve">het voeren van bouw- en omgevingscommunicatie met bewoners, bedrijven etc.; </w:t>
            </w:r>
          </w:p>
        </w:tc>
        <w:tc>
          <w:tcPr>
            <w:tcW w:w="1150" w:type="dxa"/>
          </w:tcPr>
          <w:p w14:paraId="3E81B073" w14:textId="77777777" w:rsidR="009C354A" w:rsidRPr="00690F2E" w:rsidRDefault="009C354A" w:rsidP="009C354A">
            <w:pPr>
              <w:spacing w:line="280" w:lineRule="atLeast"/>
              <w:rPr>
                <w:rFonts w:cs="Arial"/>
                <w:bCs/>
                <w:i/>
                <w:kern w:val="32"/>
                <w:sz w:val="20"/>
                <w:szCs w:val="20"/>
                <w:lang w:val="nl-NL"/>
              </w:rPr>
            </w:pPr>
            <w:r w:rsidRPr="00690F2E">
              <w:rPr>
                <w:rFonts w:cs="Arial"/>
                <w:bCs/>
                <w:i/>
                <w:kern w:val="32"/>
                <w:sz w:val="20"/>
                <w:szCs w:val="20"/>
                <w:lang w:val="nl-NL"/>
              </w:rPr>
              <w:t>ja / nee</w:t>
            </w:r>
          </w:p>
        </w:tc>
      </w:tr>
      <w:tr w:rsidR="009C354A" w:rsidRPr="00690F2E" w14:paraId="0519D02E" w14:textId="77777777" w:rsidTr="007941FE">
        <w:tc>
          <w:tcPr>
            <w:tcW w:w="500" w:type="dxa"/>
          </w:tcPr>
          <w:p w14:paraId="0F356D19" w14:textId="77777777" w:rsidR="009C354A" w:rsidRPr="00690F2E" w:rsidRDefault="009C354A" w:rsidP="009C354A">
            <w:pPr>
              <w:spacing w:line="280" w:lineRule="atLeast"/>
              <w:rPr>
                <w:rFonts w:cs="Arial"/>
                <w:bCs/>
                <w:kern w:val="32"/>
                <w:sz w:val="20"/>
                <w:szCs w:val="20"/>
                <w:lang w:val="nl-NL"/>
              </w:rPr>
            </w:pPr>
            <w:r w:rsidRPr="00690F2E">
              <w:rPr>
                <w:rFonts w:cs="Arial"/>
                <w:bCs/>
                <w:kern w:val="32"/>
                <w:sz w:val="20"/>
                <w:szCs w:val="20"/>
                <w:lang w:val="nl-NL"/>
              </w:rPr>
              <w:t>2.</w:t>
            </w:r>
          </w:p>
        </w:tc>
        <w:tc>
          <w:tcPr>
            <w:tcW w:w="8148" w:type="dxa"/>
          </w:tcPr>
          <w:p w14:paraId="0FA71F6B" w14:textId="77777777" w:rsidR="009C354A" w:rsidRPr="009C354A" w:rsidRDefault="009C354A" w:rsidP="009C354A">
            <w:pPr>
              <w:spacing w:line="280" w:lineRule="atLeast"/>
              <w:contextualSpacing/>
              <w:jc w:val="both"/>
              <w:rPr>
                <w:rFonts w:ascii="Trebuchet MS" w:hAnsi="Trebuchet MS"/>
                <w:sz w:val="20"/>
                <w:szCs w:val="20"/>
                <w:lang w:val="nl-NL"/>
              </w:rPr>
            </w:pPr>
            <w:r w:rsidRPr="009C354A">
              <w:rPr>
                <w:rFonts w:ascii="Trebuchet MS" w:hAnsi="Trebuchet MS"/>
                <w:sz w:val="20"/>
                <w:szCs w:val="20"/>
                <w:lang w:val="nl-NL"/>
              </w:rPr>
              <w:t xml:space="preserve">het opstellen en bijhouden van een communicatiedossier; </w:t>
            </w:r>
          </w:p>
        </w:tc>
        <w:tc>
          <w:tcPr>
            <w:tcW w:w="1150" w:type="dxa"/>
          </w:tcPr>
          <w:p w14:paraId="196CFC5A" w14:textId="77777777" w:rsidR="009C354A" w:rsidRPr="00690F2E" w:rsidRDefault="009C354A" w:rsidP="009C354A">
            <w:pPr>
              <w:spacing w:line="280" w:lineRule="atLeast"/>
              <w:rPr>
                <w:rFonts w:cs="Arial"/>
                <w:bCs/>
                <w:i/>
                <w:kern w:val="32"/>
                <w:sz w:val="20"/>
                <w:szCs w:val="20"/>
                <w:lang w:val="nl-NL"/>
              </w:rPr>
            </w:pPr>
            <w:r w:rsidRPr="00690F2E">
              <w:rPr>
                <w:rFonts w:cs="Arial"/>
                <w:bCs/>
                <w:i/>
                <w:kern w:val="32"/>
                <w:sz w:val="20"/>
                <w:szCs w:val="20"/>
                <w:lang w:val="nl-NL"/>
              </w:rPr>
              <w:t>ja / nee</w:t>
            </w:r>
          </w:p>
        </w:tc>
      </w:tr>
      <w:tr w:rsidR="009C354A" w:rsidRPr="00690F2E" w14:paraId="4A4D4224" w14:textId="77777777" w:rsidTr="007941FE">
        <w:tc>
          <w:tcPr>
            <w:tcW w:w="500" w:type="dxa"/>
          </w:tcPr>
          <w:p w14:paraId="4A543320" w14:textId="77777777" w:rsidR="009C354A" w:rsidRPr="00690F2E" w:rsidRDefault="009C354A" w:rsidP="009C354A">
            <w:pPr>
              <w:spacing w:line="280" w:lineRule="atLeast"/>
              <w:rPr>
                <w:rFonts w:cs="Arial"/>
                <w:bCs/>
                <w:kern w:val="32"/>
                <w:sz w:val="20"/>
                <w:szCs w:val="20"/>
                <w:lang w:val="nl-NL"/>
              </w:rPr>
            </w:pPr>
            <w:r w:rsidRPr="00690F2E">
              <w:rPr>
                <w:rFonts w:cs="Arial"/>
                <w:bCs/>
                <w:kern w:val="32"/>
                <w:sz w:val="20"/>
                <w:szCs w:val="20"/>
                <w:lang w:val="nl-NL"/>
              </w:rPr>
              <w:t>3.</w:t>
            </w:r>
          </w:p>
        </w:tc>
        <w:tc>
          <w:tcPr>
            <w:tcW w:w="8148" w:type="dxa"/>
          </w:tcPr>
          <w:p w14:paraId="1B3A383B" w14:textId="77777777" w:rsidR="009C354A" w:rsidRPr="009C354A" w:rsidRDefault="009C354A" w:rsidP="009C354A">
            <w:pPr>
              <w:spacing w:line="280" w:lineRule="atLeast"/>
              <w:contextualSpacing/>
              <w:jc w:val="both"/>
              <w:rPr>
                <w:rFonts w:ascii="Trebuchet MS" w:hAnsi="Trebuchet MS"/>
                <w:sz w:val="20"/>
                <w:szCs w:val="20"/>
                <w:lang w:val="nl-NL"/>
              </w:rPr>
            </w:pPr>
            <w:r w:rsidRPr="009C354A">
              <w:rPr>
                <w:rFonts w:ascii="Trebuchet MS" w:hAnsi="Trebuchet MS"/>
                <w:sz w:val="20"/>
                <w:szCs w:val="20"/>
                <w:lang w:val="nl-NL"/>
              </w:rPr>
              <w:t>Het opstellen en bezorgen van bewonersbrieven;</w:t>
            </w:r>
          </w:p>
        </w:tc>
        <w:tc>
          <w:tcPr>
            <w:tcW w:w="1150" w:type="dxa"/>
          </w:tcPr>
          <w:p w14:paraId="238BEE9A" w14:textId="77777777" w:rsidR="009C354A" w:rsidRPr="00690F2E" w:rsidRDefault="009C354A" w:rsidP="009C354A">
            <w:pPr>
              <w:spacing w:line="280" w:lineRule="atLeast"/>
              <w:rPr>
                <w:rFonts w:cs="Arial"/>
                <w:bCs/>
                <w:i/>
                <w:kern w:val="32"/>
                <w:sz w:val="20"/>
                <w:szCs w:val="20"/>
                <w:lang w:val="nl-NL"/>
              </w:rPr>
            </w:pPr>
            <w:r w:rsidRPr="00690F2E">
              <w:rPr>
                <w:rFonts w:cs="Arial"/>
                <w:bCs/>
                <w:i/>
                <w:kern w:val="32"/>
                <w:sz w:val="20"/>
                <w:szCs w:val="20"/>
                <w:lang w:val="nl-NL"/>
              </w:rPr>
              <w:t>ja / nee</w:t>
            </w:r>
          </w:p>
        </w:tc>
      </w:tr>
      <w:tr w:rsidR="009C354A" w:rsidRPr="00690F2E" w14:paraId="022EE81F" w14:textId="77777777" w:rsidTr="007941FE">
        <w:tc>
          <w:tcPr>
            <w:tcW w:w="500" w:type="dxa"/>
          </w:tcPr>
          <w:p w14:paraId="10EF41C3" w14:textId="77777777" w:rsidR="009C354A" w:rsidRPr="00690F2E" w:rsidRDefault="009C354A" w:rsidP="009C354A">
            <w:pPr>
              <w:spacing w:line="280" w:lineRule="atLeast"/>
              <w:rPr>
                <w:rFonts w:cs="Arial"/>
                <w:bCs/>
                <w:kern w:val="32"/>
                <w:sz w:val="20"/>
                <w:szCs w:val="20"/>
                <w:lang w:val="nl-NL"/>
              </w:rPr>
            </w:pPr>
            <w:r w:rsidRPr="00690F2E">
              <w:rPr>
                <w:rFonts w:cs="Arial"/>
                <w:bCs/>
                <w:kern w:val="32"/>
                <w:sz w:val="20"/>
                <w:szCs w:val="20"/>
                <w:lang w:val="nl-NL"/>
              </w:rPr>
              <w:t>4.</w:t>
            </w:r>
          </w:p>
        </w:tc>
        <w:tc>
          <w:tcPr>
            <w:tcW w:w="8148" w:type="dxa"/>
          </w:tcPr>
          <w:p w14:paraId="45BA91C8" w14:textId="77777777" w:rsidR="009C354A" w:rsidRPr="009C354A" w:rsidRDefault="009C354A" w:rsidP="009C354A">
            <w:pPr>
              <w:spacing w:line="280" w:lineRule="atLeast"/>
              <w:contextualSpacing/>
              <w:jc w:val="both"/>
              <w:rPr>
                <w:rFonts w:ascii="Trebuchet MS" w:hAnsi="Trebuchet MS"/>
                <w:sz w:val="20"/>
                <w:szCs w:val="20"/>
                <w:lang w:val="nl-NL"/>
              </w:rPr>
            </w:pPr>
            <w:r w:rsidRPr="009C354A">
              <w:rPr>
                <w:rFonts w:ascii="Trebuchet MS" w:hAnsi="Trebuchet MS"/>
                <w:sz w:val="20"/>
                <w:szCs w:val="20"/>
                <w:lang w:val="nl-NL"/>
              </w:rPr>
              <w:t>Het organiseren en verzorgen van een informerende bewonersavond;</w:t>
            </w:r>
          </w:p>
        </w:tc>
        <w:tc>
          <w:tcPr>
            <w:tcW w:w="1150" w:type="dxa"/>
          </w:tcPr>
          <w:p w14:paraId="21778B7C" w14:textId="77777777" w:rsidR="009C354A" w:rsidRPr="00690F2E" w:rsidRDefault="009C354A" w:rsidP="009C354A">
            <w:pPr>
              <w:spacing w:line="280" w:lineRule="atLeast"/>
              <w:rPr>
                <w:rFonts w:cs="Arial"/>
                <w:bCs/>
                <w:i/>
                <w:kern w:val="32"/>
                <w:sz w:val="20"/>
                <w:szCs w:val="20"/>
                <w:lang w:val="nl-NL"/>
              </w:rPr>
            </w:pPr>
            <w:r w:rsidRPr="00690F2E">
              <w:rPr>
                <w:rFonts w:cs="Arial"/>
                <w:bCs/>
                <w:i/>
                <w:kern w:val="32"/>
                <w:sz w:val="20"/>
                <w:szCs w:val="20"/>
                <w:lang w:val="nl-NL"/>
              </w:rPr>
              <w:t>ja / nee</w:t>
            </w:r>
          </w:p>
        </w:tc>
      </w:tr>
      <w:tr w:rsidR="009C354A" w:rsidRPr="00690F2E" w14:paraId="454C8B0E" w14:textId="77777777" w:rsidTr="007941FE">
        <w:tc>
          <w:tcPr>
            <w:tcW w:w="500" w:type="dxa"/>
          </w:tcPr>
          <w:p w14:paraId="5C8B9918" w14:textId="77777777" w:rsidR="009C354A" w:rsidRPr="00690F2E" w:rsidRDefault="009C354A" w:rsidP="009C354A">
            <w:pPr>
              <w:spacing w:line="280" w:lineRule="atLeast"/>
              <w:rPr>
                <w:rFonts w:cs="Arial"/>
                <w:bCs/>
                <w:kern w:val="32"/>
                <w:sz w:val="20"/>
                <w:szCs w:val="20"/>
                <w:lang w:val="nl-NL"/>
              </w:rPr>
            </w:pPr>
            <w:r w:rsidRPr="00690F2E">
              <w:rPr>
                <w:rFonts w:cs="Arial"/>
                <w:bCs/>
                <w:kern w:val="32"/>
                <w:sz w:val="20"/>
                <w:szCs w:val="20"/>
                <w:lang w:val="nl-NL"/>
              </w:rPr>
              <w:t>5.</w:t>
            </w:r>
          </w:p>
        </w:tc>
        <w:tc>
          <w:tcPr>
            <w:tcW w:w="8148" w:type="dxa"/>
          </w:tcPr>
          <w:p w14:paraId="727D1186" w14:textId="77777777" w:rsidR="009C354A" w:rsidRPr="009C354A" w:rsidRDefault="009C354A" w:rsidP="009C354A">
            <w:pPr>
              <w:spacing w:line="280" w:lineRule="atLeast"/>
              <w:contextualSpacing/>
              <w:jc w:val="both"/>
              <w:rPr>
                <w:rFonts w:ascii="Trebuchet MS" w:hAnsi="Trebuchet MS"/>
                <w:sz w:val="20"/>
                <w:szCs w:val="20"/>
                <w:lang w:val="nl-NL"/>
              </w:rPr>
            </w:pPr>
            <w:r w:rsidRPr="009C354A">
              <w:rPr>
                <w:rFonts w:ascii="Trebuchet MS" w:hAnsi="Trebuchet MS"/>
                <w:sz w:val="20"/>
                <w:szCs w:val="20"/>
                <w:lang w:val="nl-NL"/>
              </w:rPr>
              <w:t xml:space="preserve">Het informeren van de omgeving middels de </w:t>
            </w:r>
            <w:proofErr w:type="spellStart"/>
            <w:r w:rsidRPr="009C354A">
              <w:rPr>
                <w:rFonts w:ascii="Trebuchet MS" w:hAnsi="Trebuchet MS"/>
                <w:sz w:val="20"/>
                <w:szCs w:val="20"/>
                <w:lang w:val="nl-NL"/>
              </w:rPr>
              <w:t>bouwapp</w:t>
            </w:r>
            <w:proofErr w:type="spellEnd"/>
            <w:r w:rsidRPr="009C354A">
              <w:rPr>
                <w:rFonts w:ascii="Trebuchet MS" w:hAnsi="Trebuchet MS"/>
                <w:sz w:val="20"/>
                <w:szCs w:val="20"/>
                <w:lang w:val="nl-NL"/>
              </w:rPr>
              <w:t>/omgevingsapp;</w:t>
            </w:r>
          </w:p>
        </w:tc>
        <w:tc>
          <w:tcPr>
            <w:tcW w:w="1150" w:type="dxa"/>
          </w:tcPr>
          <w:p w14:paraId="4316306D" w14:textId="77777777" w:rsidR="009C354A" w:rsidRPr="00690F2E" w:rsidRDefault="009C354A" w:rsidP="009C354A">
            <w:pPr>
              <w:spacing w:line="280" w:lineRule="atLeast"/>
              <w:rPr>
                <w:rFonts w:cs="Arial"/>
                <w:bCs/>
                <w:i/>
                <w:kern w:val="32"/>
                <w:sz w:val="20"/>
                <w:szCs w:val="20"/>
                <w:lang w:val="nl-NL"/>
              </w:rPr>
            </w:pPr>
            <w:r w:rsidRPr="00690F2E">
              <w:rPr>
                <w:rFonts w:cs="Arial"/>
                <w:bCs/>
                <w:i/>
                <w:kern w:val="32"/>
                <w:sz w:val="20"/>
                <w:szCs w:val="20"/>
                <w:lang w:val="nl-NL"/>
              </w:rPr>
              <w:t>ja / nee</w:t>
            </w:r>
          </w:p>
        </w:tc>
      </w:tr>
      <w:tr w:rsidR="009C354A" w:rsidRPr="00690F2E" w14:paraId="2323B4C5" w14:textId="77777777" w:rsidTr="007941FE">
        <w:tc>
          <w:tcPr>
            <w:tcW w:w="500" w:type="dxa"/>
          </w:tcPr>
          <w:p w14:paraId="247F808A" w14:textId="77777777" w:rsidR="009C354A" w:rsidRPr="00690F2E" w:rsidRDefault="009C354A" w:rsidP="009C354A">
            <w:pPr>
              <w:spacing w:line="280" w:lineRule="atLeast"/>
              <w:rPr>
                <w:rFonts w:cs="Arial"/>
                <w:bCs/>
                <w:kern w:val="32"/>
                <w:sz w:val="20"/>
                <w:szCs w:val="20"/>
                <w:lang w:val="nl-NL"/>
              </w:rPr>
            </w:pPr>
            <w:r w:rsidRPr="00690F2E">
              <w:rPr>
                <w:rFonts w:cs="Arial"/>
                <w:bCs/>
                <w:kern w:val="32"/>
                <w:sz w:val="20"/>
                <w:szCs w:val="20"/>
                <w:lang w:val="nl-NL"/>
              </w:rPr>
              <w:t>6.</w:t>
            </w:r>
          </w:p>
        </w:tc>
        <w:tc>
          <w:tcPr>
            <w:tcW w:w="8148" w:type="dxa"/>
          </w:tcPr>
          <w:p w14:paraId="4A72E98D" w14:textId="77777777" w:rsidR="009C354A" w:rsidRPr="009C354A" w:rsidRDefault="009C354A" w:rsidP="009C354A">
            <w:pPr>
              <w:spacing w:line="280" w:lineRule="atLeast"/>
              <w:contextualSpacing/>
              <w:jc w:val="both"/>
              <w:rPr>
                <w:rFonts w:ascii="Trebuchet MS" w:hAnsi="Trebuchet MS"/>
                <w:sz w:val="20"/>
                <w:szCs w:val="20"/>
                <w:lang w:val="nl-NL"/>
              </w:rPr>
            </w:pPr>
            <w:r w:rsidRPr="009C354A">
              <w:rPr>
                <w:rFonts w:ascii="Trebuchet MS" w:hAnsi="Trebuchet MS"/>
                <w:sz w:val="20"/>
                <w:szCs w:val="20"/>
                <w:lang w:val="nl-NL"/>
              </w:rPr>
              <w:t>Het afwikkelen van vragen / klachten en deze borgen in een systeem;</w:t>
            </w:r>
          </w:p>
        </w:tc>
        <w:tc>
          <w:tcPr>
            <w:tcW w:w="1150" w:type="dxa"/>
          </w:tcPr>
          <w:p w14:paraId="3576A1A3" w14:textId="77777777" w:rsidR="009C354A" w:rsidRPr="00690F2E" w:rsidRDefault="009C354A" w:rsidP="009C354A">
            <w:pPr>
              <w:spacing w:line="280" w:lineRule="atLeast"/>
              <w:rPr>
                <w:rFonts w:cs="Arial"/>
                <w:bCs/>
                <w:i/>
                <w:kern w:val="32"/>
                <w:sz w:val="20"/>
                <w:szCs w:val="20"/>
                <w:lang w:val="nl-NL"/>
              </w:rPr>
            </w:pPr>
            <w:r w:rsidRPr="00690F2E">
              <w:rPr>
                <w:rFonts w:cs="Arial"/>
                <w:bCs/>
                <w:i/>
                <w:kern w:val="32"/>
                <w:sz w:val="20"/>
                <w:szCs w:val="20"/>
                <w:lang w:val="nl-NL"/>
              </w:rPr>
              <w:t>ja / nee</w:t>
            </w:r>
          </w:p>
        </w:tc>
      </w:tr>
      <w:tr w:rsidR="009C354A" w:rsidRPr="00690F2E" w14:paraId="44FD60DB" w14:textId="77777777" w:rsidTr="007941FE">
        <w:tc>
          <w:tcPr>
            <w:tcW w:w="500" w:type="dxa"/>
          </w:tcPr>
          <w:p w14:paraId="2BDAB924" w14:textId="77777777" w:rsidR="009C354A" w:rsidRPr="00690F2E" w:rsidRDefault="009C354A" w:rsidP="009C354A">
            <w:pPr>
              <w:spacing w:line="280" w:lineRule="atLeast"/>
              <w:rPr>
                <w:rFonts w:cs="Arial"/>
                <w:bCs/>
                <w:kern w:val="32"/>
              </w:rPr>
            </w:pPr>
            <w:r w:rsidRPr="009C354A">
              <w:rPr>
                <w:rFonts w:cs="Arial"/>
                <w:bCs/>
                <w:kern w:val="32"/>
                <w:sz w:val="20"/>
                <w:szCs w:val="20"/>
                <w:lang w:val="nl-NL"/>
              </w:rPr>
              <w:t>7.</w:t>
            </w:r>
          </w:p>
        </w:tc>
        <w:tc>
          <w:tcPr>
            <w:tcW w:w="8148" w:type="dxa"/>
          </w:tcPr>
          <w:p w14:paraId="00FD702D" w14:textId="77777777" w:rsidR="009C354A" w:rsidRPr="009C354A" w:rsidRDefault="009C354A" w:rsidP="009C354A">
            <w:pPr>
              <w:spacing w:line="280" w:lineRule="atLeast"/>
              <w:contextualSpacing/>
              <w:jc w:val="both"/>
              <w:rPr>
                <w:rFonts w:ascii="Trebuchet MS" w:hAnsi="Trebuchet MS"/>
                <w:sz w:val="20"/>
                <w:szCs w:val="20"/>
                <w:lang w:val="nl-NL"/>
              </w:rPr>
            </w:pPr>
            <w:r w:rsidRPr="009C354A">
              <w:rPr>
                <w:rFonts w:ascii="Trebuchet MS" w:hAnsi="Trebuchet MS"/>
                <w:sz w:val="20"/>
                <w:szCs w:val="20"/>
                <w:lang w:val="nl-NL"/>
              </w:rPr>
              <w:t>Het houden van een inloopspreekuur in de keet voor omwonende;</w:t>
            </w:r>
          </w:p>
        </w:tc>
        <w:tc>
          <w:tcPr>
            <w:tcW w:w="1150" w:type="dxa"/>
          </w:tcPr>
          <w:p w14:paraId="15C51683" w14:textId="77777777" w:rsidR="009C354A" w:rsidRPr="00690F2E" w:rsidRDefault="009C354A" w:rsidP="009C354A">
            <w:pPr>
              <w:spacing w:line="280" w:lineRule="atLeast"/>
              <w:rPr>
                <w:rFonts w:cs="Arial"/>
                <w:bCs/>
                <w:i/>
                <w:kern w:val="32"/>
                <w:sz w:val="20"/>
                <w:szCs w:val="20"/>
                <w:lang w:val="nl-NL"/>
              </w:rPr>
            </w:pPr>
            <w:r w:rsidRPr="00690F2E">
              <w:rPr>
                <w:rFonts w:cs="Arial"/>
                <w:bCs/>
                <w:i/>
                <w:kern w:val="32"/>
                <w:sz w:val="20"/>
                <w:szCs w:val="20"/>
                <w:lang w:val="nl-NL"/>
              </w:rPr>
              <w:t>ja / nee</w:t>
            </w:r>
          </w:p>
        </w:tc>
      </w:tr>
      <w:tr w:rsidR="009C354A" w:rsidRPr="00690F2E" w14:paraId="4CCDC3C8" w14:textId="77777777" w:rsidTr="007941FE">
        <w:tc>
          <w:tcPr>
            <w:tcW w:w="500" w:type="dxa"/>
          </w:tcPr>
          <w:p w14:paraId="4779788E" w14:textId="77777777" w:rsidR="009C354A" w:rsidRPr="00690F2E" w:rsidRDefault="009C354A" w:rsidP="009C354A">
            <w:pPr>
              <w:spacing w:line="280" w:lineRule="atLeast"/>
              <w:rPr>
                <w:rFonts w:cs="Arial"/>
                <w:bCs/>
                <w:kern w:val="32"/>
                <w:sz w:val="20"/>
                <w:szCs w:val="20"/>
                <w:lang w:val="nl-NL"/>
              </w:rPr>
            </w:pPr>
          </w:p>
        </w:tc>
        <w:tc>
          <w:tcPr>
            <w:tcW w:w="8148" w:type="dxa"/>
          </w:tcPr>
          <w:p w14:paraId="1A12AA38" w14:textId="77777777" w:rsidR="009C354A" w:rsidRPr="00690F2E" w:rsidRDefault="009C354A" w:rsidP="009C354A">
            <w:pPr>
              <w:spacing w:line="280" w:lineRule="atLeast"/>
              <w:contextualSpacing/>
              <w:jc w:val="both"/>
              <w:rPr>
                <w:rFonts w:ascii="Trebuchet MS" w:hAnsi="Trebuchet MS"/>
                <w:sz w:val="20"/>
                <w:szCs w:val="20"/>
                <w:lang w:val="nl-NL"/>
              </w:rPr>
            </w:pPr>
          </w:p>
          <w:p w14:paraId="5918D685" w14:textId="77777777" w:rsidR="009C354A" w:rsidRPr="00690F2E" w:rsidRDefault="009C354A" w:rsidP="009C354A">
            <w:pPr>
              <w:spacing w:line="280" w:lineRule="atLeast"/>
              <w:contextualSpacing/>
              <w:jc w:val="both"/>
              <w:rPr>
                <w:rFonts w:ascii="Trebuchet MS" w:hAnsi="Trebuchet MS"/>
                <w:sz w:val="20"/>
                <w:szCs w:val="20"/>
                <w:lang w:val="nl-NL"/>
              </w:rPr>
            </w:pP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t>Totaal punten:</w:t>
            </w:r>
          </w:p>
          <w:p w14:paraId="28EAA4A7" w14:textId="77777777" w:rsidR="009C354A" w:rsidRPr="00690F2E" w:rsidRDefault="009C354A" w:rsidP="009C354A">
            <w:pPr>
              <w:spacing w:line="280" w:lineRule="atLeast"/>
              <w:contextualSpacing/>
              <w:jc w:val="both"/>
              <w:rPr>
                <w:rFonts w:ascii="Trebuchet MS" w:hAnsi="Trebuchet MS"/>
                <w:sz w:val="20"/>
                <w:szCs w:val="20"/>
                <w:lang w:val="nl-NL"/>
              </w:rPr>
            </w:pPr>
          </w:p>
        </w:tc>
        <w:tc>
          <w:tcPr>
            <w:tcW w:w="1150" w:type="dxa"/>
          </w:tcPr>
          <w:p w14:paraId="4CBB6991" w14:textId="77777777" w:rsidR="009C354A" w:rsidRPr="00690F2E" w:rsidRDefault="009C354A" w:rsidP="009C354A">
            <w:pPr>
              <w:spacing w:line="280" w:lineRule="atLeast"/>
              <w:rPr>
                <w:rFonts w:cs="Arial"/>
                <w:bCs/>
                <w:i/>
                <w:kern w:val="32"/>
                <w:sz w:val="20"/>
                <w:szCs w:val="20"/>
                <w:lang w:val="nl-NL"/>
              </w:rPr>
            </w:pPr>
          </w:p>
        </w:tc>
      </w:tr>
    </w:tbl>
    <w:p w14:paraId="0CDC9CE9" w14:textId="77777777" w:rsidR="002579FB" w:rsidRPr="00690F2E" w:rsidRDefault="002579FB" w:rsidP="002579FB">
      <w:pPr>
        <w:spacing w:line="280" w:lineRule="atLeast"/>
        <w:ind w:left="1133"/>
        <w:contextualSpacing/>
        <w:jc w:val="both"/>
        <w:rPr>
          <w:rFonts w:ascii="Trebuchet MS" w:hAnsi="Trebuchet MS"/>
        </w:rPr>
      </w:pPr>
    </w:p>
    <w:p w14:paraId="067C548A" w14:textId="77777777" w:rsidR="00703BC8" w:rsidRPr="007319ED" w:rsidRDefault="00703BC8" w:rsidP="00703BC8">
      <w:pPr>
        <w:pStyle w:val="1-Kop1MemoCorversenBS"/>
        <w:numPr>
          <w:ilvl w:val="0"/>
          <w:numId w:val="0"/>
        </w:numPr>
        <w:ind w:left="425" w:hanging="425"/>
      </w:pPr>
      <w:bookmarkStart w:id="11" w:name="_Toc7168603"/>
      <w:bookmarkStart w:id="12" w:name="_Toc26972432"/>
      <w:bookmarkStart w:id="13" w:name="_Toc184895625"/>
      <w:bookmarkStart w:id="14" w:name="_Toc218516199"/>
      <w:r w:rsidRPr="007319ED">
        <w:lastRenderedPageBreak/>
        <w:t xml:space="preserve">Bijlage </w:t>
      </w:r>
      <w:bookmarkEnd w:id="11"/>
      <w:r w:rsidRPr="007319ED">
        <w:t xml:space="preserve">VI Formulier </w:t>
      </w:r>
      <w:proofErr w:type="spellStart"/>
      <w:r w:rsidRPr="007319ED">
        <w:t>Social</w:t>
      </w:r>
      <w:proofErr w:type="spellEnd"/>
      <w:r w:rsidRPr="007319ED">
        <w:t xml:space="preserve"> Return “</w:t>
      </w:r>
      <w:r w:rsidR="009C354A" w:rsidRPr="009C354A">
        <w:t>Duurzame revitalisering Bomen- en Struikenbuurt</w:t>
      </w:r>
      <w:r w:rsidRPr="007319ED">
        <w:t>”</w:t>
      </w:r>
      <w:bookmarkEnd w:id="12"/>
      <w:bookmarkEnd w:id="13"/>
      <w:bookmarkEnd w:id="14"/>
    </w:p>
    <w:p w14:paraId="6AC3E6F4" w14:textId="77777777" w:rsidR="00703BC8" w:rsidRPr="007319ED" w:rsidRDefault="00703BC8" w:rsidP="00703BC8">
      <w:pPr>
        <w:spacing w:line="280" w:lineRule="atLeast"/>
        <w:jc w:val="both"/>
        <w:rPr>
          <w:rFonts w:ascii="Trebuchet MS" w:hAnsi="Trebuchet MS"/>
        </w:rPr>
      </w:pPr>
      <w:r w:rsidRPr="007319ED">
        <w:rPr>
          <w:rFonts w:ascii="Trebuchet MS" w:hAnsi="Trebuchet MS"/>
        </w:rPr>
        <w:t xml:space="preserve">Deel 1 (Voorstel </w:t>
      </w:r>
      <w:proofErr w:type="spellStart"/>
      <w:r w:rsidRPr="007319ED">
        <w:rPr>
          <w:rFonts w:ascii="Trebuchet MS" w:hAnsi="Trebuchet MS"/>
        </w:rPr>
        <w:t>Social</w:t>
      </w:r>
      <w:proofErr w:type="spellEnd"/>
      <w:r w:rsidRPr="007319ED">
        <w:rPr>
          <w:rFonts w:ascii="Trebuchet MS" w:hAnsi="Trebuchet MS"/>
        </w:rPr>
        <w:t xml:space="preserve"> Return) van het Formulier </w:t>
      </w:r>
      <w:proofErr w:type="spellStart"/>
      <w:r w:rsidRPr="007319ED">
        <w:rPr>
          <w:rFonts w:ascii="Trebuchet MS" w:hAnsi="Trebuchet MS"/>
        </w:rPr>
        <w:t>Social</w:t>
      </w:r>
      <w:proofErr w:type="spellEnd"/>
      <w:r w:rsidRPr="007319ED">
        <w:rPr>
          <w:rFonts w:ascii="Trebuchet MS" w:hAnsi="Trebuchet MS"/>
        </w:rPr>
        <w:t xml:space="preserve"> Return moet in de </w:t>
      </w:r>
      <w:proofErr w:type="spellStart"/>
      <w:r w:rsidRPr="007319ED">
        <w:rPr>
          <w:rFonts w:ascii="Trebuchet MS" w:hAnsi="Trebuchet MS"/>
        </w:rPr>
        <w:t>standstill</w:t>
      </w:r>
      <w:proofErr w:type="spellEnd"/>
      <w:r w:rsidRPr="007319ED">
        <w:rPr>
          <w:rFonts w:ascii="Trebuchet MS" w:hAnsi="Trebuchet MS"/>
        </w:rPr>
        <w:t xml:space="preserve">-periode door de voorgenomen winnaar worden ingevuld en wordt vervolgens in het </w:t>
      </w:r>
      <w:proofErr w:type="spellStart"/>
      <w:r w:rsidRPr="007319ED">
        <w:rPr>
          <w:rFonts w:ascii="Trebuchet MS" w:hAnsi="Trebuchet MS"/>
        </w:rPr>
        <w:t>Social</w:t>
      </w:r>
      <w:proofErr w:type="spellEnd"/>
      <w:r w:rsidRPr="007319ED">
        <w:rPr>
          <w:rFonts w:ascii="Trebuchet MS" w:hAnsi="Trebuchet MS"/>
        </w:rPr>
        <w:t xml:space="preserve"> Return gesprek besproken met de </w:t>
      </w:r>
      <w:proofErr w:type="spellStart"/>
      <w:r w:rsidRPr="007319ED">
        <w:rPr>
          <w:rFonts w:ascii="Trebuchet MS" w:hAnsi="Trebuchet MS"/>
        </w:rPr>
        <w:t>Social</w:t>
      </w:r>
      <w:proofErr w:type="spellEnd"/>
      <w:r w:rsidRPr="007319ED">
        <w:rPr>
          <w:rFonts w:ascii="Trebuchet MS" w:hAnsi="Trebuchet MS"/>
        </w:rPr>
        <w:t xml:space="preserve"> Return adviseur van de gemeente Lansingerland.</w:t>
      </w:r>
    </w:p>
    <w:p w14:paraId="78802103" w14:textId="77777777" w:rsidR="00703BC8" w:rsidRPr="007319ED" w:rsidRDefault="00703BC8" w:rsidP="00703BC8">
      <w:pPr>
        <w:spacing w:line="280" w:lineRule="atLeast"/>
        <w:jc w:val="both"/>
        <w:rPr>
          <w:rFonts w:ascii="Trebuchet MS" w:hAnsi="Trebuchet MS"/>
        </w:rPr>
      </w:pPr>
    </w:p>
    <w:p w14:paraId="667F7263" w14:textId="77777777" w:rsidR="00703BC8" w:rsidRPr="007319ED" w:rsidRDefault="00703BC8" w:rsidP="00703BC8">
      <w:pPr>
        <w:spacing w:line="280" w:lineRule="atLeast"/>
        <w:jc w:val="both"/>
        <w:rPr>
          <w:rFonts w:ascii="Trebuchet MS" w:hAnsi="Trebuchet MS"/>
        </w:rPr>
      </w:pPr>
      <w:r w:rsidRPr="007319ED">
        <w:rPr>
          <w:rFonts w:ascii="Trebuchet MS" w:hAnsi="Trebuchet MS"/>
        </w:rPr>
        <w:t xml:space="preserve">Deel 2 (Overeenkomst </w:t>
      </w:r>
      <w:proofErr w:type="spellStart"/>
      <w:r w:rsidRPr="007319ED">
        <w:rPr>
          <w:rFonts w:ascii="Trebuchet MS" w:hAnsi="Trebuchet MS"/>
        </w:rPr>
        <w:t>Social</w:t>
      </w:r>
      <w:proofErr w:type="spellEnd"/>
      <w:r w:rsidRPr="007319ED">
        <w:rPr>
          <w:rFonts w:ascii="Trebuchet MS" w:hAnsi="Trebuchet MS"/>
        </w:rPr>
        <w:t xml:space="preserve"> Return) bevat de weergave van de definitieve afspraken die in het </w:t>
      </w:r>
      <w:proofErr w:type="spellStart"/>
      <w:r w:rsidRPr="007319ED">
        <w:rPr>
          <w:rFonts w:ascii="Trebuchet MS" w:hAnsi="Trebuchet MS"/>
        </w:rPr>
        <w:t>Social</w:t>
      </w:r>
      <w:proofErr w:type="spellEnd"/>
      <w:r w:rsidRPr="007319ED">
        <w:rPr>
          <w:rFonts w:ascii="Trebuchet MS" w:hAnsi="Trebuchet MS"/>
        </w:rPr>
        <w:t xml:space="preserve"> Return gesprek zijn gemaakt tussen gemeente Lansingerland en de voorgenomen winnaar. </w:t>
      </w:r>
    </w:p>
    <w:p w14:paraId="42543B5F" w14:textId="77777777" w:rsidR="00703BC8" w:rsidRPr="007319ED" w:rsidRDefault="00703BC8" w:rsidP="00703BC8">
      <w:pPr>
        <w:spacing w:line="280" w:lineRule="atLeast"/>
        <w:jc w:val="both"/>
        <w:rPr>
          <w:rFonts w:ascii="Trebuchet MS" w:hAnsi="Trebuchet MS"/>
          <w:sz w:val="19"/>
        </w:rPr>
      </w:pPr>
    </w:p>
    <w:tbl>
      <w:tblPr>
        <w:tblStyle w:val="TabelLansingerlandstandaard11"/>
        <w:tblW w:w="0" w:type="auto"/>
        <w:tblLook w:val="04A0" w:firstRow="1" w:lastRow="0" w:firstColumn="1" w:lastColumn="0" w:noHBand="0" w:noVBand="1"/>
      </w:tblPr>
      <w:tblGrid>
        <w:gridCol w:w="9776"/>
      </w:tblGrid>
      <w:tr w:rsidR="00703BC8" w:rsidRPr="007319ED" w14:paraId="42D534A2" w14:textId="77777777" w:rsidTr="003368CF">
        <w:tc>
          <w:tcPr>
            <w:tcW w:w="9776" w:type="dxa"/>
            <w:shd w:val="clear" w:color="auto" w:fill="D9D9D9" w:themeFill="background1" w:themeFillShade="D9"/>
          </w:tcPr>
          <w:p w14:paraId="34768B92" w14:textId="77777777" w:rsidR="00703BC8" w:rsidRPr="007319ED" w:rsidRDefault="00703BC8" w:rsidP="003368CF">
            <w:pPr>
              <w:spacing w:line="280" w:lineRule="atLeast"/>
              <w:jc w:val="both"/>
              <w:rPr>
                <w:b/>
                <w:sz w:val="28"/>
                <w:szCs w:val="28"/>
              </w:rPr>
            </w:pPr>
            <w:r w:rsidRPr="007319ED">
              <w:rPr>
                <w:b/>
                <w:sz w:val="28"/>
                <w:szCs w:val="28"/>
              </w:rPr>
              <w:t>DEEL 1 VOORSTEL SOCIAL RETURN</w:t>
            </w:r>
          </w:p>
        </w:tc>
      </w:tr>
    </w:tbl>
    <w:p w14:paraId="08510777" w14:textId="77777777" w:rsidR="00703BC8" w:rsidRPr="007319ED" w:rsidRDefault="00703BC8" w:rsidP="00703BC8">
      <w:pPr>
        <w:spacing w:line="280" w:lineRule="atLeast"/>
        <w:jc w:val="both"/>
        <w:rPr>
          <w:rFonts w:ascii="Trebuchet MS" w:hAnsi="Trebuchet MS"/>
          <w:sz w:val="19"/>
        </w:rPr>
      </w:pPr>
    </w:p>
    <w:p w14:paraId="27982730" w14:textId="77777777" w:rsidR="00703BC8" w:rsidRPr="007319ED" w:rsidRDefault="00703BC8" w:rsidP="00703BC8">
      <w:pPr>
        <w:spacing w:line="280" w:lineRule="atLeast"/>
        <w:jc w:val="both"/>
        <w:rPr>
          <w:rFonts w:ascii="Trebuchet MS" w:hAnsi="Trebuchet MS"/>
        </w:rPr>
      </w:pPr>
      <w:r w:rsidRPr="007319ED">
        <w:rPr>
          <w:rFonts w:ascii="Trebuchet MS" w:hAnsi="Trebuchet MS"/>
        </w:rPr>
        <w:t xml:space="preserve">Het Formulier </w:t>
      </w:r>
      <w:proofErr w:type="spellStart"/>
      <w:r w:rsidRPr="007319ED">
        <w:rPr>
          <w:rFonts w:ascii="Trebuchet MS" w:hAnsi="Trebuchet MS"/>
        </w:rPr>
        <w:t>Social</w:t>
      </w:r>
      <w:proofErr w:type="spellEnd"/>
      <w:r w:rsidRPr="007319ED">
        <w:rPr>
          <w:rFonts w:ascii="Trebuchet MS" w:hAnsi="Trebuchet MS"/>
        </w:rPr>
        <w:t xml:space="preserve"> Return dient uitsluitend door de inschrijver ingevuld te worden; als u inschrijft met gebruikmaking van onderaannemers blijft </w:t>
      </w:r>
      <w:proofErr w:type="spellStart"/>
      <w:r w:rsidRPr="007319ED">
        <w:rPr>
          <w:rFonts w:ascii="Trebuchet MS" w:hAnsi="Trebuchet MS"/>
        </w:rPr>
        <w:t>Social</w:t>
      </w:r>
      <w:proofErr w:type="spellEnd"/>
      <w:r w:rsidRPr="007319ED">
        <w:rPr>
          <w:rFonts w:ascii="Trebuchet MS" w:hAnsi="Trebuchet MS"/>
        </w:rPr>
        <w:t xml:space="preserve"> Return onverminderd van toepassing. Indien meerdere ondernemingen in een samenwerkingsverband inschrijven, geldt het Formulier </w:t>
      </w:r>
      <w:proofErr w:type="spellStart"/>
      <w:r w:rsidRPr="007319ED">
        <w:rPr>
          <w:rFonts w:ascii="Trebuchet MS" w:hAnsi="Trebuchet MS"/>
        </w:rPr>
        <w:t>Social</w:t>
      </w:r>
      <w:proofErr w:type="spellEnd"/>
      <w:r w:rsidRPr="007319ED">
        <w:rPr>
          <w:rFonts w:ascii="Trebuchet MS" w:hAnsi="Trebuchet MS"/>
        </w:rPr>
        <w:t xml:space="preserve"> Return voor het gehele samenwerkingsverband. Voor meer informatie, zie de bijlage IV Bouwblokken </w:t>
      </w:r>
      <w:proofErr w:type="spellStart"/>
      <w:r w:rsidRPr="007319ED">
        <w:rPr>
          <w:rFonts w:ascii="Trebuchet MS" w:hAnsi="Trebuchet MS"/>
        </w:rPr>
        <w:t>Social</w:t>
      </w:r>
      <w:proofErr w:type="spellEnd"/>
      <w:r w:rsidRPr="007319ED">
        <w:rPr>
          <w:rFonts w:ascii="Trebuchet MS" w:hAnsi="Trebuchet MS"/>
        </w:rPr>
        <w:t xml:space="preserve"> Return.</w:t>
      </w:r>
    </w:p>
    <w:p w14:paraId="132436CE" w14:textId="77777777" w:rsidR="00703BC8" w:rsidRPr="007319ED" w:rsidRDefault="00703BC8" w:rsidP="00703BC8">
      <w:pPr>
        <w:spacing w:line="280" w:lineRule="atLeast"/>
        <w:jc w:val="both"/>
        <w:rPr>
          <w:rFonts w:ascii="Trebuchet MS" w:hAnsi="Trebuchet MS"/>
        </w:rPr>
      </w:pPr>
    </w:p>
    <w:tbl>
      <w:tblPr>
        <w:tblStyle w:val="TabelLansingerlandstandaard11"/>
        <w:tblW w:w="0" w:type="auto"/>
        <w:tblLook w:val="04A0" w:firstRow="1" w:lastRow="0" w:firstColumn="1" w:lastColumn="0" w:noHBand="0" w:noVBand="1"/>
      </w:tblPr>
      <w:tblGrid>
        <w:gridCol w:w="448"/>
        <w:gridCol w:w="3658"/>
        <w:gridCol w:w="5670"/>
      </w:tblGrid>
      <w:tr w:rsidR="00703BC8" w:rsidRPr="007319ED" w14:paraId="27E4F468" w14:textId="77777777" w:rsidTr="003368CF">
        <w:tc>
          <w:tcPr>
            <w:tcW w:w="448" w:type="dxa"/>
            <w:shd w:val="clear" w:color="auto" w:fill="D9D9D9" w:themeFill="background1" w:themeFillShade="D9"/>
          </w:tcPr>
          <w:p w14:paraId="6F57328F" w14:textId="77777777" w:rsidR="00703BC8" w:rsidRPr="007319ED" w:rsidRDefault="00703BC8" w:rsidP="003368CF">
            <w:pPr>
              <w:spacing w:line="280" w:lineRule="atLeast"/>
              <w:jc w:val="both"/>
              <w:rPr>
                <w:b/>
                <w:sz w:val="20"/>
              </w:rPr>
            </w:pPr>
            <w:r w:rsidRPr="007319ED">
              <w:rPr>
                <w:b/>
                <w:sz w:val="20"/>
              </w:rPr>
              <w:t>A</w:t>
            </w:r>
          </w:p>
        </w:tc>
        <w:tc>
          <w:tcPr>
            <w:tcW w:w="9328" w:type="dxa"/>
            <w:gridSpan w:val="2"/>
            <w:shd w:val="clear" w:color="auto" w:fill="D9D9D9" w:themeFill="background1" w:themeFillShade="D9"/>
          </w:tcPr>
          <w:p w14:paraId="7F3B7ADA" w14:textId="77777777" w:rsidR="00703BC8" w:rsidRPr="007319ED" w:rsidRDefault="00703BC8" w:rsidP="003368CF">
            <w:pPr>
              <w:spacing w:line="280" w:lineRule="atLeast"/>
              <w:jc w:val="both"/>
              <w:rPr>
                <w:b/>
                <w:sz w:val="20"/>
              </w:rPr>
            </w:pPr>
            <w:r w:rsidRPr="007319ED">
              <w:rPr>
                <w:b/>
                <w:sz w:val="20"/>
              </w:rPr>
              <w:t>Algemene informatie</w:t>
            </w:r>
          </w:p>
        </w:tc>
      </w:tr>
      <w:tr w:rsidR="00703BC8" w:rsidRPr="007319ED" w14:paraId="2BE294E5" w14:textId="77777777" w:rsidTr="003368CF">
        <w:tc>
          <w:tcPr>
            <w:tcW w:w="448" w:type="dxa"/>
            <w:vMerge w:val="restart"/>
          </w:tcPr>
          <w:p w14:paraId="15811353" w14:textId="77777777" w:rsidR="00703BC8" w:rsidRPr="007319ED" w:rsidRDefault="00703BC8" w:rsidP="003368CF">
            <w:pPr>
              <w:spacing w:line="280" w:lineRule="atLeast"/>
              <w:rPr>
                <w:sz w:val="20"/>
              </w:rPr>
            </w:pPr>
            <w:r w:rsidRPr="007319ED">
              <w:rPr>
                <w:sz w:val="20"/>
              </w:rPr>
              <w:t>1</w:t>
            </w:r>
          </w:p>
        </w:tc>
        <w:tc>
          <w:tcPr>
            <w:tcW w:w="3658" w:type="dxa"/>
            <w:shd w:val="clear" w:color="auto" w:fill="D9D9D9"/>
          </w:tcPr>
          <w:p w14:paraId="13CF0CF4" w14:textId="77777777" w:rsidR="00703BC8" w:rsidRPr="007319ED" w:rsidRDefault="00703BC8" w:rsidP="003368CF">
            <w:pPr>
              <w:spacing w:line="280" w:lineRule="atLeast"/>
              <w:jc w:val="both"/>
              <w:rPr>
                <w:sz w:val="20"/>
              </w:rPr>
            </w:pPr>
            <w:r w:rsidRPr="007319ED">
              <w:rPr>
                <w:sz w:val="20"/>
              </w:rPr>
              <w:t>Naam onderneming</w:t>
            </w:r>
          </w:p>
        </w:tc>
        <w:tc>
          <w:tcPr>
            <w:tcW w:w="5670" w:type="dxa"/>
          </w:tcPr>
          <w:p w14:paraId="0930B028" w14:textId="77777777" w:rsidR="00703BC8" w:rsidRPr="007319ED" w:rsidRDefault="00703BC8" w:rsidP="003368CF">
            <w:pPr>
              <w:spacing w:line="280" w:lineRule="atLeast"/>
              <w:jc w:val="both"/>
              <w:rPr>
                <w:sz w:val="20"/>
              </w:rPr>
            </w:pPr>
          </w:p>
        </w:tc>
      </w:tr>
      <w:tr w:rsidR="00703BC8" w:rsidRPr="007319ED" w14:paraId="0CD626C3" w14:textId="77777777" w:rsidTr="003368CF">
        <w:tc>
          <w:tcPr>
            <w:tcW w:w="448" w:type="dxa"/>
            <w:vMerge/>
          </w:tcPr>
          <w:p w14:paraId="2E76EF08" w14:textId="77777777" w:rsidR="00703BC8" w:rsidRPr="007319ED" w:rsidRDefault="00703BC8" w:rsidP="003368CF">
            <w:pPr>
              <w:spacing w:line="280" w:lineRule="atLeast"/>
              <w:rPr>
                <w:sz w:val="20"/>
              </w:rPr>
            </w:pPr>
          </w:p>
        </w:tc>
        <w:tc>
          <w:tcPr>
            <w:tcW w:w="3658" w:type="dxa"/>
            <w:shd w:val="clear" w:color="auto" w:fill="D9D9D9"/>
          </w:tcPr>
          <w:p w14:paraId="23BCD795" w14:textId="77777777" w:rsidR="00703BC8" w:rsidRPr="007319ED" w:rsidRDefault="00703BC8" w:rsidP="003368CF">
            <w:pPr>
              <w:spacing w:line="280" w:lineRule="atLeast"/>
              <w:jc w:val="both"/>
              <w:rPr>
                <w:sz w:val="20"/>
              </w:rPr>
            </w:pPr>
            <w:r w:rsidRPr="007319ED">
              <w:rPr>
                <w:sz w:val="20"/>
              </w:rPr>
              <w:t>Vestigingsadres</w:t>
            </w:r>
          </w:p>
        </w:tc>
        <w:tc>
          <w:tcPr>
            <w:tcW w:w="5670" w:type="dxa"/>
          </w:tcPr>
          <w:p w14:paraId="1EA72228" w14:textId="77777777" w:rsidR="00703BC8" w:rsidRPr="007319ED" w:rsidRDefault="00703BC8" w:rsidP="003368CF">
            <w:pPr>
              <w:spacing w:line="280" w:lineRule="atLeast"/>
              <w:jc w:val="both"/>
              <w:rPr>
                <w:sz w:val="20"/>
              </w:rPr>
            </w:pPr>
          </w:p>
        </w:tc>
      </w:tr>
      <w:tr w:rsidR="00703BC8" w:rsidRPr="007319ED" w14:paraId="29754110" w14:textId="77777777" w:rsidTr="003368CF">
        <w:tc>
          <w:tcPr>
            <w:tcW w:w="448" w:type="dxa"/>
            <w:vMerge/>
          </w:tcPr>
          <w:p w14:paraId="0E99AC3B" w14:textId="77777777" w:rsidR="00703BC8" w:rsidRPr="007319ED" w:rsidRDefault="00703BC8" w:rsidP="003368CF">
            <w:pPr>
              <w:spacing w:line="280" w:lineRule="atLeast"/>
              <w:rPr>
                <w:sz w:val="20"/>
              </w:rPr>
            </w:pPr>
          </w:p>
        </w:tc>
        <w:tc>
          <w:tcPr>
            <w:tcW w:w="3658" w:type="dxa"/>
            <w:shd w:val="clear" w:color="auto" w:fill="D9D9D9"/>
          </w:tcPr>
          <w:p w14:paraId="38711F69" w14:textId="77777777" w:rsidR="00703BC8" w:rsidRPr="007319ED" w:rsidRDefault="00703BC8" w:rsidP="003368CF">
            <w:pPr>
              <w:spacing w:line="280" w:lineRule="atLeast"/>
              <w:jc w:val="both"/>
              <w:rPr>
                <w:sz w:val="20"/>
              </w:rPr>
            </w:pPr>
            <w:r w:rsidRPr="007319ED">
              <w:rPr>
                <w:sz w:val="20"/>
              </w:rPr>
              <w:t>Telefoonnummer</w:t>
            </w:r>
          </w:p>
        </w:tc>
        <w:tc>
          <w:tcPr>
            <w:tcW w:w="5670" w:type="dxa"/>
          </w:tcPr>
          <w:p w14:paraId="66CEE006" w14:textId="77777777" w:rsidR="00703BC8" w:rsidRPr="007319ED" w:rsidRDefault="00703BC8" w:rsidP="003368CF">
            <w:pPr>
              <w:spacing w:line="280" w:lineRule="atLeast"/>
              <w:jc w:val="both"/>
              <w:rPr>
                <w:sz w:val="20"/>
              </w:rPr>
            </w:pPr>
          </w:p>
        </w:tc>
      </w:tr>
      <w:tr w:rsidR="00703BC8" w:rsidRPr="007319ED" w14:paraId="7F087781" w14:textId="77777777" w:rsidTr="003368CF">
        <w:tc>
          <w:tcPr>
            <w:tcW w:w="448" w:type="dxa"/>
            <w:vMerge w:val="restart"/>
          </w:tcPr>
          <w:p w14:paraId="124DD875" w14:textId="77777777" w:rsidR="00703BC8" w:rsidRPr="007319ED" w:rsidRDefault="00703BC8" w:rsidP="003368CF">
            <w:pPr>
              <w:spacing w:line="280" w:lineRule="atLeast"/>
              <w:rPr>
                <w:sz w:val="20"/>
              </w:rPr>
            </w:pPr>
            <w:r w:rsidRPr="007319ED">
              <w:rPr>
                <w:sz w:val="20"/>
              </w:rPr>
              <w:t>2</w:t>
            </w:r>
          </w:p>
        </w:tc>
        <w:tc>
          <w:tcPr>
            <w:tcW w:w="3658" w:type="dxa"/>
            <w:shd w:val="clear" w:color="auto" w:fill="D9D9D9"/>
          </w:tcPr>
          <w:p w14:paraId="4F75CB95" w14:textId="77777777" w:rsidR="00703BC8" w:rsidRPr="007319ED" w:rsidRDefault="00703BC8" w:rsidP="003368CF">
            <w:pPr>
              <w:spacing w:line="280" w:lineRule="atLeast"/>
              <w:jc w:val="both"/>
              <w:rPr>
                <w:sz w:val="20"/>
              </w:rPr>
            </w:pPr>
            <w:r w:rsidRPr="007319ED">
              <w:rPr>
                <w:sz w:val="20"/>
              </w:rPr>
              <w:t>Contactpersoon van de onderneming</w:t>
            </w:r>
          </w:p>
        </w:tc>
        <w:tc>
          <w:tcPr>
            <w:tcW w:w="5670" w:type="dxa"/>
          </w:tcPr>
          <w:p w14:paraId="750FED1D" w14:textId="77777777" w:rsidR="00703BC8" w:rsidRPr="007319ED" w:rsidRDefault="00703BC8" w:rsidP="003368CF">
            <w:pPr>
              <w:spacing w:line="280" w:lineRule="atLeast"/>
              <w:jc w:val="both"/>
              <w:rPr>
                <w:sz w:val="20"/>
              </w:rPr>
            </w:pPr>
          </w:p>
        </w:tc>
      </w:tr>
      <w:tr w:rsidR="00703BC8" w:rsidRPr="007319ED" w14:paraId="76C37D4B" w14:textId="77777777" w:rsidTr="003368CF">
        <w:tc>
          <w:tcPr>
            <w:tcW w:w="448" w:type="dxa"/>
            <w:vMerge/>
          </w:tcPr>
          <w:p w14:paraId="02DD8761" w14:textId="77777777" w:rsidR="00703BC8" w:rsidRPr="007319ED" w:rsidRDefault="00703BC8" w:rsidP="003368CF">
            <w:pPr>
              <w:spacing w:line="280" w:lineRule="atLeast"/>
              <w:rPr>
                <w:sz w:val="20"/>
              </w:rPr>
            </w:pPr>
          </w:p>
        </w:tc>
        <w:tc>
          <w:tcPr>
            <w:tcW w:w="3658" w:type="dxa"/>
            <w:shd w:val="clear" w:color="auto" w:fill="D9D9D9"/>
          </w:tcPr>
          <w:p w14:paraId="079F3CEE" w14:textId="77777777" w:rsidR="00703BC8" w:rsidRPr="007319ED" w:rsidRDefault="00703BC8" w:rsidP="003368CF">
            <w:pPr>
              <w:spacing w:line="280" w:lineRule="atLeast"/>
              <w:jc w:val="both"/>
              <w:rPr>
                <w:sz w:val="20"/>
              </w:rPr>
            </w:pPr>
            <w:r w:rsidRPr="007319ED">
              <w:rPr>
                <w:sz w:val="20"/>
              </w:rPr>
              <w:t>Telefoonnummer</w:t>
            </w:r>
          </w:p>
        </w:tc>
        <w:tc>
          <w:tcPr>
            <w:tcW w:w="5670" w:type="dxa"/>
          </w:tcPr>
          <w:p w14:paraId="02F11BC8" w14:textId="77777777" w:rsidR="00703BC8" w:rsidRPr="007319ED" w:rsidRDefault="00703BC8" w:rsidP="003368CF">
            <w:pPr>
              <w:spacing w:line="280" w:lineRule="atLeast"/>
              <w:jc w:val="both"/>
              <w:rPr>
                <w:sz w:val="20"/>
              </w:rPr>
            </w:pPr>
          </w:p>
        </w:tc>
      </w:tr>
      <w:tr w:rsidR="00703BC8" w:rsidRPr="007319ED" w14:paraId="7B9B01CB" w14:textId="77777777" w:rsidTr="003368CF">
        <w:tc>
          <w:tcPr>
            <w:tcW w:w="448" w:type="dxa"/>
            <w:vMerge/>
          </w:tcPr>
          <w:p w14:paraId="44AA994B" w14:textId="77777777" w:rsidR="00703BC8" w:rsidRPr="007319ED" w:rsidRDefault="00703BC8" w:rsidP="003368CF">
            <w:pPr>
              <w:spacing w:line="280" w:lineRule="atLeast"/>
              <w:rPr>
                <w:sz w:val="20"/>
              </w:rPr>
            </w:pPr>
          </w:p>
        </w:tc>
        <w:tc>
          <w:tcPr>
            <w:tcW w:w="3658" w:type="dxa"/>
            <w:shd w:val="clear" w:color="auto" w:fill="D9D9D9"/>
          </w:tcPr>
          <w:p w14:paraId="5FC79D3F" w14:textId="77777777" w:rsidR="00703BC8" w:rsidRPr="007319ED" w:rsidRDefault="00703BC8" w:rsidP="003368CF">
            <w:pPr>
              <w:spacing w:line="280" w:lineRule="atLeast"/>
              <w:jc w:val="both"/>
              <w:rPr>
                <w:sz w:val="20"/>
              </w:rPr>
            </w:pPr>
            <w:r w:rsidRPr="007319ED">
              <w:rPr>
                <w:sz w:val="20"/>
              </w:rPr>
              <w:t>E-mailadres</w:t>
            </w:r>
          </w:p>
        </w:tc>
        <w:tc>
          <w:tcPr>
            <w:tcW w:w="5670" w:type="dxa"/>
          </w:tcPr>
          <w:p w14:paraId="07E87346" w14:textId="77777777" w:rsidR="00703BC8" w:rsidRPr="007319ED" w:rsidRDefault="00703BC8" w:rsidP="003368CF">
            <w:pPr>
              <w:spacing w:line="280" w:lineRule="atLeast"/>
              <w:jc w:val="both"/>
              <w:rPr>
                <w:sz w:val="20"/>
              </w:rPr>
            </w:pPr>
          </w:p>
        </w:tc>
      </w:tr>
      <w:tr w:rsidR="00703BC8" w:rsidRPr="007319ED" w14:paraId="5C12EB97" w14:textId="77777777" w:rsidTr="003368CF">
        <w:tc>
          <w:tcPr>
            <w:tcW w:w="448" w:type="dxa"/>
            <w:vMerge w:val="restart"/>
          </w:tcPr>
          <w:p w14:paraId="04A0BFE3" w14:textId="77777777" w:rsidR="00703BC8" w:rsidRPr="007319ED" w:rsidRDefault="00703BC8" w:rsidP="003368CF">
            <w:pPr>
              <w:spacing w:line="280" w:lineRule="atLeast"/>
              <w:rPr>
                <w:sz w:val="20"/>
              </w:rPr>
            </w:pPr>
            <w:r w:rsidRPr="007319ED">
              <w:rPr>
                <w:sz w:val="20"/>
              </w:rPr>
              <w:t>3</w:t>
            </w:r>
          </w:p>
        </w:tc>
        <w:tc>
          <w:tcPr>
            <w:tcW w:w="3658" w:type="dxa"/>
            <w:shd w:val="clear" w:color="auto" w:fill="D9D9D9"/>
          </w:tcPr>
          <w:p w14:paraId="25EE13C0" w14:textId="77777777" w:rsidR="00703BC8" w:rsidRPr="007319ED" w:rsidRDefault="00703BC8" w:rsidP="003368CF">
            <w:pPr>
              <w:spacing w:line="280" w:lineRule="atLeast"/>
              <w:jc w:val="both"/>
              <w:rPr>
                <w:sz w:val="20"/>
              </w:rPr>
            </w:pPr>
            <w:r w:rsidRPr="007319ED">
              <w:rPr>
                <w:sz w:val="20"/>
              </w:rPr>
              <w:t xml:space="preserve">Contactpersoon registratie </w:t>
            </w:r>
            <w:proofErr w:type="spellStart"/>
            <w:r w:rsidRPr="007319ED">
              <w:rPr>
                <w:sz w:val="20"/>
              </w:rPr>
              <w:t>Wizzr</w:t>
            </w:r>
            <w:proofErr w:type="spellEnd"/>
          </w:p>
        </w:tc>
        <w:tc>
          <w:tcPr>
            <w:tcW w:w="5670" w:type="dxa"/>
          </w:tcPr>
          <w:p w14:paraId="39786DA3" w14:textId="77777777" w:rsidR="00703BC8" w:rsidRPr="007319ED" w:rsidRDefault="00703BC8" w:rsidP="003368CF">
            <w:pPr>
              <w:spacing w:line="280" w:lineRule="atLeast"/>
              <w:jc w:val="both"/>
              <w:rPr>
                <w:sz w:val="20"/>
              </w:rPr>
            </w:pPr>
          </w:p>
        </w:tc>
      </w:tr>
      <w:tr w:rsidR="00703BC8" w:rsidRPr="007319ED" w14:paraId="39646AF4" w14:textId="77777777" w:rsidTr="003368CF">
        <w:tc>
          <w:tcPr>
            <w:tcW w:w="448" w:type="dxa"/>
            <w:vMerge/>
          </w:tcPr>
          <w:p w14:paraId="5CE4F6D7" w14:textId="77777777" w:rsidR="00703BC8" w:rsidRPr="007319ED" w:rsidRDefault="00703BC8" w:rsidP="003368CF">
            <w:pPr>
              <w:spacing w:line="280" w:lineRule="atLeast"/>
              <w:jc w:val="both"/>
              <w:rPr>
                <w:sz w:val="20"/>
              </w:rPr>
            </w:pPr>
          </w:p>
        </w:tc>
        <w:tc>
          <w:tcPr>
            <w:tcW w:w="3658" w:type="dxa"/>
            <w:shd w:val="clear" w:color="auto" w:fill="D9D9D9"/>
          </w:tcPr>
          <w:p w14:paraId="56DE8107" w14:textId="77777777" w:rsidR="00703BC8" w:rsidRPr="007319ED" w:rsidRDefault="00703BC8" w:rsidP="003368CF">
            <w:pPr>
              <w:spacing w:line="280" w:lineRule="atLeast"/>
              <w:jc w:val="both"/>
              <w:rPr>
                <w:sz w:val="20"/>
              </w:rPr>
            </w:pPr>
            <w:r w:rsidRPr="007319ED">
              <w:rPr>
                <w:sz w:val="20"/>
              </w:rPr>
              <w:t>Telefoonnummer</w:t>
            </w:r>
          </w:p>
        </w:tc>
        <w:tc>
          <w:tcPr>
            <w:tcW w:w="5670" w:type="dxa"/>
          </w:tcPr>
          <w:p w14:paraId="3108CB1A" w14:textId="77777777" w:rsidR="00703BC8" w:rsidRPr="007319ED" w:rsidRDefault="00703BC8" w:rsidP="003368CF">
            <w:pPr>
              <w:spacing w:line="280" w:lineRule="atLeast"/>
              <w:jc w:val="both"/>
              <w:rPr>
                <w:sz w:val="20"/>
              </w:rPr>
            </w:pPr>
          </w:p>
        </w:tc>
      </w:tr>
      <w:tr w:rsidR="00703BC8" w:rsidRPr="007319ED" w14:paraId="01B5BA19" w14:textId="77777777" w:rsidTr="003368CF">
        <w:tc>
          <w:tcPr>
            <w:tcW w:w="448" w:type="dxa"/>
            <w:vMerge/>
          </w:tcPr>
          <w:p w14:paraId="5C67E98E" w14:textId="77777777" w:rsidR="00703BC8" w:rsidRPr="007319ED" w:rsidRDefault="00703BC8" w:rsidP="003368CF">
            <w:pPr>
              <w:spacing w:line="280" w:lineRule="atLeast"/>
              <w:jc w:val="both"/>
              <w:rPr>
                <w:sz w:val="20"/>
              </w:rPr>
            </w:pPr>
          </w:p>
        </w:tc>
        <w:tc>
          <w:tcPr>
            <w:tcW w:w="3658" w:type="dxa"/>
            <w:shd w:val="clear" w:color="auto" w:fill="D9D9D9"/>
          </w:tcPr>
          <w:p w14:paraId="1977E167" w14:textId="77777777" w:rsidR="00703BC8" w:rsidRPr="007319ED" w:rsidRDefault="00703BC8" w:rsidP="003368CF">
            <w:pPr>
              <w:spacing w:line="280" w:lineRule="atLeast"/>
              <w:jc w:val="both"/>
              <w:rPr>
                <w:sz w:val="20"/>
              </w:rPr>
            </w:pPr>
            <w:r w:rsidRPr="007319ED">
              <w:rPr>
                <w:sz w:val="20"/>
              </w:rPr>
              <w:t>E-mailadres</w:t>
            </w:r>
          </w:p>
        </w:tc>
        <w:tc>
          <w:tcPr>
            <w:tcW w:w="5670" w:type="dxa"/>
          </w:tcPr>
          <w:p w14:paraId="270EE6B7" w14:textId="77777777" w:rsidR="00703BC8" w:rsidRPr="007319ED" w:rsidRDefault="00703BC8" w:rsidP="003368CF">
            <w:pPr>
              <w:spacing w:line="280" w:lineRule="atLeast"/>
              <w:jc w:val="both"/>
              <w:rPr>
                <w:sz w:val="20"/>
              </w:rPr>
            </w:pPr>
          </w:p>
        </w:tc>
      </w:tr>
    </w:tbl>
    <w:p w14:paraId="33B10CBA" w14:textId="77777777" w:rsidR="00703BC8" w:rsidRPr="007319ED" w:rsidRDefault="00703BC8" w:rsidP="00703BC8">
      <w:pPr>
        <w:spacing w:line="280" w:lineRule="atLeast"/>
        <w:jc w:val="both"/>
        <w:rPr>
          <w:rFonts w:ascii="Trebuchet MS" w:hAnsi="Trebuchet MS"/>
        </w:rPr>
      </w:pPr>
    </w:p>
    <w:tbl>
      <w:tblPr>
        <w:tblStyle w:val="TabelLansingerlandstandaard11"/>
        <w:tblW w:w="0" w:type="auto"/>
        <w:tblLook w:val="04A0" w:firstRow="1" w:lastRow="0" w:firstColumn="1" w:lastColumn="0" w:noHBand="0" w:noVBand="1"/>
      </w:tblPr>
      <w:tblGrid>
        <w:gridCol w:w="441"/>
        <w:gridCol w:w="6642"/>
        <w:gridCol w:w="2693"/>
      </w:tblGrid>
      <w:tr w:rsidR="00703BC8" w:rsidRPr="007319ED" w14:paraId="67D6DC71" w14:textId="77777777" w:rsidTr="003368CF">
        <w:tc>
          <w:tcPr>
            <w:tcW w:w="441" w:type="dxa"/>
            <w:shd w:val="clear" w:color="auto" w:fill="D9D9D9" w:themeFill="background1" w:themeFillShade="D9"/>
          </w:tcPr>
          <w:p w14:paraId="2A420587" w14:textId="77777777" w:rsidR="00703BC8" w:rsidRPr="007319ED" w:rsidRDefault="00703BC8" w:rsidP="003368CF">
            <w:pPr>
              <w:spacing w:line="280" w:lineRule="atLeast"/>
              <w:jc w:val="both"/>
              <w:rPr>
                <w:b/>
                <w:sz w:val="20"/>
              </w:rPr>
            </w:pPr>
            <w:r w:rsidRPr="007319ED">
              <w:rPr>
                <w:b/>
                <w:sz w:val="20"/>
              </w:rPr>
              <w:t>B</w:t>
            </w:r>
          </w:p>
        </w:tc>
        <w:tc>
          <w:tcPr>
            <w:tcW w:w="6642" w:type="dxa"/>
            <w:shd w:val="clear" w:color="auto" w:fill="D9D9D9" w:themeFill="background1" w:themeFillShade="D9"/>
          </w:tcPr>
          <w:p w14:paraId="41DAE13D" w14:textId="77777777" w:rsidR="00703BC8" w:rsidRPr="007319ED" w:rsidRDefault="00703BC8" w:rsidP="003368CF">
            <w:pPr>
              <w:spacing w:line="280" w:lineRule="atLeast"/>
              <w:jc w:val="both"/>
              <w:rPr>
                <w:b/>
                <w:sz w:val="20"/>
              </w:rPr>
            </w:pPr>
            <w:r w:rsidRPr="007319ED">
              <w:rPr>
                <w:b/>
                <w:sz w:val="20"/>
              </w:rPr>
              <w:t xml:space="preserve">Berekening </w:t>
            </w:r>
            <w:proofErr w:type="spellStart"/>
            <w:r w:rsidRPr="007319ED">
              <w:rPr>
                <w:b/>
                <w:sz w:val="20"/>
              </w:rPr>
              <w:t>Social</w:t>
            </w:r>
            <w:proofErr w:type="spellEnd"/>
            <w:r w:rsidRPr="007319ED">
              <w:rPr>
                <w:b/>
                <w:sz w:val="20"/>
              </w:rPr>
              <w:t xml:space="preserve"> Return </w:t>
            </w:r>
          </w:p>
          <w:p w14:paraId="04FFA8CC" w14:textId="77777777" w:rsidR="00703BC8" w:rsidRPr="007319ED" w:rsidRDefault="00703BC8" w:rsidP="003368CF">
            <w:pPr>
              <w:spacing w:line="280" w:lineRule="atLeast"/>
              <w:jc w:val="both"/>
              <w:rPr>
                <w:i/>
                <w:sz w:val="20"/>
              </w:rPr>
            </w:pPr>
            <w:r w:rsidRPr="007319ED">
              <w:rPr>
                <w:i/>
                <w:sz w:val="20"/>
              </w:rPr>
              <w:t>Bij een raamovereenkomst een inschatting maken van het jaarbedrag. Aan het einde van het contractjaar wordt het definitieve bedrag berekend.</w:t>
            </w:r>
          </w:p>
        </w:tc>
        <w:tc>
          <w:tcPr>
            <w:tcW w:w="2693" w:type="dxa"/>
            <w:shd w:val="clear" w:color="auto" w:fill="D9D9D9" w:themeFill="background1" w:themeFillShade="D9"/>
          </w:tcPr>
          <w:p w14:paraId="5EFB4019" w14:textId="77777777" w:rsidR="00703BC8" w:rsidRPr="007319ED" w:rsidRDefault="00703BC8" w:rsidP="003368CF">
            <w:pPr>
              <w:spacing w:line="280" w:lineRule="atLeast"/>
              <w:jc w:val="both"/>
              <w:rPr>
                <w:b/>
              </w:rPr>
            </w:pPr>
            <w:r w:rsidRPr="007319ED">
              <w:rPr>
                <w:b/>
              </w:rPr>
              <w:t>Bedrag</w:t>
            </w:r>
          </w:p>
        </w:tc>
      </w:tr>
      <w:tr w:rsidR="00703BC8" w:rsidRPr="007319ED" w14:paraId="4309E5B6" w14:textId="77777777" w:rsidTr="003368CF">
        <w:tc>
          <w:tcPr>
            <w:tcW w:w="441" w:type="dxa"/>
          </w:tcPr>
          <w:p w14:paraId="38D3C154" w14:textId="77777777" w:rsidR="00703BC8" w:rsidRPr="007319ED" w:rsidRDefault="00703BC8" w:rsidP="003368CF">
            <w:pPr>
              <w:spacing w:line="280" w:lineRule="atLeast"/>
              <w:jc w:val="both"/>
              <w:rPr>
                <w:sz w:val="20"/>
              </w:rPr>
            </w:pPr>
            <w:r w:rsidRPr="007319ED">
              <w:rPr>
                <w:sz w:val="20"/>
              </w:rPr>
              <w:t xml:space="preserve">1                                                                                                                                                                                                                                                                                                                                                                                                                                                                                                                                                                                                                                                                       </w:t>
            </w:r>
          </w:p>
        </w:tc>
        <w:tc>
          <w:tcPr>
            <w:tcW w:w="6642" w:type="dxa"/>
          </w:tcPr>
          <w:p w14:paraId="2EAC8B09" w14:textId="77777777" w:rsidR="00703BC8" w:rsidRPr="007319ED" w:rsidRDefault="00CA1216" w:rsidP="003368CF">
            <w:pPr>
              <w:spacing w:line="280" w:lineRule="atLeast"/>
              <w:jc w:val="both"/>
              <w:rPr>
                <w:sz w:val="20"/>
              </w:rPr>
            </w:pPr>
            <w:r w:rsidRPr="007319ED">
              <w:rPr>
                <w:sz w:val="20"/>
              </w:rPr>
              <w:t>2</w:t>
            </w:r>
            <w:r w:rsidR="00703BC8" w:rsidRPr="007319ED">
              <w:rPr>
                <w:sz w:val="20"/>
              </w:rPr>
              <w:t>% van de aanneemsom</w:t>
            </w:r>
          </w:p>
        </w:tc>
        <w:tc>
          <w:tcPr>
            <w:tcW w:w="2693" w:type="dxa"/>
          </w:tcPr>
          <w:p w14:paraId="2C5E91BE" w14:textId="77777777" w:rsidR="00703BC8" w:rsidRPr="007319ED" w:rsidRDefault="00703BC8" w:rsidP="003368CF">
            <w:pPr>
              <w:spacing w:line="280" w:lineRule="atLeast"/>
              <w:jc w:val="both"/>
            </w:pPr>
          </w:p>
        </w:tc>
      </w:tr>
    </w:tbl>
    <w:p w14:paraId="6DBE6017" w14:textId="77777777" w:rsidR="00703BC8" w:rsidRPr="007319ED" w:rsidRDefault="00703BC8" w:rsidP="00703BC8">
      <w:pPr>
        <w:spacing w:line="280" w:lineRule="atLeast"/>
        <w:jc w:val="both"/>
        <w:rPr>
          <w:rFonts w:ascii="Trebuchet MS" w:hAnsi="Trebuchet MS"/>
        </w:rPr>
      </w:pPr>
    </w:p>
    <w:tbl>
      <w:tblPr>
        <w:tblStyle w:val="TabelLansingerlandstandaard11"/>
        <w:tblW w:w="0" w:type="auto"/>
        <w:tblLook w:val="04A0" w:firstRow="1" w:lastRow="0" w:firstColumn="1" w:lastColumn="0" w:noHBand="0" w:noVBand="1"/>
      </w:tblPr>
      <w:tblGrid>
        <w:gridCol w:w="444"/>
        <w:gridCol w:w="9332"/>
      </w:tblGrid>
      <w:tr w:rsidR="00703BC8" w:rsidRPr="007319ED" w14:paraId="1750EA42" w14:textId="77777777" w:rsidTr="003368CF">
        <w:tc>
          <w:tcPr>
            <w:tcW w:w="444" w:type="dxa"/>
            <w:shd w:val="clear" w:color="auto" w:fill="D9D9D9" w:themeFill="background1" w:themeFillShade="D9"/>
          </w:tcPr>
          <w:p w14:paraId="3B793E8D" w14:textId="77777777" w:rsidR="00703BC8" w:rsidRPr="007319ED" w:rsidRDefault="00703BC8" w:rsidP="003368CF">
            <w:pPr>
              <w:spacing w:line="280" w:lineRule="atLeast"/>
              <w:jc w:val="both"/>
              <w:rPr>
                <w:b/>
                <w:sz w:val="20"/>
              </w:rPr>
            </w:pPr>
            <w:r w:rsidRPr="007319ED">
              <w:rPr>
                <w:b/>
                <w:sz w:val="20"/>
              </w:rPr>
              <w:t>C</w:t>
            </w:r>
          </w:p>
        </w:tc>
        <w:tc>
          <w:tcPr>
            <w:tcW w:w="9332" w:type="dxa"/>
            <w:shd w:val="clear" w:color="auto" w:fill="D9D9D9" w:themeFill="background1" w:themeFillShade="D9"/>
          </w:tcPr>
          <w:p w14:paraId="35618C27" w14:textId="77777777" w:rsidR="00703BC8" w:rsidRPr="007319ED" w:rsidRDefault="00703BC8" w:rsidP="003368CF">
            <w:pPr>
              <w:spacing w:line="280" w:lineRule="atLeast"/>
              <w:jc w:val="both"/>
              <w:rPr>
                <w:b/>
                <w:sz w:val="20"/>
              </w:rPr>
            </w:pPr>
            <w:r w:rsidRPr="007319ED">
              <w:rPr>
                <w:b/>
                <w:sz w:val="20"/>
              </w:rPr>
              <w:t xml:space="preserve">Voorstel met betrekking tot invulling </w:t>
            </w:r>
            <w:proofErr w:type="spellStart"/>
            <w:r w:rsidRPr="007319ED">
              <w:rPr>
                <w:b/>
                <w:sz w:val="20"/>
              </w:rPr>
              <w:t>Social</w:t>
            </w:r>
            <w:proofErr w:type="spellEnd"/>
            <w:r w:rsidRPr="007319ED">
              <w:rPr>
                <w:b/>
                <w:sz w:val="20"/>
              </w:rPr>
              <w:t xml:space="preserve"> Return</w:t>
            </w:r>
          </w:p>
          <w:p w14:paraId="7A4A8157" w14:textId="77777777" w:rsidR="00703BC8" w:rsidRPr="007319ED" w:rsidRDefault="00703BC8" w:rsidP="003368CF">
            <w:pPr>
              <w:spacing w:line="280" w:lineRule="atLeast"/>
              <w:jc w:val="both"/>
              <w:rPr>
                <w:i/>
                <w:sz w:val="20"/>
              </w:rPr>
            </w:pPr>
            <w:r w:rsidRPr="007319ED">
              <w:rPr>
                <w:i/>
                <w:sz w:val="20"/>
              </w:rPr>
              <w:t xml:space="preserve">Beschrijf hieronder op welke wijze uw onderneming denkt invulling te geven aan de </w:t>
            </w:r>
            <w:proofErr w:type="spellStart"/>
            <w:r w:rsidRPr="007319ED">
              <w:rPr>
                <w:i/>
                <w:sz w:val="20"/>
              </w:rPr>
              <w:t>Social</w:t>
            </w:r>
            <w:proofErr w:type="spellEnd"/>
            <w:r w:rsidRPr="007319ED">
              <w:rPr>
                <w:i/>
                <w:sz w:val="20"/>
              </w:rPr>
              <w:t xml:space="preserve"> Return-verplichting in het kader van deze opdracht.</w:t>
            </w:r>
          </w:p>
        </w:tc>
      </w:tr>
      <w:tr w:rsidR="00703BC8" w:rsidRPr="007319ED" w14:paraId="75AD48DC" w14:textId="77777777" w:rsidTr="003368CF">
        <w:trPr>
          <w:trHeight w:val="684"/>
        </w:trPr>
        <w:tc>
          <w:tcPr>
            <w:tcW w:w="444" w:type="dxa"/>
          </w:tcPr>
          <w:p w14:paraId="16379F00" w14:textId="77777777" w:rsidR="00703BC8" w:rsidRPr="007319ED" w:rsidRDefault="00703BC8" w:rsidP="003368CF">
            <w:pPr>
              <w:spacing w:line="280" w:lineRule="atLeast"/>
              <w:jc w:val="both"/>
            </w:pPr>
            <w:r w:rsidRPr="007319ED">
              <w:t>1</w:t>
            </w:r>
          </w:p>
        </w:tc>
        <w:tc>
          <w:tcPr>
            <w:tcW w:w="9332" w:type="dxa"/>
          </w:tcPr>
          <w:p w14:paraId="6EDB7F3D" w14:textId="77777777" w:rsidR="00703BC8" w:rsidRPr="007319ED" w:rsidRDefault="00703BC8" w:rsidP="003368CF">
            <w:pPr>
              <w:spacing w:line="280" w:lineRule="atLeast"/>
              <w:jc w:val="both"/>
            </w:pPr>
          </w:p>
        </w:tc>
      </w:tr>
    </w:tbl>
    <w:p w14:paraId="13D109F3" w14:textId="77777777" w:rsidR="00703BC8" w:rsidRPr="007319ED" w:rsidRDefault="00703BC8" w:rsidP="00703BC8">
      <w:pPr>
        <w:spacing w:line="280" w:lineRule="atLeast"/>
        <w:jc w:val="both"/>
        <w:rPr>
          <w:rFonts w:ascii="Trebuchet MS" w:hAnsi="Trebuchet MS"/>
          <w:sz w:val="19"/>
        </w:rPr>
      </w:pPr>
    </w:p>
    <w:p w14:paraId="557763A7" w14:textId="77777777" w:rsidR="00703BC8" w:rsidRPr="007319ED" w:rsidRDefault="00703BC8" w:rsidP="00703BC8">
      <w:pPr>
        <w:spacing w:line="280" w:lineRule="atLeast"/>
        <w:jc w:val="both"/>
        <w:rPr>
          <w:rFonts w:ascii="Trebuchet MS" w:hAnsi="Trebuchet MS"/>
          <w:sz w:val="19"/>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15"/>
        <w:gridCol w:w="5966"/>
      </w:tblGrid>
      <w:tr w:rsidR="00703BC8" w:rsidRPr="007319ED" w14:paraId="5F4FB3CD" w14:textId="77777777" w:rsidTr="003368CF">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36D63B" w14:textId="77777777" w:rsidR="00703BC8" w:rsidRPr="007319ED" w:rsidRDefault="00703BC8" w:rsidP="003368CF">
            <w:pPr>
              <w:spacing w:line="280" w:lineRule="atLeast"/>
              <w:rPr>
                <w:rFonts w:ascii="Trebuchet MS" w:hAnsi="Trebuchet MS"/>
              </w:rPr>
            </w:pPr>
            <w:r w:rsidRPr="007319ED">
              <w:rPr>
                <w:rFonts w:ascii="Trebuchet MS" w:hAnsi="Trebuchet MS"/>
              </w:rPr>
              <w:t>Naam inschrijver:</w:t>
            </w:r>
          </w:p>
        </w:tc>
        <w:tc>
          <w:tcPr>
            <w:tcW w:w="5966" w:type="dxa"/>
            <w:tcBorders>
              <w:top w:val="single" w:sz="4" w:space="0" w:color="auto"/>
              <w:left w:val="single" w:sz="4" w:space="0" w:color="auto"/>
              <w:bottom w:val="single" w:sz="4" w:space="0" w:color="auto"/>
              <w:right w:val="single" w:sz="4" w:space="0" w:color="auto"/>
            </w:tcBorders>
          </w:tcPr>
          <w:p w14:paraId="32C58A19" w14:textId="77777777" w:rsidR="00703BC8" w:rsidRPr="007319ED" w:rsidRDefault="00703BC8" w:rsidP="003368CF">
            <w:pPr>
              <w:spacing w:line="280" w:lineRule="atLeast"/>
              <w:rPr>
                <w:rFonts w:ascii="Trebuchet MS" w:hAnsi="Trebuchet MS"/>
              </w:rPr>
            </w:pPr>
          </w:p>
        </w:tc>
      </w:tr>
      <w:tr w:rsidR="00703BC8" w:rsidRPr="007319ED" w14:paraId="63F67EF2" w14:textId="77777777" w:rsidTr="003368CF">
        <w:trPr>
          <w:trHeight w:val="242"/>
        </w:trPr>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B1ADB2" w14:textId="77777777" w:rsidR="00703BC8" w:rsidRPr="007319ED" w:rsidRDefault="00703BC8" w:rsidP="003368CF">
            <w:pPr>
              <w:spacing w:line="280" w:lineRule="atLeast"/>
              <w:rPr>
                <w:rFonts w:ascii="Trebuchet MS" w:hAnsi="Trebuchet MS"/>
              </w:rPr>
            </w:pPr>
            <w:r w:rsidRPr="007319ED">
              <w:rPr>
                <w:rFonts w:ascii="Trebuchet MS" w:hAnsi="Trebuchet MS"/>
              </w:rPr>
              <w:t>Naam vertegenwoordigingsbevoegde:</w:t>
            </w:r>
          </w:p>
        </w:tc>
        <w:tc>
          <w:tcPr>
            <w:tcW w:w="5966" w:type="dxa"/>
            <w:tcBorders>
              <w:top w:val="single" w:sz="4" w:space="0" w:color="auto"/>
              <w:left w:val="single" w:sz="4" w:space="0" w:color="auto"/>
              <w:bottom w:val="single" w:sz="4" w:space="0" w:color="auto"/>
              <w:right w:val="single" w:sz="4" w:space="0" w:color="auto"/>
            </w:tcBorders>
          </w:tcPr>
          <w:p w14:paraId="2E61408F" w14:textId="77777777" w:rsidR="00703BC8" w:rsidRPr="007319ED" w:rsidRDefault="00703BC8" w:rsidP="003368CF">
            <w:pPr>
              <w:spacing w:line="280" w:lineRule="atLeast"/>
              <w:rPr>
                <w:rFonts w:ascii="Trebuchet MS" w:hAnsi="Trebuchet MS"/>
              </w:rPr>
            </w:pPr>
          </w:p>
        </w:tc>
      </w:tr>
      <w:tr w:rsidR="00703BC8" w:rsidRPr="007319ED" w14:paraId="4264BA9F" w14:textId="77777777" w:rsidTr="003368CF">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70F152" w14:textId="77777777" w:rsidR="00703BC8" w:rsidRPr="007319ED" w:rsidRDefault="00703BC8" w:rsidP="003368CF">
            <w:pPr>
              <w:spacing w:line="280" w:lineRule="atLeast"/>
              <w:rPr>
                <w:rFonts w:ascii="Trebuchet MS" w:hAnsi="Trebuchet MS"/>
              </w:rPr>
            </w:pPr>
            <w:r w:rsidRPr="007319ED">
              <w:rPr>
                <w:rFonts w:ascii="Trebuchet MS" w:hAnsi="Trebuchet MS"/>
              </w:rPr>
              <w:t>Functie vertegenwoordigingsbevoegde:</w:t>
            </w:r>
          </w:p>
        </w:tc>
        <w:tc>
          <w:tcPr>
            <w:tcW w:w="5966" w:type="dxa"/>
            <w:tcBorders>
              <w:top w:val="single" w:sz="4" w:space="0" w:color="auto"/>
              <w:left w:val="single" w:sz="4" w:space="0" w:color="auto"/>
              <w:bottom w:val="single" w:sz="4" w:space="0" w:color="auto"/>
              <w:right w:val="single" w:sz="4" w:space="0" w:color="auto"/>
            </w:tcBorders>
          </w:tcPr>
          <w:p w14:paraId="41E67D61" w14:textId="77777777" w:rsidR="00703BC8" w:rsidRPr="007319ED" w:rsidRDefault="00703BC8" w:rsidP="003368CF">
            <w:pPr>
              <w:spacing w:line="280" w:lineRule="atLeast"/>
              <w:rPr>
                <w:rFonts w:ascii="Trebuchet MS" w:hAnsi="Trebuchet MS"/>
              </w:rPr>
            </w:pPr>
          </w:p>
        </w:tc>
      </w:tr>
      <w:tr w:rsidR="00703BC8" w:rsidRPr="007319ED" w14:paraId="440CD52E" w14:textId="77777777" w:rsidTr="003368CF">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584213" w14:textId="77777777" w:rsidR="00703BC8" w:rsidRPr="007319ED" w:rsidRDefault="00703BC8" w:rsidP="003368CF">
            <w:pPr>
              <w:spacing w:line="280" w:lineRule="atLeast"/>
              <w:rPr>
                <w:rFonts w:ascii="Trebuchet MS" w:hAnsi="Trebuchet MS"/>
              </w:rPr>
            </w:pPr>
            <w:r w:rsidRPr="007319ED">
              <w:rPr>
                <w:rFonts w:ascii="Trebuchet MS" w:hAnsi="Trebuchet MS"/>
              </w:rPr>
              <w:t>Handtekening:</w:t>
            </w:r>
          </w:p>
        </w:tc>
        <w:tc>
          <w:tcPr>
            <w:tcW w:w="5966" w:type="dxa"/>
            <w:tcBorders>
              <w:top w:val="single" w:sz="4" w:space="0" w:color="auto"/>
              <w:left w:val="single" w:sz="4" w:space="0" w:color="auto"/>
              <w:bottom w:val="single" w:sz="4" w:space="0" w:color="auto"/>
              <w:right w:val="single" w:sz="4" w:space="0" w:color="auto"/>
            </w:tcBorders>
          </w:tcPr>
          <w:p w14:paraId="2DEBA45A" w14:textId="77777777" w:rsidR="00703BC8" w:rsidRPr="007319ED" w:rsidRDefault="00703BC8" w:rsidP="003368CF">
            <w:pPr>
              <w:spacing w:line="280" w:lineRule="atLeast"/>
              <w:rPr>
                <w:rFonts w:ascii="Trebuchet MS" w:hAnsi="Trebuchet MS"/>
              </w:rPr>
            </w:pPr>
          </w:p>
        </w:tc>
      </w:tr>
      <w:tr w:rsidR="00703BC8" w:rsidRPr="007319ED" w14:paraId="509E8E7D" w14:textId="77777777" w:rsidTr="003368CF">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5B204D" w14:textId="77777777" w:rsidR="00703BC8" w:rsidRPr="007319ED" w:rsidRDefault="00703BC8" w:rsidP="003368CF">
            <w:pPr>
              <w:spacing w:line="280" w:lineRule="atLeast"/>
              <w:rPr>
                <w:rFonts w:ascii="Trebuchet MS" w:hAnsi="Trebuchet MS"/>
              </w:rPr>
            </w:pPr>
            <w:r w:rsidRPr="007319ED">
              <w:rPr>
                <w:rFonts w:ascii="Trebuchet MS" w:hAnsi="Trebuchet MS"/>
              </w:rPr>
              <w:lastRenderedPageBreak/>
              <w:t>Datum:</w:t>
            </w:r>
          </w:p>
        </w:tc>
        <w:tc>
          <w:tcPr>
            <w:tcW w:w="5966" w:type="dxa"/>
            <w:tcBorders>
              <w:top w:val="single" w:sz="4" w:space="0" w:color="auto"/>
              <w:left w:val="single" w:sz="4" w:space="0" w:color="auto"/>
              <w:bottom w:val="single" w:sz="4" w:space="0" w:color="auto"/>
              <w:right w:val="single" w:sz="4" w:space="0" w:color="auto"/>
            </w:tcBorders>
          </w:tcPr>
          <w:p w14:paraId="31F2F49A" w14:textId="77777777" w:rsidR="00703BC8" w:rsidRPr="007319ED" w:rsidRDefault="00703BC8" w:rsidP="003368CF">
            <w:pPr>
              <w:spacing w:line="280" w:lineRule="atLeast"/>
              <w:rPr>
                <w:rFonts w:ascii="Trebuchet MS" w:hAnsi="Trebuchet MS"/>
              </w:rPr>
            </w:pPr>
          </w:p>
        </w:tc>
      </w:tr>
    </w:tbl>
    <w:p w14:paraId="6DCD2361" w14:textId="77777777" w:rsidR="00703BC8" w:rsidRPr="007319ED" w:rsidRDefault="00703BC8" w:rsidP="00703BC8">
      <w:pPr>
        <w:spacing w:line="280" w:lineRule="atLeast"/>
        <w:jc w:val="both"/>
        <w:rPr>
          <w:rFonts w:ascii="Trebuchet MS" w:hAnsi="Trebuchet MS"/>
          <w:sz w:val="19"/>
        </w:rPr>
      </w:pPr>
    </w:p>
    <w:tbl>
      <w:tblPr>
        <w:tblStyle w:val="TabelLansingerlandstandaard11"/>
        <w:tblW w:w="0" w:type="auto"/>
        <w:tblLook w:val="04A0" w:firstRow="1" w:lastRow="0" w:firstColumn="1" w:lastColumn="0" w:noHBand="0" w:noVBand="1"/>
      </w:tblPr>
      <w:tblGrid>
        <w:gridCol w:w="9776"/>
      </w:tblGrid>
      <w:tr w:rsidR="00703BC8" w:rsidRPr="007319ED" w14:paraId="4EB853AE" w14:textId="77777777" w:rsidTr="003368CF">
        <w:tc>
          <w:tcPr>
            <w:tcW w:w="9776" w:type="dxa"/>
            <w:shd w:val="clear" w:color="auto" w:fill="D9D9D9" w:themeFill="background1" w:themeFillShade="D9"/>
          </w:tcPr>
          <w:p w14:paraId="71D33580" w14:textId="77777777" w:rsidR="00703BC8" w:rsidRPr="007319ED" w:rsidRDefault="00703BC8" w:rsidP="003368CF">
            <w:pPr>
              <w:spacing w:line="280" w:lineRule="atLeast"/>
              <w:jc w:val="both"/>
              <w:rPr>
                <w:b/>
              </w:rPr>
            </w:pPr>
            <w:r w:rsidRPr="007319ED">
              <w:rPr>
                <w:b/>
                <w:sz w:val="28"/>
                <w:szCs w:val="28"/>
              </w:rPr>
              <w:t>DEEL 2 OVEREENKOMST SOCIAL RETURN</w:t>
            </w:r>
          </w:p>
        </w:tc>
      </w:tr>
    </w:tbl>
    <w:p w14:paraId="106F0E82" w14:textId="77777777" w:rsidR="00703BC8" w:rsidRPr="007319ED" w:rsidRDefault="00703BC8" w:rsidP="00703BC8">
      <w:pPr>
        <w:spacing w:line="280" w:lineRule="atLeast"/>
        <w:jc w:val="both"/>
        <w:rPr>
          <w:rFonts w:ascii="Trebuchet MS" w:hAnsi="Trebuchet MS"/>
          <w:sz w:val="19"/>
        </w:rPr>
      </w:pPr>
    </w:p>
    <w:tbl>
      <w:tblPr>
        <w:tblStyle w:val="TabelLansingerlandstandaard11"/>
        <w:tblW w:w="0" w:type="auto"/>
        <w:tblLook w:val="04A0" w:firstRow="1" w:lastRow="0" w:firstColumn="1" w:lastColumn="0" w:noHBand="0" w:noVBand="1"/>
      </w:tblPr>
      <w:tblGrid>
        <w:gridCol w:w="441"/>
        <w:gridCol w:w="6642"/>
        <w:gridCol w:w="2693"/>
      </w:tblGrid>
      <w:tr w:rsidR="00703BC8" w:rsidRPr="007319ED" w14:paraId="2731B9F7" w14:textId="77777777" w:rsidTr="003368CF">
        <w:tc>
          <w:tcPr>
            <w:tcW w:w="441" w:type="dxa"/>
            <w:shd w:val="clear" w:color="auto" w:fill="D9D9D9" w:themeFill="background1" w:themeFillShade="D9"/>
          </w:tcPr>
          <w:p w14:paraId="0F8C51F8" w14:textId="77777777" w:rsidR="00703BC8" w:rsidRPr="007319ED" w:rsidRDefault="00703BC8" w:rsidP="003368CF">
            <w:pPr>
              <w:spacing w:line="280" w:lineRule="atLeast"/>
              <w:jc w:val="both"/>
              <w:rPr>
                <w:b/>
                <w:sz w:val="20"/>
              </w:rPr>
            </w:pPr>
            <w:r w:rsidRPr="007319ED">
              <w:rPr>
                <w:b/>
                <w:sz w:val="20"/>
              </w:rPr>
              <w:t>D</w:t>
            </w:r>
          </w:p>
        </w:tc>
        <w:tc>
          <w:tcPr>
            <w:tcW w:w="6642" w:type="dxa"/>
            <w:shd w:val="clear" w:color="auto" w:fill="D9D9D9" w:themeFill="background1" w:themeFillShade="D9"/>
          </w:tcPr>
          <w:p w14:paraId="1531482D" w14:textId="77777777" w:rsidR="00703BC8" w:rsidRPr="007319ED" w:rsidRDefault="00703BC8" w:rsidP="003368CF">
            <w:pPr>
              <w:spacing w:line="280" w:lineRule="atLeast"/>
              <w:jc w:val="both"/>
              <w:rPr>
                <w:b/>
                <w:sz w:val="20"/>
              </w:rPr>
            </w:pPr>
            <w:r w:rsidRPr="007319ED">
              <w:rPr>
                <w:b/>
                <w:sz w:val="20"/>
              </w:rPr>
              <w:t xml:space="preserve">Berekening </w:t>
            </w:r>
            <w:proofErr w:type="spellStart"/>
            <w:r w:rsidRPr="007319ED">
              <w:rPr>
                <w:b/>
                <w:sz w:val="20"/>
              </w:rPr>
              <w:t>Social</w:t>
            </w:r>
            <w:proofErr w:type="spellEnd"/>
            <w:r w:rsidRPr="007319ED">
              <w:rPr>
                <w:b/>
                <w:sz w:val="20"/>
              </w:rPr>
              <w:t xml:space="preserve"> Return </w:t>
            </w:r>
          </w:p>
          <w:p w14:paraId="1EAA98DA" w14:textId="77777777" w:rsidR="00703BC8" w:rsidRPr="007319ED" w:rsidRDefault="00703BC8" w:rsidP="003368CF">
            <w:pPr>
              <w:spacing w:line="280" w:lineRule="atLeast"/>
              <w:jc w:val="both"/>
              <w:rPr>
                <w:i/>
                <w:sz w:val="20"/>
              </w:rPr>
            </w:pPr>
            <w:r w:rsidRPr="007319ED">
              <w:rPr>
                <w:i/>
                <w:sz w:val="20"/>
              </w:rPr>
              <w:t>Bij een raamovereenkomst een inschatting maken van het jaarbedrag. Aan het einde van het contractjaar wordt het definitieve bedrag berekend.</w:t>
            </w:r>
          </w:p>
        </w:tc>
        <w:tc>
          <w:tcPr>
            <w:tcW w:w="2693" w:type="dxa"/>
            <w:shd w:val="clear" w:color="auto" w:fill="D9D9D9" w:themeFill="background1" w:themeFillShade="D9"/>
          </w:tcPr>
          <w:p w14:paraId="11B6A702" w14:textId="77777777" w:rsidR="00703BC8" w:rsidRPr="007319ED" w:rsidRDefault="00703BC8" w:rsidP="003368CF">
            <w:pPr>
              <w:spacing w:line="280" w:lineRule="atLeast"/>
              <w:jc w:val="both"/>
              <w:rPr>
                <w:b/>
                <w:sz w:val="20"/>
              </w:rPr>
            </w:pPr>
            <w:r w:rsidRPr="007319ED">
              <w:rPr>
                <w:b/>
                <w:sz w:val="20"/>
              </w:rPr>
              <w:t>Bedrag</w:t>
            </w:r>
          </w:p>
        </w:tc>
      </w:tr>
      <w:tr w:rsidR="00703BC8" w:rsidRPr="007319ED" w14:paraId="1608BBD9" w14:textId="77777777" w:rsidTr="003368CF">
        <w:tc>
          <w:tcPr>
            <w:tcW w:w="441" w:type="dxa"/>
          </w:tcPr>
          <w:p w14:paraId="39B80216" w14:textId="77777777" w:rsidR="00703BC8" w:rsidRPr="007319ED" w:rsidRDefault="00703BC8" w:rsidP="003368CF">
            <w:pPr>
              <w:spacing w:line="280" w:lineRule="atLeast"/>
              <w:jc w:val="both"/>
              <w:rPr>
                <w:sz w:val="20"/>
              </w:rPr>
            </w:pPr>
            <w:r w:rsidRPr="007319ED">
              <w:rPr>
                <w:sz w:val="20"/>
              </w:rPr>
              <w:t xml:space="preserve">1                                                                                                                                                                                                                                                                                                                                                                                                                                                                                                                                                                                                                                                                       </w:t>
            </w:r>
          </w:p>
        </w:tc>
        <w:tc>
          <w:tcPr>
            <w:tcW w:w="6642" w:type="dxa"/>
          </w:tcPr>
          <w:p w14:paraId="6334D929" w14:textId="77777777" w:rsidR="00703BC8" w:rsidRPr="007319ED" w:rsidRDefault="00CA1216" w:rsidP="003368CF">
            <w:pPr>
              <w:spacing w:line="280" w:lineRule="atLeast"/>
              <w:jc w:val="both"/>
              <w:rPr>
                <w:sz w:val="20"/>
              </w:rPr>
            </w:pPr>
            <w:r w:rsidRPr="007319ED">
              <w:rPr>
                <w:sz w:val="20"/>
              </w:rPr>
              <w:t>2</w:t>
            </w:r>
            <w:r w:rsidR="00703BC8" w:rsidRPr="007319ED">
              <w:rPr>
                <w:sz w:val="20"/>
              </w:rPr>
              <w:t>% van de aanneemsom</w:t>
            </w:r>
          </w:p>
        </w:tc>
        <w:tc>
          <w:tcPr>
            <w:tcW w:w="2693" w:type="dxa"/>
          </w:tcPr>
          <w:p w14:paraId="7D7BEB8F" w14:textId="77777777" w:rsidR="00703BC8" w:rsidRPr="007319ED" w:rsidRDefault="00703BC8" w:rsidP="003368CF">
            <w:pPr>
              <w:spacing w:line="280" w:lineRule="atLeast"/>
              <w:jc w:val="both"/>
              <w:rPr>
                <w:sz w:val="20"/>
              </w:rPr>
            </w:pPr>
          </w:p>
        </w:tc>
      </w:tr>
    </w:tbl>
    <w:p w14:paraId="681B20B6" w14:textId="77777777" w:rsidR="00703BC8" w:rsidRPr="007319ED" w:rsidRDefault="00703BC8" w:rsidP="00703BC8">
      <w:pPr>
        <w:spacing w:line="280" w:lineRule="atLeast"/>
        <w:jc w:val="both"/>
        <w:rPr>
          <w:rFonts w:ascii="Trebuchet MS" w:hAnsi="Trebuchet MS"/>
        </w:rPr>
      </w:pPr>
    </w:p>
    <w:tbl>
      <w:tblPr>
        <w:tblStyle w:val="TabelLansingerlandstandaard11"/>
        <w:tblW w:w="0" w:type="auto"/>
        <w:tblLook w:val="04A0" w:firstRow="1" w:lastRow="0" w:firstColumn="1" w:lastColumn="0" w:noHBand="0" w:noVBand="1"/>
      </w:tblPr>
      <w:tblGrid>
        <w:gridCol w:w="450"/>
        <w:gridCol w:w="9326"/>
      </w:tblGrid>
      <w:tr w:rsidR="00703BC8" w:rsidRPr="007319ED" w14:paraId="3D690698" w14:textId="77777777" w:rsidTr="003368CF">
        <w:tc>
          <w:tcPr>
            <w:tcW w:w="450" w:type="dxa"/>
            <w:tcBorders>
              <w:bottom w:val="single" w:sz="4" w:space="0" w:color="auto"/>
            </w:tcBorders>
            <w:shd w:val="clear" w:color="auto" w:fill="D9D9D9" w:themeFill="background1" w:themeFillShade="D9"/>
          </w:tcPr>
          <w:p w14:paraId="73C2DEC0" w14:textId="77777777" w:rsidR="00703BC8" w:rsidRPr="007319ED" w:rsidRDefault="00703BC8" w:rsidP="003368CF">
            <w:pPr>
              <w:spacing w:line="280" w:lineRule="atLeast"/>
              <w:jc w:val="both"/>
              <w:rPr>
                <w:b/>
                <w:sz w:val="20"/>
              </w:rPr>
            </w:pPr>
            <w:r w:rsidRPr="007319ED">
              <w:rPr>
                <w:b/>
                <w:sz w:val="20"/>
              </w:rPr>
              <w:t>E</w:t>
            </w:r>
          </w:p>
        </w:tc>
        <w:tc>
          <w:tcPr>
            <w:tcW w:w="9326" w:type="dxa"/>
            <w:tcBorders>
              <w:bottom w:val="single" w:sz="4" w:space="0" w:color="auto"/>
            </w:tcBorders>
            <w:shd w:val="clear" w:color="auto" w:fill="D9D9D9" w:themeFill="background1" w:themeFillShade="D9"/>
          </w:tcPr>
          <w:p w14:paraId="15E85687" w14:textId="77777777" w:rsidR="00703BC8" w:rsidRPr="007319ED" w:rsidRDefault="00703BC8" w:rsidP="003368CF">
            <w:pPr>
              <w:spacing w:line="280" w:lineRule="atLeast"/>
              <w:jc w:val="both"/>
              <w:rPr>
                <w:b/>
                <w:sz w:val="20"/>
              </w:rPr>
            </w:pPr>
            <w:r w:rsidRPr="007319ED">
              <w:rPr>
                <w:b/>
                <w:sz w:val="20"/>
              </w:rPr>
              <w:t xml:space="preserve">Definitieve afspraken met betrekking tot invulling </w:t>
            </w:r>
            <w:proofErr w:type="spellStart"/>
            <w:r w:rsidRPr="007319ED">
              <w:rPr>
                <w:b/>
                <w:sz w:val="20"/>
              </w:rPr>
              <w:t>Social</w:t>
            </w:r>
            <w:proofErr w:type="spellEnd"/>
            <w:r w:rsidRPr="007319ED">
              <w:rPr>
                <w:b/>
                <w:sz w:val="20"/>
              </w:rPr>
              <w:t xml:space="preserve"> Return</w:t>
            </w:r>
          </w:p>
          <w:p w14:paraId="0D4C2661" w14:textId="77777777" w:rsidR="00703BC8" w:rsidRPr="007319ED" w:rsidRDefault="00703BC8" w:rsidP="003368CF">
            <w:pPr>
              <w:spacing w:line="280" w:lineRule="atLeast"/>
              <w:jc w:val="both"/>
              <w:rPr>
                <w:i/>
                <w:sz w:val="20"/>
              </w:rPr>
            </w:pPr>
            <w:r w:rsidRPr="007319ED">
              <w:rPr>
                <w:i/>
                <w:sz w:val="20"/>
              </w:rPr>
              <w:t xml:space="preserve">Definitieve afspraken over de wijze waarop uw onderneming invulling gaat geven aan de </w:t>
            </w:r>
            <w:proofErr w:type="spellStart"/>
            <w:r w:rsidRPr="007319ED">
              <w:rPr>
                <w:i/>
                <w:sz w:val="20"/>
              </w:rPr>
              <w:t>Social</w:t>
            </w:r>
            <w:proofErr w:type="spellEnd"/>
            <w:r w:rsidRPr="007319ED">
              <w:rPr>
                <w:i/>
                <w:sz w:val="20"/>
              </w:rPr>
              <w:t xml:space="preserve"> Return verplichting in het kader van deze opdracht.</w:t>
            </w:r>
          </w:p>
        </w:tc>
      </w:tr>
      <w:tr w:rsidR="00703BC8" w:rsidRPr="007319ED" w14:paraId="6F2C6CC9" w14:textId="77777777" w:rsidTr="003368CF">
        <w:trPr>
          <w:trHeight w:val="1029"/>
        </w:trPr>
        <w:tc>
          <w:tcPr>
            <w:tcW w:w="450" w:type="dxa"/>
            <w:tcBorders>
              <w:bottom w:val="single" w:sz="4" w:space="0" w:color="auto"/>
            </w:tcBorders>
          </w:tcPr>
          <w:p w14:paraId="012EC745" w14:textId="77777777" w:rsidR="00703BC8" w:rsidRPr="007319ED" w:rsidRDefault="00703BC8" w:rsidP="003368CF">
            <w:pPr>
              <w:spacing w:line="280" w:lineRule="atLeast"/>
              <w:jc w:val="both"/>
              <w:rPr>
                <w:sz w:val="20"/>
              </w:rPr>
            </w:pPr>
            <w:r w:rsidRPr="007319ED">
              <w:rPr>
                <w:sz w:val="20"/>
              </w:rPr>
              <w:t>1</w:t>
            </w:r>
          </w:p>
        </w:tc>
        <w:tc>
          <w:tcPr>
            <w:tcW w:w="9326" w:type="dxa"/>
            <w:tcBorders>
              <w:bottom w:val="single" w:sz="4" w:space="0" w:color="auto"/>
            </w:tcBorders>
          </w:tcPr>
          <w:p w14:paraId="7A9F5191" w14:textId="77777777" w:rsidR="00703BC8" w:rsidRPr="007319ED" w:rsidRDefault="00703BC8" w:rsidP="003368CF">
            <w:pPr>
              <w:spacing w:line="280" w:lineRule="atLeast"/>
              <w:jc w:val="both"/>
              <w:rPr>
                <w:sz w:val="20"/>
              </w:rPr>
            </w:pPr>
          </w:p>
          <w:p w14:paraId="4D092E06" w14:textId="77777777" w:rsidR="00703BC8" w:rsidRPr="007319ED" w:rsidRDefault="00703BC8" w:rsidP="003368CF">
            <w:pPr>
              <w:spacing w:line="280" w:lineRule="atLeast"/>
              <w:jc w:val="both"/>
              <w:rPr>
                <w:sz w:val="20"/>
              </w:rPr>
            </w:pPr>
          </w:p>
          <w:p w14:paraId="7437756B" w14:textId="77777777" w:rsidR="00703BC8" w:rsidRPr="007319ED" w:rsidRDefault="00703BC8" w:rsidP="003368CF">
            <w:pPr>
              <w:spacing w:line="280" w:lineRule="atLeast"/>
              <w:jc w:val="both"/>
              <w:rPr>
                <w:sz w:val="20"/>
              </w:rPr>
            </w:pPr>
          </w:p>
          <w:p w14:paraId="0EA07087" w14:textId="77777777" w:rsidR="00703BC8" w:rsidRPr="007319ED" w:rsidRDefault="00703BC8" w:rsidP="003368CF">
            <w:pPr>
              <w:spacing w:line="280" w:lineRule="atLeast"/>
              <w:jc w:val="both"/>
              <w:rPr>
                <w:sz w:val="20"/>
              </w:rPr>
            </w:pPr>
          </w:p>
          <w:p w14:paraId="3C0998D3" w14:textId="77777777" w:rsidR="00703BC8" w:rsidRPr="007319ED" w:rsidRDefault="00703BC8" w:rsidP="003368CF">
            <w:pPr>
              <w:spacing w:line="280" w:lineRule="atLeast"/>
              <w:jc w:val="both"/>
              <w:rPr>
                <w:sz w:val="20"/>
              </w:rPr>
            </w:pPr>
          </w:p>
          <w:p w14:paraId="5738AFD1" w14:textId="77777777" w:rsidR="00703BC8" w:rsidRPr="007319ED" w:rsidRDefault="00703BC8" w:rsidP="003368CF">
            <w:pPr>
              <w:spacing w:line="280" w:lineRule="atLeast"/>
              <w:jc w:val="both"/>
              <w:rPr>
                <w:sz w:val="20"/>
              </w:rPr>
            </w:pPr>
          </w:p>
          <w:p w14:paraId="34BDC49C" w14:textId="77777777" w:rsidR="00703BC8" w:rsidRPr="007319ED" w:rsidRDefault="00703BC8" w:rsidP="003368CF">
            <w:pPr>
              <w:spacing w:line="280" w:lineRule="atLeast"/>
              <w:jc w:val="both"/>
              <w:rPr>
                <w:sz w:val="20"/>
              </w:rPr>
            </w:pPr>
          </w:p>
        </w:tc>
      </w:tr>
    </w:tbl>
    <w:p w14:paraId="16564C3D" w14:textId="77777777" w:rsidR="00703BC8" w:rsidRPr="007319ED" w:rsidRDefault="00703BC8" w:rsidP="00703BC8">
      <w:pPr>
        <w:spacing w:line="280" w:lineRule="atLeast"/>
        <w:jc w:val="both"/>
        <w:rPr>
          <w:rFonts w:ascii="Trebuchet MS" w:hAnsi="Trebuchet MS"/>
        </w:rPr>
      </w:pPr>
    </w:p>
    <w:tbl>
      <w:tblPr>
        <w:tblStyle w:val="TabelLansingerlandstandaard11"/>
        <w:tblW w:w="0" w:type="auto"/>
        <w:tblLook w:val="04A0" w:firstRow="1" w:lastRow="0" w:firstColumn="1" w:lastColumn="0" w:noHBand="0" w:noVBand="1"/>
      </w:tblPr>
      <w:tblGrid>
        <w:gridCol w:w="436"/>
        <w:gridCol w:w="3670"/>
        <w:gridCol w:w="5670"/>
      </w:tblGrid>
      <w:tr w:rsidR="00703BC8" w:rsidRPr="007319ED" w14:paraId="73C44D0C" w14:textId="77777777" w:rsidTr="003368CF">
        <w:tc>
          <w:tcPr>
            <w:tcW w:w="436" w:type="dxa"/>
            <w:shd w:val="clear" w:color="auto" w:fill="D9D9D9" w:themeFill="background1" w:themeFillShade="D9"/>
          </w:tcPr>
          <w:p w14:paraId="07B78553" w14:textId="77777777" w:rsidR="00703BC8" w:rsidRPr="007319ED" w:rsidRDefault="00703BC8" w:rsidP="003368CF">
            <w:pPr>
              <w:spacing w:line="280" w:lineRule="atLeast"/>
              <w:jc w:val="both"/>
              <w:rPr>
                <w:b/>
                <w:sz w:val="20"/>
              </w:rPr>
            </w:pPr>
            <w:r w:rsidRPr="007319ED">
              <w:rPr>
                <w:b/>
                <w:sz w:val="20"/>
              </w:rPr>
              <w:t>F</w:t>
            </w:r>
          </w:p>
        </w:tc>
        <w:tc>
          <w:tcPr>
            <w:tcW w:w="9340" w:type="dxa"/>
            <w:gridSpan w:val="2"/>
            <w:shd w:val="clear" w:color="auto" w:fill="D9D9D9" w:themeFill="background1" w:themeFillShade="D9"/>
          </w:tcPr>
          <w:p w14:paraId="2682675E" w14:textId="77777777" w:rsidR="00703BC8" w:rsidRPr="007319ED" w:rsidRDefault="00703BC8" w:rsidP="003368CF">
            <w:pPr>
              <w:spacing w:line="280" w:lineRule="atLeast"/>
              <w:jc w:val="both"/>
              <w:rPr>
                <w:b/>
                <w:sz w:val="20"/>
              </w:rPr>
            </w:pPr>
            <w:r w:rsidRPr="007319ED">
              <w:rPr>
                <w:b/>
                <w:sz w:val="20"/>
              </w:rPr>
              <w:t>In te vullen door de opdrachtgever</w:t>
            </w:r>
          </w:p>
        </w:tc>
      </w:tr>
      <w:tr w:rsidR="00703BC8" w:rsidRPr="007319ED" w14:paraId="6981E79D" w14:textId="77777777" w:rsidTr="003368CF">
        <w:tc>
          <w:tcPr>
            <w:tcW w:w="436" w:type="dxa"/>
            <w:vMerge w:val="restart"/>
          </w:tcPr>
          <w:p w14:paraId="4CCCC5A3" w14:textId="77777777" w:rsidR="00703BC8" w:rsidRPr="007319ED" w:rsidRDefault="00703BC8" w:rsidP="003368CF">
            <w:pPr>
              <w:spacing w:line="280" w:lineRule="atLeast"/>
              <w:jc w:val="both"/>
              <w:rPr>
                <w:sz w:val="20"/>
              </w:rPr>
            </w:pPr>
            <w:r w:rsidRPr="007319ED">
              <w:rPr>
                <w:sz w:val="20"/>
              </w:rPr>
              <w:t>1</w:t>
            </w:r>
          </w:p>
        </w:tc>
        <w:tc>
          <w:tcPr>
            <w:tcW w:w="3670" w:type="dxa"/>
            <w:shd w:val="clear" w:color="auto" w:fill="D9D9D9"/>
          </w:tcPr>
          <w:p w14:paraId="66C6D6DA" w14:textId="77777777" w:rsidR="00703BC8" w:rsidRPr="007319ED" w:rsidRDefault="00703BC8" w:rsidP="003368CF">
            <w:pPr>
              <w:spacing w:line="280" w:lineRule="atLeast"/>
              <w:jc w:val="both"/>
              <w:rPr>
                <w:sz w:val="20"/>
              </w:rPr>
            </w:pPr>
            <w:r w:rsidRPr="007319ED">
              <w:rPr>
                <w:sz w:val="20"/>
              </w:rPr>
              <w:t>Geplande start werkzaamheden</w:t>
            </w:r>
          </w:p>
        </w:tc>
        <w:tc>
          <w:tcPr>
            <w:tcW w:w="5670" w:type="dxa"/>
          </w:tcPr>
          <w:p w14:paraId="752D64D3" w14:textId="77777777" w:rsidR="00703BC8" w:rsidRPr="007319ED" w:rsidRDefault="00703BC8" w:rsidP="003368CF">
            <w:pPr>
              <w:spacing w:line="280" w:lineRule="atLeast"/>
              <w:jc w:val="both"/>
              <w:rPr>
                <w:sz w:val="20"/>
              </w:rPr>
            </w:pPr>
          </w:p>
        </w:tc>
      </w:tr>
      <w:tr w:rsidR="00703BC8" w:rsidRPr="007319ED" w14:paraId="7E0FCF6A" w14:textId="77777777" w:rsidTr="003368CF">
        <w:tc>
          <w:tcPr>
            <w:tcW w:w="436" w:type="dxa"/>
            <w:vMerge/>
          </w:tcPr>
          <w:p w14:paraId="379F60B5" w14:textId="77777777" w:rsidR="00703BC8" w:rsidRPr="007319ED" w:rsidRDefault="00703BC8" w:rsidP="003368CF">
            <w:pPr>
              <w:spacing w:line="280" w:lineRule="atLeast"/>
              <w:jc w:val="both"/>
              <w:rPr>
                <w:sz w:val="20"/>
              </w:rPr>
            </w:pPr>
          </w:p>
        </w:tc>
        <w:tc>
          <w:tcPr>
            <w:tcW w:w="3670" w:type="dxa"/>
            <w:shd w:val="clear" w:color="auto" w:fill="D9D9D9"/>
          </w:tcPr>
          <w:p w14:paraId="784DBE17" w14:textId="77777777" w:rsidR="00703BC8" w:rsidRPr="007319ED" w:rsidRDefault="00703BC8" w:rsidP="003368CF">
            <w:pPr>
              <w:spacing w:line="280" w:lineRule="atLeast"/>
              <w:jc w:val="both"/>
              <w:rPr>
                <w:sz w:val="20"/>
              </w:rPr>
            </w:pPr>
            <w:r w:rsidRPr="007319ED">
              <w:rPr>
                <w:sz w:val="20"/>
              </w:rPr>
              <w:t>Geplande einddatum werkzaamheden</w:t>
            </w:r>
          </w:p>
        </w:tc>
        <w:tc>
          <w:tcPr>
            <w:tcW w:w="5670" w:type="dxa"/>
          </w:tcPr>
          <w:p w14:paraId="59827D5A" w14:textId="77777777" w:rsidR="00703BC8" w:rsidRPr="007319ED" w:rsidRDefault="00703BC8" w:rsidP="003368CF">
            <w:pPr>
              <w:spacing w:line="280" w:lineRule="atLeast"/>
              <w:jc w:val="both"/>
              <w:rPr>
                <w:sz w:val="20"/>
              </w:rPr>
            </w:pPr>
          </w:p>
        </w:tc>
      </w:tr>
      <w:tr w:rsidR="00703BC8" w:rsidRPr="007319ED" w14:paraId="489EFA8E" w14:textId="77777777" w:rsidTr="003368CF">
        <w:tc>
          <w:tcPr>
            <w:tcW w:w="436" w:type="dxa"/>
            <w:vMerge w:val="restart"/>
          </w:tcPr>
          <w:p w14:paraId="3F952106" w14:textId="77777777" w:rsidR="00703BC8" w:rsidRPr="007319ED" w:rsidRDefault="00703BC8" w:rsidP="003368CF">
            <w:pPr>
              <w:spacing w:line="280" w:lineRule="atLeast"/>
              <w:jc w:val="both"/>
              <w:rPr>
                <w:sz w:val="20"/>
              </w:rPr>
            </w:pPr>
            <w:r w:rsidRPr="007319ED">
              <w:rPr>
                <w:sz w:val="20"/>
              </w:rPr>
              <w:t>2</w:t>
            </w:r>
          </w:p>
        </w:tc>
        <w:tc>
          <w:tcPr>
            <w:tcW w:w="3670" w:type="dxa"/>
            <w:shd w:val="clear" w:color="auto" w:fill="D9D9D9"/>
          </w:tcPr>
          <w:p w14:paraId="5720C569" w14:textId="77777777" w:rsidR="00703BC8" w:rsidRPr="007319ED" w:rsidRDefault="00703BC8" w:rsidP="003368CF">
            <w:pPr>
              <w:spacing w:line="280" w:lineRule="atLeast"/>
              <w:jc w:val="both"/>
              <w:rPr>
                <w:sz w:val="20"/>
              </w:rPr>
            </w:pPr>
            <w:r w:rsidRPr="007319ED">
              <w:rPr>
                <w:sz w:val="20"/>
              </w:rPr>
              <w:t>Contactpersoon van de opdrachtgever</w:t>
            </w:r>
          </w:p>
        </w:tc>
        <w:tc>
          <w:tcPr>
            <w:tcW w:w="5670" w:type="dxa"/>
          </w:tcPr>
          <w:p w14:paraId="1F422C02" w14:textId="77777777" w:rsidR="00703BC8" w:rsidRPr="007319ED" w:rsidRDefault="00703BC8" w:rsidP="003368CF">
            <w:pPr>
              <w:spacing w:line="280" w:lineRule="atLeast"/>
              <w:jc w:val="both"/>
              <w:rPr>
                <w:sz w:val="20"/>
              </w:rPr>
            </w:pPr>
          </w:p>
        </w:tc>
      </w:tr>
      <w:tr w:rsidR="00703BC8" w:rsidRPr="007319ED" w14:paraId="50469F2F" w14:textId="77777777" w:rsidTr="003368CF">
        <w:tc>
          <w:tcPr>
            <w:tcW w:w="436" w:type="dxa"/>
            <w:vMerge/>
          </w:tcPr>
          <w:p w14:paraId="15FEEB69" w14:textId="77777777" w:rsidR="00703BC8" w:rsidRPr="007319ED" w:rsidRDefault="00703BC8" w:rsidP="003368CF">
            <w:pPr>
              <w:spacing w:line="280" w:lineRule="atLeast"/>
              <w:jc w:val="both"/>
              <w:rPr>
                <w:sz w:val="20"/>
              </w:rPr>
            </w:pPr>
          </w:p>
        </w:tc>
        <w:tc>
          <w:tcPr>
            <w:tcW w:w="3670" w:type="dxa"/>
            <w:shd w:val="clear" w:color="auto" w:fill="D9D9D9"/>
          </w:tcPr>
          <w:p w14:paraId="6F99DC1B" w14:textId="77777777" w:rsidR="00703BC8" w:rsidRPr="007319ED" w:rsidRDefault="00703BC8" w:rsidP="003368CF">
            <w:pPr>
              <w:spacing w:line="280" w:lineRule="atLeast"/>
              <w:jc w:val="both"/>
              <w:rPr>
                <w:sz w:val="20"/>
              </w:rPr>
            </w:pPr>
            <w:r w:rsidRPr="007319ED">
              <w:rPr>
                <w:sz w:val="20"/>
              </w:rPr>
              <w:t>Telefoon</w:t>
            </w:r>
          </w:p>
        </w:tc>
        <w:tc>
          <w:tcPr>
            <w:tcW w:w="5670" w:type="dxa"/>
          </w:tcPr>
          <w:p w14:paraId="7C9DE427" w14:textId="77777777" w:rsidR="00703BC8" w:rsidRPr="007319ED" w:rsidRDefault="00703BC8" w:rsidP="003368CF">
            <w:pPr>
              <w:spacing w:line="280" w:lineRule="atLeast"/>
              <w:jc w:val="both"/>
              <w:rPr>
                <w:sz w:val="20"/>
              </w:rPr>
            </w:pPr>
          </w:p>
        </w:tc>
      </w:tr>
      <w:tr w:rsidR="00703BC8" w:rsidRPr="007319ED" w14:paraId="31798084" w14:textId="77777777" w:rsidTr="003368CF">
        <w:tc>
          <w:tcPr>
            <w:tcW w:w="436" w:type="dxa"/>
            <w:vMerge/>
          </w:tcPr>
          <w:p w14:paraId="4055A105" w14:textId="77777777" w:rsidR="00703BC8" w:rsidRPr="007319ED" w:rsidRDefault="00703BC8" w:rsidP="003368CF">
            <w:pPr>
              <w:spacing w:line="280" w:lineRule="atLeast"/>
              <w:jc w:val="both"/>
              <w:rPr>
                <w:sz w:val="20"/>
              </w:rPr>
            </w:pPr>
          </w:p>
        </w:tc>
        <w:tc>
          <w:tcPr>
            <w:tcW w:w="3670" w:type="dxa"/>
            <w:shd w:val="clear" w:color="auto" w:fill="D9D9D9"/>
          </w:tcPr>
          <w:p w14:paraId="300F1994" w14:textId="77777777" w:rsidR="00703BC8" w:rsidRPr="007319ED" w:rsidRDefault="00703BC8" w:rsidP="003368CF">
            <w:pPr>
              <w:spacing w:line="280" w:lineRule="atLeast"/>
              <w:jc w:val="both"/>
              <w:rPr>
                <w:sz w:val="20"/>
              </w:rPr>
            </w:pPr>
            <w:r w:rsidRPr="007319ED">
              <w:rPr>
                <w:sz w:val="20"/>
              </w:rPr>
              <w:t>E-mailadres</w:t>
            </w:r>
          </w:p>
        </w:tc>
        <w:tc>
          <w:tcPr>
            <w:tcW w:w="5670" w:type="dxa"/>
          </w:tcPr>
          <w:p w14:paraId="4E5517A9" w14:textId="77777777" w:rsidR="00703BC8" w:rsidRPr="007319ED" w:rsidRDefault="00703BC8" w:rsidP="003368CF">
            <w:pPr>
              <w:spacing w:line="280" w:lineRule="atLeast"/>
              <w:jc w:val="both"/>
              <w:rPr>
                <w:sz w:val="20"/>
              </w:rPr>
            </w:pPr>
          </w:p>
        </w:tc>
      </w:tr>
    </w:tbl>
    <w:p w14:paraId="1D4424CB" w14:textId="77777777" w:rsidR="00703BC8" w:rsidRPr="007319ED" w:rsidRDefault="00703BC8" w:rsidP="00703BC8">
      <w:pPr>
        <w:spacing w:line="280" w:lineRule="atLeast"/>
        <w:jc w:val="both"/>
        <w:rPr>
          <w:rFonts w:ascii="Trebuchet MS" w:hAnsi="Trebuchet MS"/>
        </w:rPr>
      </w:pPr>
    </w:p>
    <w:tbl>
      <w:tblPr>
        <w:tblStyle w:val="TabelLansingerlandstandaard11"/>
        <w:tblW w:w="0" w:type="auto"/>
        <w:tblLayout w:type="fixed"/>
        <w:tblLook w:val="04A0" w:firstRow="1" w:lastRow="0" w:firstColumn="1" w:lastColumn="0" w:noHBand="0" w:noVBand="1"/>
      </w:tblPr>
      <w:tblGrid>
        <w:gridCol w:w="421"/>
        <w:gridCol w:w="596"/>
        <w:gridCol w:w="8759"/>
      </w:tblGrid>
      <w:tr w:rsidR="00703BC8" w:rsidRPr="007319ED" w14:paraId="052604AE" w14:textId="77777777" w:rsidTr="003368CF">
        <w:tc>
          <w:tcPr>
            <w:tcW w:w="421" w:type="dxa"/>
            <w:shd w:val="clear" w:color="auto" w:fill="D9D9D9" w:themeFill="background1" w:themeFillShade="D9"/>
          </w:tcPr>
          <w:p w14:paraId="5A44353E" w14:textId="77777777" w:rsidR="00703BC8" w:rsidRPr="007319ED" w:rsidRDefault="00703BC8" w:rsidP="003368CF">
            <w:pPr>
              <w:spacing w:line="280" w:lineRule="atLeast"/>
              <w:jc w:val="both"/>
              <w:rPr>
                <w:b/>
                <w:sz w:val="20"/>
              </w:rPr>
            </w:pPr>
            <w:r w:rsidRPr="007319ED">
              <w:rPr>
                <w:b/>
                <w:sz w:val="20"/>
              </w:rPr>
              <w:t>G</w:t>
            </w:r>
          </w:p>
        </w:tc>
        <w:tc>
          <w:tcPr>
            <w:tcW w:w="9355" w:type="dxa"/>
            <w:gridSpan w:val="2"/>
            <w:shd w:val="clear" w:color="auto" w:fill="D9D9D9" w:themeFill="background1" w:themeFillShade="D9"/>
          </w:tcPr>
          <w:p w14:paraId="05BB7FE4" w14:textId="77777777" w:rsidR="00703BC8" w:rsidRPr="007319ED" w:rsidRDefault="00703BC8" w:rsidP="003368CF">
            <w:pPr>
              <w:spacing w:line="280" w:lineRule="atLeast"/>
              <w:jc w:val="both"/>
              <w:rPr>
                <w:b/>
                <w:sz w:val="20"/>
              </w:rPr>
            </w:pPr>
            <w:r w:rsidRPr="007319ED">
              <w:rPr>
                <w:b/>
                <w:sz w:val="20"/>
              </w:rPr>
              <w:t>Overige bepalingen</w:t>
            </w:r>
          </w:p>
        </w:tc>
      </w:tr>
      <w:tr w:rsidR="00703BC8" w:rsidRPr="007319ED" w14:paraId="70A44B3F" w14:textId="77777777" w:rsidTr="003368CF">
        <w:tc>
          <w:tcPr>
            <w:tcW w:w="421" w:type="dxa"/>
            <w:tcBorders>
              <w:bottom w:val="single" w:sz="4" w:space="0" w:color="auto"/>
            </w:tcBorders>
          </w:tcPr>
          <w:p w14:paraId="1E8E3931" w14:textId="77777777" w:rsidR="00703BC8" w:rsidRPr="007319ED" w:rsidRDefault="00703BC8" w:rsidP="003368CF">
            <w:pPr>
              <w:spacing w:line="280" w:lineRule="atLeast"/>
              <w:jc w:val="both"/>
              <w:rPr>
                <w:sz w:val="20"/>
              </w:rPr>
            </w:pPr>
            <w:r w:rsidRPr="007319ED">
              <w:rPr>
                <w:sz w:val="20"/>
              </w:rPr>
              <w:t>1</w:t>
            </w:r>
          </w:p>
        </w:tc>
        <w:tc>
          <w:tcPr>
            <w:tcW w:w="9355" w:type="dxa"/>
            <w:gridSpan w:val="2"/>
            <w:shd w:val="clear" w:color="auto" w:fill="D9D9D9"/>
          </w:tcPr>
          <w:p w14:paraId="5134C632" w14:textId="77777777" w:rsidR="00703BC8" w:rsidRPr="007319ED" w:rsidRDefault="00703BC8" w:rsidP="003368CF">
            <w:pPr>
              <w:spacing w:line="280" w:lineRule="atLeast"/>
              <w:jc w:val="both"/>
              <w:rPr>
                <w:sz w:val="20"/>
              </w:rPr>
            </w:pPr>
            <w:r w:rsidRPr="007319ED">
              <w:rPr>
                <w:sz w:val="20"/>
              </w:rPr>
              <w:t xml:space="preserve">Invulling </w:t>
            </w:r>
            <w:proofErr w:type="spellStart"/>
            <w:r w:rsidRPr="007319ED">
              <w:rPr>
                <w:sz w:val="20"/>
              </w:rPr>
              <w:t>Social</w:t>
            </w:r>
            <w:proofErr w:type="spellEnd"/>
            <w:r w:rsidRPr="007319ED">
              <w:rPr>
                <w:sz w:val="20"/>
              </w:rPr>
              <w:t xml:space="preserve"> Return – personeel</w:t>
            </w:r>
          </w:p>
        </w:tc>
      </w:tr>
      <w:tr w:rsidR="00703BC8" w:rsidRPr="007319ED" w14:paraId="5736C07E" w14:textId="77777777" w:rsidTr="003368CF">
        <w:tc>
          <w:tcPr>
            <w:tcW w:w="421" w:type="dxa"/>
            <w:tcBorders>
              <w:left w:val="nil"/>
              <w:bottom w:val="nil"/>
            </w:tcBorders>
          </w:tcPr>
          <w:p w14:paraId="69E79CFB" w14:textId="77777777" w:rsidR="00703BC8" w:rsidRPr="007319ED" w:rsidRDefault="00703BC8" w:rsidP="003368CF">
            <w:pPr>
              <w:spacing w:line="280" w:lineRule="atLeast"/>
              <w:jc w:val="both"/>
              <w:rPr>
                <w:sz w:val="20"/>
              </w:rPr>
            </w:pPr>
          </w:p>
        </w:tc>
        <w:tc>
          <w:tcPr>
            <w:tcW w:w="596" w:type="dxa"/>
          </w:tcPr>
          <w:p w14:paraId="757E3501" w14:textId="77777777" w:rsidR="00703BC8" w:rsidRPr="007319ED" w:rsidRDefault="00703BC8" w:rsidP="003368CF">
            <w:pPr>
              <w:spacing w:line="280" w:lineRule="atLeast"/>
              <w:jc w:val="both"/>
              <w:rPr>
                <w:sz w:val="20"/>
              </w:rPr>
            </w:pPr>
            <w:r w:rsidRPr="007319ED">
              <w:rPr>
                <w:sz w:val="20"/>
              </w:rPr>
              <w:t>1.1</w:t>
            </w:r>
          </w:p>
        </w:tc>
        <w:tc>
          <w:tcPr>
            <w:tcW w:w="8759" w:type="dxa"/>
          </w:tcPr>
          <w:p w14:paraId="05C44FD1" w14:textId="77777777" w:rsidR="00703BC8" w:rsidRPr="007319ED" w:rsidRDefault="00703BC8" w:rsidP="003368CF">
            <w:pPr>
              <w:spacing w:line="280" w:lineRule="atLeast"/>
              <w:jc w:val="both"/>
              <w:rPr>
                <w:sz w:val="20"/>
              </w:rPr>
            </w:pPr>
            <w:r w:rsidRPr="007319ED">
              <w:rPr>
                <w:sz w:val="20"/>
              </w:rPr>
              <w:t xml:space="preserve">De opdrachtnemer kan zich voor het invullen van de overeenkomst </w:t>
            </w:r>
            <w:proofErr w:type="spellStart"/>
            <w:r w:rsidRPr="007319ED">
              <w:rPr>
                <w:sz w:val="20"/>
              </w:rPr>
              <w:t>Social</w:t>
            </w:r>
            <w:proofErr w:type="spellEnd"/>
            <w:r w:rsidRPr="007319ED">
              <w:rPr>
                <w:sz w:val="20"/>
              </w:rPr>
              <w:t xml:space="preserve"> Return zich laten adviseren door de </w:t>
            </w:r>
            <w:proofErr w:type="spellStart"/>
            <w:r w:rsidRPr="007319ED">
              <w:rPr>
                <w:sz w:val="20"/>
              </w:rPr>
              <w:t>Social</w:t>
            </w:r>
            <w:proofErr w:type="spellEnd"/>
            <w:r w:rsidRPr="007319ED">
              <w:rPr>
                <w:sz w:val="20"/>
              </w:rPr>
              <w:t xml:space="preserve"> Return adviseur van de gemeente Lansingerland.</w:t>
            </w:r>
          </w:p>
        </w:tc>
      </w:tr>
    </w:tbl>
    <w:p w14:paraId="6A838B1F" w14:textId="77777777" w:rsidR="00703BC8" w:rsidRPr="007319ED" w:rsidRDefault="00703BC8" w:rsidP="00703BC8">
      <w:pPr>
        <w:spacing w:line="280" w:lineRule="atLeast"/>
        <w:jc w:val="both"/>
        <w:rPr>
          <w:rFonts w:ascii="Trebuchet MS" w:hAnsi="Trebuchet MS"/>
        </w:rPr>
      </w:pPr>
      <w:r w:rsidRPr="007319ED">
        <w:rPr>
          <w:rFonts w:ascii="Trebuchet MS" w:hAnsi="Trebuchet MS"/>
        </w:rPr>
        <w:t xml:space="preserve">       </w:t>
      </w:r>
    </w:p>
    <w:tbl>
      <w:tblPr>
        <w:tblStyle w:val="TabelLansingerlandstandaard11"/>
        <w:tblW w:w="0" w:type="auto"/>
        <w:tblLayout w:type="fixed"/>
        <w:tblLook w:val="04A0" w:firstRow="1" w:lastRow="0" w:firstColumn="1" w:lastColumn="0" w:noHBand="0" w:noVBand="1"/>
      </w:tblPr>
      <w:tblGrid>
        <w:gridCol w:w="421"/>
        <w:gridCol w:w="596"/>
        <w:gridCol w:w="8759"/>
      </w:tblGrid>
      <w:tr w:rsidR="00703BC8" w:rsidRPr="007319ED" w14:paraId="0C6D27A5" w14:textId="77777777" w:rsidTr="003368CF">
        <w:tc>
          <w:tcPr>
            <w:tcW w:w="421" w:type="dxa"/>
            <w:tcBorders>
              <w:bottom w:val="single" w:sz="4" w:space="0" w:color="auto"/>
            </w:tcBorders>
          </w:tcPr>
          <w:p w14:paraId="537D0CF0" w14:textId="77777777" w:rsidR="00703BC8" w:rsidRPr="007319ED" w:rsidRDefault="00703BC8" w:rsidP="003368CF">
            <w:pPr>
              <w:spacing w:line="280" w:lineRule="atLeast"/>
              <w:jc w:val="both"/>
              <w:rPr>
                <w:sz w:val="20"/>
              </w:rPr>
            </w:pPr>
            <w:r w:rsidRPr="007319ED">
              <w:rPr>
                <w:sz w:val="20"/>
              </w:rPr>
              <w:t>2</w:t>
            </w:r>
          </w:p>
        </w:tc>
        <w:tc>
          <w:tcPr>
            <w:tcW w:w="9355" w:type="dxa"/>
            <w:gridSpan w:val="2"/>
            <w:shd w:val="clear" w:color="auto" w:fill="D9D9D9" w:themeFill="background1" w:themeFillShade="D9"/>
          </w:tcPr>
          <w:p w14:paraId="7F662382" w14:textId="77777777" w:rsidR="00703BC8" w:rsidRPr="007319ED" w:rsidRDefault="00703BC8" w:rsidP="003368CF">
            <w:pPr>
              <w:spacing w:line="280" w:lineRule="atLeast"/>
              <w:jc w:val="both"/>
              <w:rPr>
                <w:sz w:val="20"/>
              </w:rPr>
            </w:pPr>
            <w:r w:rsidRPr="007319ED">
              <w:rPr>
                <w:sz w:val="20"/>
              </w:rPr>
              <w:t xml:space="preserve">Invulling </w:t>
            </w:r>
            <w:proofErr w:type="spellStart"/>
            <w:r w:rsidRPr="007319ED">
              <w:rPr>
                <w:sz w:val="20"/>
              </w:rPr>
              <w:t>Social</w:t>
            </w:r>
            <w:proofErr w:type="spellEnd"/>
            <w:r w:rsidRPr="007319ED">
              <w:rPr>
                <w:sz w:val="20"/>
              </w:rPr>
              <w:t xml:space="preserve"> Return – maatschappelijke activiteit/</w:t>
            </w:r>
            <w:proofErr w:type="spellStart"/>
            <w:r w:rsidRPr="007319ED">
              <w:rPr>
                <w:sz w:val="20"/>
              </w:rPr>
              <w:t>Social</w:t>
            </w:r>
            <w:proofErr w:type="spellEnd"/>
            <w:r w:rsidRPr="007319ED">
              <w:rPr>
                <w:sz w:val="20"/>
              </w:rPr>
              <w:t xml:space="preserve"> Return project</w:t>
            </w:r>
          </w:p>
        </w:tc>
      </w:tr>
      <w:tr w:rsidR="00703BC8" w:rsidRPr="007319ED" w14:paraId="5257E7A5" w14:textId="77777777" w:rsidTr="003368CF">
        <w:trPr>
          <w:trHeight w:val="601"/>
        </w:trPr>
        <w:tc>
          <w:tcPr>
            <w:tcW w:w="421" w:type="dxa"/>
            <w:tcBorders>
              <w:left w:val="nil"/>
              <w:bottom w:val="nil"/>
            </w:tcBorders>
          </w:tcPr>
          <w:p w14:paraId="52968A54" w14:textId="77777777" w:rsidR="00703BC8" w:rsidRPr="007319ED" w:rsidRDefault="00703BC8" w:rsidP="003368CF">
            <w:pPr>
              <w:spacing w:line="280" w:lineRule="atLeast"/>
              <w:jc w:val="both"/>
              <w:rPr>
                <w:sz w:val="20"/>
              </w:rPr>
            </w:pPr>
          </w:p>
        </w:tc>
        <w:tc>
          <w:tcPr>
            <w:tcW w:w="596" w:type="dxa"/>
            <w:tcBorders>
              <w:bottom w:val="single" w:sz="4" w:space="0" w:color="auto"/>
            </w:tcBorders>
          </w:tcPr>
          <w:p w14:paraId="7445AADA" w14:textId="77777777" w:rsidR="00703BC8" w:rsidRPr="007319ED" w:rsidRDefault="00703BC8" w:rsidP="003368CF">
            <w:pPr>
              <w:spacing w:line="280" w:lineRule="atLeast"/>
              <w:jc w:val="both"/>
              <w:rPr>
                <w:sz w:val="20"/>
              </w:rPr>
            </w:pPr>
            <w:r w:rsidRPr="007319ED">
              <w:rPr>
                <w:sz w:val="20"/>
              </w:rPr>
              <w:t>2.1</w:t>
            </w:r>
          </w:p>
        </w:tc>
        <w:tc>
          <w:tcPr>
            <w:tcW w:w="8759" w:type="dxa"/>
            <w:tcBorders>
              <w:bottom w:val="single" w:sz="4" w:space="0" w:color="auto"/>
            </w:tcBorders>
          </w:tcPr>
          <w:p w14:paraId="2FB87471" w14:textId="77777777" w:rsidR="00703BC8" w:rsidRPr="007319ED" w:rsidRDefault="00703BC8" w:rsidP="003368CF">
            <w:pPr>
              <w:spacing w:line="280" w:lineRule="atLeast"/>
              <w:jc w:val="both"/>
              <w:rPr>
                <w:color w:val="FF0000"/>
                <w:sz w:val="20"/>
              </w:rPr>
            </w:pPr>
            <w:r w:rsidRPr="007319ED">
              <w:rPr>
                <w:sz w:val="20"/>
              </w:rPr>
              <w:t xml:space="preserve">Het toepassen van deze vorm van invulling zoals het verzorgen van opleidingen of andere creatieve maatschappelijk betrokken activiteiten, wordt altijd afgestemd met de </w:t>
            </w:r>
            <w:proofErr w:type="spellStart"/>
            <w:r w:rsidRPr="007319ED">
              <w:rPr>
                <w:sz w:val="20"/>
              </w:rPr>
              <w:t>Social</w:t>
            </w:r>
            <w:proofErr w:type="spellEnd"/>
            <w:r w:rsidRPr="007319ED">
              <w:rPr>
                <w:sz w:val="20"/>
              </w:rPr>
              <w:t xml:space="preserve"> Return adviseur van de gemeente Lansingerland. </w:t>
            </w:r>
          </w:p>
        </w:tc>
      </w:tr>
    </w:tbl>
    <w:p w14:paraId="115E818E" w14:textId="77777777" w:rsidR="00703BC8" w:rsidRPr="007319ED" w:rsidRDefault="00703BC8" w:rsidP="00703BC8">
      <w:pPr>
        <w:tabs>
          <w:tab w:val="left" w:pos="1260"/>
        </w:tabs>
        <w:spacing w:line="280" w:lineRule="atLeast"/>
        <w:jc w:val="both"/>
        <w:rPr>
          <w:rFonts w:ascii="Trebuchet MS" w:hAnsi="Trebuchet MS"/>
        </w:rPr>
      </w:pPr>
    </w:p>
    <w:p w14:paraId="719CEB8A" w14:textId="77777777" w:rsidR="00703BC8" w:rsidRPr="007319ED" w:rsidRDefault="00703BC8" w:rsidP="00703BC8">
      <w:pPr>
        <w:tabs>
          <w:tab w:val="left" w:pos="1260"/>
        </w:tabs>
        <w:spacing w:line="280" w:lineRule="atLeast"/>
        <w:jc w:val="both"/>
        <w:rPr>
          <w:rFonts w:ascii="Trebuchet MS" w:hAnsi="Trebuchet MS"/>
        </w:rPr>
      </w:pPr>
    </w:p>
    <w:p w14:paraId="2C050DDC" w14:textId="77777777" w:rsidR="00703BC8" w:rsidRPr="007319ED" w:rsidRDefault="00703BC8" w:rsidP="00703BC8">
      <w:pPr>
        <w:spacing w:line="280" w:lineRule="atLeast"/>
        <w:jc w:val="both"/>
        <w:rPr>
          <w:rFonts w:ascii="Trebuchet MS" w:hAnsi="Trebuchet MS"/>
        </w:rPr>
      </w:pPr>
    </w:p>
    <w:tbl>
      <w:tblPr>
        <w:tblStyle w:val="TabelLansingerlandstandaard11"/>
        <w:tblW w:w="0" w:type="auto"/>
        <w:tblLayout w:type="fixed"/>
        <w:tblLook w:val="04A0" w:firstRow="1" w:lastRow="0" w:firstColumn="1" w:lastColumn="0" w:noHBand="0" w:noVBand="1"/>
      </w:tblPr>
      <w:tblGrid>
        <w:gridCol w:w="421"/>
        <w:gridCol w:w="596"/>
        <w:gridCol w:w="8759"/>
      </w:tblGrid>
      <w:tr w:rsidR="00703BC8" w:rsidRPr="003242D2" w14:paraId="1E36B37C" w14:textId="77777777" w:rsidTr="003368CF">
        <w:trPr>
          <w:trHeight w:val="256"/>
        </w:trPr>
        <w:tc>
          <w:tcPr>
            <w:tcW w:w="421" w:type="dxa"/>
            <w:tcBorders>
              <w:left w:val="single" w:sz="4" w:space="0" w:color="auto"/>
              <w:bottom w:val="single" w:sz="4" w:space="0" w:color="auto"/>
            </w:tcBorders>
          </w:tcPr>
          <w:p w14:paraId="58F18D28" w14:textId="77777777" w:rsidR="00703BC8" w:rsidRPr="007319ED" w:rsidRDefault="00703BC8" w:rsidP="003368CF">
            <w:pPr>
              <w:spacing w:line="280" w:lineRule="atLeast"/>
              <w:jc w:val="both"/>
              <w:rPr>
                <w:sz w:val="20"/>
              </w:rPr>
            </w:pPr>
            <w:r w:rsidRPr="007319ED">
              <w:rPr>
                <w:sz w:val="20"/>
              </w:rPr>
              <w:t>3</w:t>
            </w:r>
          </w:p>
        </w:tc>
        <w:tc>
          <w:tcPr>
            <w:tcW w:w="9355" w:type="dxa"/>
            <w:gridSpan w:val="2"/>
            <w:shd w:val="clear" w:color="auto" w:fill="D9D9D9" w:themeFill="background1" w:themeFillShade="D9"/>
          </w:tcPr>
          <w:p w14:paraId="45C12860" w14:textId="77777777" w:rsidR="00703BC8" w:rsidRPr="007319ED" w:rsidRDefault="00703BC8" w:rsidP="003368CF">
            <w:pPr>
              <w:spacing w:line="280" w:lineRule="atLeast"/>
              <w:jc w:val="both"/>
              <w:rPr>
                <w:sz w:val="20"/>
                <w:lang w:val="en-GB"/>
              </w:rPr>
            </w:pPr>
            <w:r w:rsidRPr="007319ED">
              <w:rPr>
                <w:sz w:val="20"/>
                <w:lang w:val="en-GB"/>
              </w:rPr>
              <w:t xml:space="preserve">Monitoring Social Return </w:t>
            </w:r>
            <w:proofErr w:type="spellStart"/>
            <w:r w:rsidRPr="007319ED">
              <w:rPr>
                <w:sz w:val="20"/>
                <w:lang w:val="en-GB"/>
              </w:rPr>
              <w:t>en</w:t>
            </w:r>
            <w:proofErr w:type="spellEnd"/>
            <w:r w:rsidRPr="007319ED">
              <w:rPr>
                <w:sz w:val="20"/>
                <w:lang w:val="en-GB"/>
              </w:rPr>
              <w:t xml:space="preserve"> </w:t>
            </w:r>
            <w:proofErr w:type="spellStart"/>
            <w:r w:rsidRPr="007319ED">
              <w:rPr>
                <w:sz w:val="20"/>
                <w:lang w:val="en-GB"/>
              </w:rPr>
              <w:t>handhaving</w:t>
            </w:r>
            <w:proofErr w:type="spellEnd"/>
          </w:p>
        </w:tc>
      </w:tr>
      <w:tr w:rsidR="00703BC8" w:rsidRPr="007319ED" w14:paraId="2E085A05" w14:textId="77777777" w:rsidTr="003368CF">
        <w:trPr>
          <w:trHeight w:val="601"/>
        </w:trPr>
        <w:tc>
          <w:tcPr>
            <w:tcW w:w="421" w:type="dxa"/>
            <w:tcBorders>
              <w:top w:val="single" w:sz="4" w:space="0" w:color="auto"/>
              <w:left w:val="nil"/>
              <w:bottom w:val="nil"/>
            </w:tcBorders>
          </w:tcPr>
          <w:p w14:paraId="33904FE6" w14:textId="77777777" w:rsidR="00703BC8" w:rsidRPr="007319ED" w:rsidRDefault="00703BC8" w:rsidP="003368CF">
            <w:pPr>
              <w:spacing w:line="280" w:lineRule="atLeast"/>
              <w:jc w:val="both"/>
              <w:rPr>
                <w:sz w:val="20"/>
                <w:lang w:val="en-GB"/>
              </w:rPr>
            </w:pPr>
          </w:p>
          <w:p w14:paraId="4255F8B5" w14:textId="77777777" w:rsidR="00703BC8" w:rsidRPr="007319ED" w:rsidRDefault="00703BC8" w:rsidP="003368CF">
            <w:pPr>
              <w:spacing w:line="280" w:lineRule="atLeast"/>
              <w:rPr>
                <w:sz w:val="20"/>
                <w:lang w:val="en-GB"/>
              </w:rPr>
            </w:pPr>
          </w:p>
        </w:tc>
        <w:tc>
          <w:tcPr>
            <w:tcW w:w="596" w:type="dxa"/>
          </w:tcPr>
          <w:p w14:paraId="7732FC89" w14:textId="77777777" w:rsidR="00703BC8" w:rsidRPr="007319ED" w:rsidRDefault="00703BC8" w:rsidP="003368CF">
            <w:pPr>
              <w:spacing w:line="280" w:lineRule="atLeast"/>
              <w:jc w:val="both"/>
              <w:rPr>
                <w:sz w:val="20"/>
              </w:rPr>
            </w:pPr>
            <w:r w:rsidRPr="007319ED">
              <w:rPr>
                <w:sz w:val="20"/>
              </w:rPr>
              <w:t>3.1</w:t>
            </w:r>
          </w:p>
        </w:tc>
        <w:tc>
          <w:tcPr>
            <w:tcW w:w="8759" w:type="dxa"/>
          </w:tcPr>
          <w:p w14:paraId="7A0F0A3A" w14:textId="77777777" w:rsidR="00703BC8" w:rsidRPr="007319ED" w:rsidRDefault="00703BC8" w:rsidP="003368CF">
            <w:pPr>
              <w:spacing w:line="280" w:lineRule="atLeast"/>
              <w:jc w:val="both"/>
              <w:rPr>
                <w:color w:val="FF0000"/>
                <w:sz w:val="20"/>
              </w:rPr>
            </w:pPr>
            <w:r w:rsidRPr="007319ED">
              <w:rPr>
                <w:sz w:val="20"/>
              </w:rPr>
              <w:t xml:space="preserve">De registratie van de </w:t>
            </w:r>
            <w:proofErr w:type="spellStart"/>
            <w:r w:rsidRPr="007319ED">
              <w:rPr>
                <w:sz w:val="20"/>
              </w:rPr>
              <w:t>Social</w:t>
            </w:r>
            <w:proofErr w:type="spellEnd"/>
            <w:r w:rsidRPr="007319ED">
              <w:rPr>
                <w:sz w:val="20"/>
              </w:rPr>
              <w:t xml:space="preserve"> Return invulling gebeurt in het systeem WIZZR. Hiervoor ontvangt de opdrachtnemer een account na het gesprek met de </w:t>
            </w:r>
            <w:proofErr w:type="spellStart"/>
            <w:r w:rsidRPr="007319ED">
              <w:rPr>
                <w:sz w:val="20"/>
              </w:rPr>
              <w:t>Social</w:t>
            </w:r>
            <w:proofErr w:type="spellEnd"/>
            <w:r w:rsidRPr="007319ED">
              <w:rPr>
                <w:sz w:val="20"/>
              </w:rPr>
              <w:t xml:space="preserve"> Return adviseur. Via het systeem WIZZR wordt de controle op de overeenkomst </w:t>
            </w:r>
            <w:proofErr w:type="spellStart"/>
            <w:r w:rsidRPr="007319ED">
              <w:rPr>
                <w:sz w:val="20"/>
              </w:rPr>
              <w:t>Social</w:t>
            </w:r>
            <w:proofErr w:type="spellEnd"/>
            <w:r w:rsidRPr="007319ED">
              <w:rPr>
                <w:sz w:val="20"/>
              </w:rPr>
              <w:t xml:space="preserve"> Return uitgevoerd.</w:t>
            </w:r>
          </w:p>
        </w:tc>
      </w:tr>
      <w:tr w:rsidR="00703BC8" w:rsidRPr="007319ED" w14:paraId="02397C43" w14:textId="77777777" w:rsidTr="003368CF">
        <w:trPr>
          <w:trHeight w:val="601"/>
        </w:trPr>
        <w:tc>
          <w:tcPr>
            <w:tcW w:w="421" w:type="dxa"/>
            <w:tcBorders>
              <w:top w:val="nil"/>
              <w:left w:val="nil"/>
              <w:bottom w:val="nil"/>
            </w:tcBorders>
          </w:tcPr>
          <w:p w14:paraId="11722A8A" w14:textId="77777777" w:rsidR="00703BC8" w:rsidRPr="007319ED" w:rsidRDefault="00703BC8" w:rsidP="003368CF">
            <w:pPr>
              <w:spacing w:line="280" w:lineRule="atLeast"/>
              <w:jc w:val="both"/>
              <w:rPr>
                <w:sz w:val="20"/>
              </w:rPr>
            </w:pPr>
          </w:p>
        </w:tc>
        <w:tc>
          <w:tcPr>
            <w:tcW w:w="596" w:type="dxa"/>
          </w:tcPr>
          <w:p w14:paraId="63D6B6DD" w14:textId="77777777" w:rsidR="00703BC8" w:rsidRPr="007319ED" w:rsidRDefault="00703BC8" w:rsidP="003368CF">
            <w:pPr>
              <w:spacing w:line="280" w:lineRule="atLeast"/>
              <w:jc w:val="both"/>
              <w:rPr>
                <w:sz w:val="20"/>
              </w:rPr>
            </w:pPr>
            <w:r w:rsidRPr="007319ED">
              <w:rPr>
                <w:sz w:val="20"/>
              </w:rPr>
              <w:t>3.2</w:t>
            </w:r>
          </w:p>
        </w:tc>
        <w:tc>
          <w:tcPr>
            <w:tcW w:w="8759" w:type="dxa"/>
          </w:tcPr>
          <w:p w14:paraId="3F32281B" w14:textId="77777777" w:rsidR="00703BC8" w:rsidRPr="007319ED" w:rsidRDefault="00703BC8" w:rsidP="003368CF">
            <w:pPr>
              <w:spacing w:line="280" w:lineRule="atLeast"/>
              <w:jc w:val="both"/>
              <w:rPr>
                <w:color w:val="FF0000"/>
                <w:sz w:val="20"/>
              </w:rPr>
            </w:pPr>
            <w:r w:rsidRPr="007319ED">
              <w:rPr>
                <w:sz w:val="20"/>
              </w:rPr>
              <w:t xml:space="preserve">De </w:t>
            </w:r>
            <w:proofErr w:type="spellStart"/>
            <w:r w:rsidRPr="007319ED">
              <w:rPr>
                <w:sz w:val="20"/>
              </w:rPr>
              <w:t>Social</w:t>
            </w:r>
            <w:proofErr w:type="spellEnd"/>
            <w:r w:rsidRPr="007319ED">
              <w:rPr>
                <w:sz w:val="20"/>
              </w:rPr>
              <w:t xml:space="preserve"> Return adviseur monitort de invulling van de </w:t>
            </w:r>
            <w:proofErr w:type="spellStart"/>
            <w:r w:rsidRPr="007319ED">
              <w:rPr>
                <w:sz w:val="20"/>
              </w:rPr>
              <w:t>Social</w:t>
            </w:r>
            <w:proofErr w:type="spellEnd"/>
            <w:r w:rsidRPr="007319ED">
              <w:rPr>
                <w:sz w:val="20"/>
              </w:rPr>
              <w:t xml:space="preserve"> Return verplichting en zal hierover contact onderhouden.</w:t>
            </w:r>
          </w:p>
        </w:tc>
      </w:tr>
      <w:tr w:rsidR="00703BC8" w:rsidRPr="007319ED" w14:paraId="50F03BAE" w14:textId="77777777" w:rsidTr="003368CF">
        <w:trPr>
          <w:trHeight w:val="601"/>
        </w:trPr>
        <w:tc>
          <w:tcPr>
            <w:tcW w:w="421" w:type="dxa"/>
            <w:tcBorders>
              <w:top w:val="nil"/>
              <w:left w:val="nil"/>
              <w:bottom w:val="nil"/>
            </w:tcBorders>
          </w:tcPr>
          <w:p w14:paraId="7260D1C1" w14:textId="77777777" w:rsidR="00703BC8" w:rsidRPr="007319ED" w:rsidRDefault="00703BC8" w:rsidP="003368CF">
            <w:pPr>
              <w:spacing w:line="280" w:lineRule="atLeast"/>
              <w:jc w:val="both"/>
              <w:rPr>
                <w:sz w:val="20"/>
              </w:rPr>
            </w:pPr>
          </w:p>
        </w:tc>
        <w:tc>
          <w:tcPr>
            <w:tcW w:w="596" w:type="dxa"/>
            <w:tcBorders>
              <w:bottom w:val="single" w:sz="4" w:space="0" w:color="auto"/>
            </w:tcBorders>
          </w:tcPr>
          <w:p w14:paraId="075BDAE5" w14:textId="77777777" w:rsidR="00703BC8" w:rsidRPr="007319ED" w:rsidRDefault="00703BC8" w:rsidP="003368CF">
            <w:pPr>
              <w:spacing w:line="280" w:lineRule="atLeast"/>
              <w:jc w:val="both"/>
              <w:rPr>
                <w:sz w:val="20"/>
              </w:rPr>
            </w:pPr>
            <w:r w:rsidRPr="007319ED">
              <w:rPr>
                <w:sz w:val="20"/>
              </w:rPr>
              <w:t>3.3</w:t>
            </w:r>
          </w:p>
        </w:tc>
        <w:tc>
          <w:tcPr>
            <w:tcW w:w="8759" w:type="dxa"/>
            <w:tcBorders>
              <w:bottom w:val="single" w:sz="4" w:space="0" w:color="auto"/>
            </w:tcBorders>
          </w:tcPr>
          <w:p w14:paraId="69E93E75" w14:textId="77777777" w:rsidR="00703BC8" w:rsidRPr="007319ED" w:rsidRDefault="00703BC8" w:rsidP="003368CF">
            <w:pPr>
              <w:spacing w:line="280" w:lineRule="atLeast"/>
              <w:jc w:val="both"/>
              <w:rPr>
                <w:sz w:val="20"/>
              </w:rPr>
            </w:pPr>
            <w:r w:rsidRPr="007319ED">
              <w:rPr>
                <w:sz w:val="20"/>
              </w:rPr>
              <w:t xml:space="preserve">De </w:t>
            </w:r>
            <w:proofErr w:type="spellStart"/>
            <w:r w:rsidRPr="007319ED">
              <w:rPr>
                <w:sz w:val="20"/>
              </w:rPr>
              <w:t>Social</w:t>
            </w:r>
            <w:proofErr w:type="spellEnd"/>
            <w:r w:rsidRPr="007319ED">
              <w:rPr>
                <w:sz w:val="20"/>
              </w:rPr>
              <w:t xml:space="preserve"> Return adviseur bespreekt met indien daar aanleiding toe is (de voortgang van) de invulling van de </w:t>
            </w:r>
            <w:proofErr w:type="spellStart"/>
            <w:r w:rsidRPr="007319ED">
              <w:rPr>
                <w:sz w:val="20"/>
              </w:rPr>
              <w:t>Social</w:t>
            </w:r>
            <w:proofErr w:type="spellEnd"/>
            <w:r w:rsidRPr="007319ED">
              <w:rPr>
                <w:sz w:val="20"/>
              </w:rPr>
              <w:t xml:space="preserve"> Return verplichting met de opdrachtnemer. </w:t>
            </w:r>
          </w:p>
          <w:p w14:paraId="340E0258" w14:textId="77777777" w:rsidR="00703BC8" w:rsidRPr="007319ED" w:rsidRDefault="00703BC8" w:rsidP="003368CF">
            <w:pPr>
              <w:spacing w:line="280" w:lineRule="atLeast"/>
              <w:jc w:val="both"/>
              <w:rPr>
                <w:sz w:val="20"/>
              </w:rPr>
            </w:pPr>
            <w:r w:rsidRPr="007319ED">
              <w:rPr>
                <w:sz w:val="20"/>
              </w:rPr>
              <w:t xml:space="preserve">In geval de opdrachtnemer zijn verplichtingen in het kader van </w:t>
            </w:r>
            <w:proofErr w:type="spellStart"/>
            <w:r w:rsidRPr="007319ED">
              <w:rPr>
                <w:sz w:val="20"/>
              </w:rPr>
              <w:t>Social</w:t>
            </w:r>
            <w:proofErr w:type="spellEnd"/>
            <w:r w:rsidRPr="007319ED">
              <w:rPr>
                <w:sz w:val="20"/>
              </w:rPr>
              <w:t xml:space="preserve"> Return, niet, of onvoldoende nakomt, is de gemeente Lansingerland bevoegd een sanctie op te leggen. Deze sanctie kan, afhankelijk van de ernst van de tekortkoming van de opdrachtnemer bestaan uit een eenmalige boete van 2 keer het niet ingezette percentage van de aanneemsom.</w:t>
            </w:r>
          </w:p>
          <w:p w14:paraId="187CBCC4" w14:textId="77777777" w:rsidR="00703BC8" w:rsidRPr="007319ED" w:rsidRDefault="00703BC8" w:rsidP="003368CF">
            <w:pPr>
              <w:spacing w:line="280" w:lineRule="atLeast"/>
              <w:jc w:val="both"/>
              <w:rPr>
                <w:sz w:val="20"/>
              </w:rPr>
            </w:pPr>
          </w:p>
          <w:p w14:paraId="04627A08" w14:textId="77777777" w:rsidR="00703BC8" w:rsidRPr="007319ED" w:rsidRDefault="00703BC8" w:rsidP="003368CF">
            <w:pPr>
              <w:spacing w:line="280" w:lineRule="atLeast"/>
              <w:jc w:val="both"/>
              <w:rPr>
                <w:color w:val="FF0000"/>
                <w:sz w:val="20"/>
              </w:rPr>
            </w:pPr>
          </w:p>
        </w:tc>
      </w:tr>
    </w:tbl>
    <w:p w14:paraId="2B2E5396" w14:textId="77777777" w:rsidR="00703BC8" w:rsidRPr="007319ED" w:rsidRDefault="00703BC8" w:rsidP="00703BC8">
      <w:pPr>
        <w:spacing w:line="280" w:lineRule="atLeast"/>
        <w:jc w:val="both"/>
        <w:rPr>
          <w:rFonts w:ascii="Trebuchet MS" w:hAnsi="Trebuchet MS"/>
        </w:rPr>
      </w:pPr>
    </w:p>
    <w:tbl>
      <w:tblPr>
        <w:tblStyle w:val="TabelLansingerlandstandaard11"/>
        <w:tblW w:w="0" w:type="auto"/>
        <w:tblLayout w:type="fixed"/>
        <w:tblLook w:val="04A0" w:firstRow="1" w:lastRow="0" w:firstColumn="1" w:lastColumn="0" w:noHBand="0" w:noVBand="1"/>
      </w:tblPr>
      <w:tblGrid>
        <w:gridCol w:w="421"/>
        <w:gridCol w:w="596"/>
        <w:gridCol w:w="8759"/>
      </w:tblGrid>
      <w:tr w:rsidR="00703BC8" w:rsidRPr="007319ED" w14:paraId="6C06C8F0" w14:textId="77777777" w:rsidTr="003368CF">
        <w:trPr>
          <w:trHeight w:val="206"/>
        </w:trPr>
        <w:tc>
          <w:tcPr>
            <w:tcW w:w="421" w:type="dxa"/>
            <w:tcBorders>
              <w:left w:val="single" w:sz="4" w:space="0" w:color="auto"/>
              <w:bottom w:val="single" w:sz="4" w:space="0" w:color="auto"/>
            </w:tcBorders>
          </w:tcPr>
          <w:p w14:paraId="2B495F03" w14:textId="77777777" w:rsidR="00703BC8" w:rsidRPr="007319ED" w:rsidRDefault="00703BC8" w:rsidP="003368CF">
            <w:pPr>
              <w:spacing w:line="280" w:lineRule="atLeast"/>
              <w:jc w:val="both"/>
              <w:rPr>
                <w:sz w:val="20"/>
              </w:rPr>
            </w:pPr>
            <w:r w:rsidRPr="007319ED">
              <w:rPr>
                <w:sz w:val="20"/>
              </w:rPr>
              <w:t>4</w:t>
            </w:r>
          </w:p>
        </w:tc>
        <w:tc>
          <w:tcPr>
            <w:tcW w:w="9355" w:type="dxa"/>
            <w:gridSpan w:val="2"/>
            <w:shd w:val="clear" w:color="auto" w:fill="D9D9D9" w:themeFill="background1" w:themeFillShade="D9"/>
          </w:tcPr>
          <w:p w14:paraId="38CEAE70" w14:textId="77777777" w:rsidR="00703BC8" w:rsidRPr="007319ED" w:rsidRDefault="00703BC8" w:rsidP="003368CF">
            <w:pPr>
              <w:tabs>
                <w:tab w:val="left" w:pos="2504"/>
              </w:tabs>
              <w:spacing w:line="280" w:lineRule="atLeast"/>
              <w:jc w:val="both"/>
              <w:rPr>
                <w:sz w:val="20"/>
              </w:rPr>
            </w:pPr>
            <w:r w:rsidRPr="007319ED">
              <w:rPr>
                <w:sz w:val="20"/>
              </w:rPr>
              <w:t>Tussentijdse wijzigingen</w:t>
            </w:r>
            <w:r w:rsidRPr="007319ED">
              <w:rPr>
                <w:sz w:val="20"/>
              </w:rPr>
              <w:tab/>
            </w:r>
          </w:p>
        </w:tc>
      </w:tr>
      <w:tr w:rsidR="00703BC8" w:rsidRPr="007319ED" w14:paraId="0CF9D1DB" w14:textId="77777777" w:rsidTr="003368CF">
        <w:trPr>
          <w:trHeight w:val="601"/>
        </w:trPr>
        <w:tc>
          <w:tcPr>
            <w:tcW w:w="421" w:type="dxa"/>
            <w:tcBorders>
              <w:left w:val="nil"/>
              <w:bottom w:val="nil"/>
            </w:tcBorders>
          </w:tcPr>
          <w:p w14:paraId="5B579F9D" w14:textId="77777777" w:rsidR="00703BC8" w:rsidRPr="007319ED" w:rsidRDefault="00703BC8" w:rsidP="003368CF">
            <w:pPr>
              <w:spacing w:line="280" w:lineRule="atLeast"/>
              <w:jc w:val="both"/>
              <w:rPr>
                <w:sz w:val="20"/>
              </w:rPr>
            </w:pPr>
          </w:p>
        </w:tc>
        <w:tc>
          <w:tcPr>
            <w:tcW w:w="596" w:type="dxa"/>
            <w:tcBorders>
              <w:bottom w:val="single" w:sz="4" w:space="0" w:color="auto"/>
            </w:tcBorders>
          </w:tcPr>
          <w:p w14:paraId="4B9330C3" w14:textId="77777777" w:rsidR="00703BC8" w:rsidRPr="007319ED" w:rsidRDefault="00703BC8" w:rsidP="003368CF">
            <w:pPr>
              <w:spacing w:line="280" w:lineRule="atLeast"/>
              <w:jc w:val="both"/>
              <w:rPr>
                <w:sz w:val="20"/>
              </w:rPr>
            </w:pPr>
            <w:r w:rsidRPr="007319ED">
              <w:rPr>
                <w:sz w:val="20"/>
              </w:rPr>
              <w:t>4.1</w:t>
            </w:r>
          </w:p>
        </w:tc>
        <w:tc>
          <w:tcPr>
            <w:tcW w:w="8759" w:type="dxa"/>
            <w:tcBorders>
              <w:bottom w:val="single" w:sz="4" w:space="0" w:color="auto"/>
            </w:tcBorders>
          </w:tcPr>
          <w:p w14:paraId="68C283CD" w14:textId="77777777" w:rsidR="00703BC8" w:rsidRPr="007319ED" w:rsidRDefault="00703BC8" w:rsidP="003368CF">
            <w:pPr>
              <w:spacing w:line="280" w:lineRule="atLeast"/>
              <w:jc w:val="both"/>
              <w:rPr>
                <w:sz w:val="20"/>
              </w:rPr>
            </w:pPr>
            <w:r w:rsidRPr="007319ED">
              <w:rPr>
                <w:sz w:val="20"/>
              </w:rPr>
              <w:t xml:space="preserve">Indien tijdens de uitvoering van de opdracht (werken, levering, diensten) een wijziging in de uitvoering van de </w:t>
            </w:r>
            <w:proofErr w:type="spellStart"/>
            <w:r w:rsidRPr="007319ED">
              <w:rPr>
                <w:sz w:val="20"/>
              </w:rPr>
              <w:t>Social</w:t>
            </w:r>
            <w:proofErr w:type="spellEnd"/>
            <w:r w:rsidRPr="007319ED">
              <w:rPr>
                <w:sz w:val="20"/>
              </w:rPr>
              <w:t xml:space="preserve"> Return optreedt, hetzij doordat de opdrachtnemer een andere invulling wenst, hetzij dat andere omstandigheden hiertoe dwingen, dan is dat mogelijk na overleg en met toestemming van de </w:t>
            </w:r>
            <w:proofErr w:type="spellStart"/>
            <w:r w:rsidRPr="007319ED">
              <w:rPr>
                <w:sz w:val="20"/>
              </w:rPr>
              <w:t>Social</w:t>
            </w:r>
            <w:proofErr w:type="spellEnd"/>
            <w:r w:rsidRPr="007319ED">
              <w:rPr>
                <w:sz w:val="20"/>
              </w:rPr>
              <w:t xml:space="preserve"> Return adviseur. Deze wijziging wordt schriftelijk vastgelegd en door beide partijen ondertekend en in WIZZR vastgelegd.</w:t>
            </w:r>
          </w:p>
          <w:p w14:paraId="09473CF2" w14:textId="77777777" w:rsidR="00703BC8" w:rsidRPr="007319ED" w:rsidRDefault="00703BC8" w:rsidP="003368CF">
            <w:pPr>
              <w:spacing w:line="280" w:lineRule="atLeast"/>
              <w:jc w:val="both"/>
              <w:rPr>
                <w:color w:val="FF0000"/>
                <w:sz w:val="20"/>
              </w:rPr>
            </w:pPr>
          </w:p>
        </w:tc>
      </w:tr>
    </w:tbl>
    <w:p w14:paraId="66F46C0A" w14:textId="77777777" w:rsidR="00703BC8" w:rsidRPr="007319ED" w:rsidRDefault="00703BC8" w:rsidP="00703BC8">
      <w:pPr>
        <w:spacing w:line="280" w:lineRule="atLeast"/>
        <w:jc w:val="both"/>
        <w:rPr>
          <w:rFonts w:ascii="Trebuchet MS" w:hAnsi="Trebuchet MS"/>
        </w:rPr>
      </w:pPr>
    </w:p>
    <w:tbl>
      <w:tblPr>
        <w:tblStyle w:val="TabelLansingerlandstandaard11"/>
        <w:tblW w:w="0" w:type="auto"/>
        <w:tblLayout w:type="fixed"/>
        <w:tblLook w:val="04A0" w:firstRow="1" w:lastRow="0" w:firstColumn="1" w:lastColumn="0" w:noHBand="0" w:noVBand="1"/>
      </w:tblPr>
      <w:tblGrid>
        <w:gridCol w:w="421"/>
        <w:gridCol w:w="596"/>
        <w:gridCol w:w="8759"/>
      </w:tblGrid>
      <w:tr w:rsidR="00703BC8" w:rsidRPr="007319ED" w14:paraId="339C6D8E" w14:textId="77777777" w:rsidTr="003368CF">
        <w:trPr>
          <w:trHeight w:val="221"/>
        </w:trPr>
        <w:tc>
          <w:tcPr>
            <w:tcW w:w="421" w:type="dxa"/>
            <w:tcBorders>
              <w:top w:val="single" w:sz="4" w:space="0" w:color="auto"/>
              <w:left w:val="single" w:sz="4" w:space="0" w:color="auto"/>
              <w:bottom w:val="single" w:sz="4" w:space="0" w:color="auto"/>
            </w:tcBorders>
          </w:tcPr>
          <w:p w14:paraId="49E19F4A" w14:textId="77777777" w:rsidR="00703BC8" w:rsidRPr="007319ED" w:rsidRDefault="00703BC8" w:rsidP="003368CF">
            <w:pPr>
              <w:spacing w:line="280" w:lineRule="atLeast"/>
              <w:jc w:val="both"/>
              <w:rPr>
                <w:sz w:val="20"/>
              </w:rPr>
            </w:pPr>
            <w:r w:rsidRPr="007319ED">
              <w:rPr>
                <w:sz w:val="20"/>
              </w:rPr>
              <w:t>5</w:t>
            </w:r>
          </w:p>
        </w:tc>
        <w:tc>
          <w:tcPr>
            <w:tcW w:w="9355" w:type="dxa"/>
            <w:gridSpan w:val="2"/>
            <w:tcBorders>
              <w:top w:val="single" w:sz="4" w:space="0" w:color="auto"/>
              <w:bottom w:val="single" w:sz="4" w:space="0" w:color="auto"/>
            </w:tcBorders>
            <w:shd w:val="clear" w:color="auto" w:fill="D9D9D9" w:themeFill="background1" w:themeFillShade="D9"/>
          </w:tcPr>
          <w:p w14:paraId="6FA8A3AF" w14:textId="77777777" w:rsidR="00703BC8" w:rsidRPr="007319ED" w:rsidRDefault="00703BC8" w:rsidP="003368CF">
            <w:pPr>
              <w:spacing w:line="280" w:lineRule="atLeast"/>
              <w:jc w:val="both"/>
              <w:rPr>
                <w:sz w:val="20"/>
              </w:rPr>
            </w:pPr>
            <w:r w:rsidRPr="007319ED">
              <w:rPr>
                <w:sz w:val="20"/>
              </w:rPr>
              <w:t>Beëindiging overeenkomst</w:t>
            </w:r>
          </w:p>
        </w:tc>
      </w:tr>
      <w:tr w:rsidR="00703BC8" w:rsidRPr="007319ED" w14:paraId="3BC8454C" w14:textId="77777777" w:rsidTr="003368CF">
        <w:trPr>
          <w:trHeight w:val="601"/>
        </w:trPr>
        <w:tc>
          <w:tcPr>
            <w:tcW w:w="421" w:type="dxa"/>
            <w:tcBorders>
              <w:top w:val="single" w:sz="4" w:space="0" w:color="auto"/>
              <w:left w:val="nil"/>
              <w:bottom w:val="nil"/>
            </w:tcBorders>
          </w:tcPr>
          <w:p w14:paraId="1323B987" w14:textId="77777777" w:rsidR="00703BC8" w:rsidRPr="007319ED" w:rsidRDefault="00703BC8" w:rsidP="003368CF">
            <w:pPr>
              <w:spacing w:line="280" w:lineRule="atLeast"/>
              <w:jc w:val="both"/>
              <w:rPr>
                <w:sz w:val="20"/>
              </w:rPr>
            </w:pPr>
          </w:p>
        </w:tc>
        <w:tc>
          <w:tcPr>
            <w:tcW w:w="596" w:type="dxa"/>
            <w:tcBorders>
              <w:top w:val="single" w:sz="4" w:space="0" w:color="auto"/>
            </w:tcBorders>
          </w:tcPr>
          <w:p w14:paraId="5C913AD2" w14:textId="77777777" w:rsidR="00703BC8" w:rsidRPr="007319ED" w:rsidRDefault="00703BC8" w:rsidP="003368CF">
            <w:pPr>
              <w:spacing w:line="280" w:lineRule="atLeast"/>
              <w:jc w:val="both"/>
              <w:rPr>
                <w:sz w:val="20"/>
              </w:rPr>
            </w:pPr>
            <w:r w:rsidRPr="007319ED">
              <w:rPr>
                <w:sz w:val="20"/>
              </w:rPr>
              <w:t>5.1</w:t>
            </w:r>
          </w:p>
        </w:tc>
        <w:tc>
          <w:tcPr>
            <w:tcW w:w="8759" w:type="dxa"/>
            <w:tcBorders>
              <w:top w:val="single" w:sz="4" w:space="0" w:color="auto"/>
            </w:tcBorders>
          </w:tcPr>
          <w:p w14:paraId="4A8A6EC5" w14:textId="77777777" w:rsidR="00703BC8" w:rsidRPr="007319ED" w:rsidRDefault="00703BC8" w:rsidP="003368CF">
            <w:pPr>
              <w:spacing w:line="280" w:lineRule="atLeast"/>
              <w:jc w:val="both"/>
              <w:rPr>
                <w:sz w:val="20"/>
              </w:rPr>
            </w:pPr>
            <w:r w:rsidRPr="007319ED">
              <w:rPr>
                <w:sz w:val="20"/>
              </w:rPr>
              <w:t xml:space="preserve">Deze overeenkomst eindigt van rechtswege wanneer de voorwaarden </w:t>
            </w:r>
            <w:proofErr w:type="spellStart"/>
            <w:r w:rsidRPr="007319ED">
              <w:rPr>
                <w:sz w:val="20"/>
              </w:rPr>
              <w:t>Social</w:t>
            </w:r>
            <w:proofErr w:type="spellEnd"/>
            <w:r w:rsidRPr="007319ED">
              <w:rPr>
                <w:sz w:val="20"/>
              </w:rPr>
              <w:t xml:space="preserve"> Return zoals is vastgelegd in de overeenkomst (aannemingsovereenkomst, dienstenovereenkomst, leveringsovereenkomst) zijn vervuld.</w:t>
            </w:r>
          </w:p>
        </w:tc>
      </w:tr>
    </w:tbl>
    <w:p w14:paraId="0D174443" w14:textId="77777777" w:rsidR="00703BC8" w:rsidRPr="007319ED" w:rsidRDefault="00703BC8" w:rsidP="00703BC8">
      <w:pPr>
        <w:spacing w:line="280" w:lineRule="atLeast"/>
        <w:rPr>
          <w:rFonts w:ascii="Trebuchet MS" w:hAnsi="Trebuchet MS"/>
          <w:sz w:val="19"/>
          <w:szCs w:val="19"/>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15"/>
        <w:gridCol w:w="5966"/>
      </w:tblGrid>
      <w:tr w:rsidR="00703BC8" w:rsidRPr="007319ED" w14:paraId="192A0046" w14:textId="77777777" w:rsidTr="003368CF">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A27509" w14:textId="77777777" w:rsidR="00703BC8" w:rsidRPr="007319ED" w:rsidRDefault="00703BC8" w:rsidP="003368CF">
            <w:pPr>
              <w:spacing w:line="280" w:lineRule="atLeast"/>
              <w:rPr>
                <w:rFonts w:ascii="Trebuchet MS" w:hAnsi="Trebuchet MS"/>
              </w:rPr>
            </w:pPr>
            <w:r w:rsidRPr="007319ED">
              <w:rPr>
                <w:rFonts w:ascii="Trebuchet MS" w:hAnsi="Trebuchet MS"/>
              </w:rPr>
              <w:t>Naam ondernemer:</w:t>
            </w:r>
          </w:p>
        </w:tc>
        <w:tc>
          <w:tcPr>
            <w:tcW w:w="5966" w:type="dxa"/>
            <w:tcBorders>
              <w:top w:val="single" w:sz="4" w:space="0" w:color="auto"/>
              <w:left w:val="single" w:sz="4" w:space="0" w:color="auto"/>
              <w:bottom w:val="single" w:sz="4" w:space="0" w:color="auto"/>
              <w:right w:val="single" w:sz="4" w:space="0" w:color="auto"/>
            </w:tcBorders>
          </w:tcPr>
          <w:p w14:paraId="0370CB0A" w14:textId="77777777" w:rsidR="00703BC8" w:rsidRPr="007319ED" w:rsidRDefault="00703BC8" w:rsidP="003368CF">
            <w:pPr>
              <w:spacing w:line="280" w:lineRule="atLeast"/>
              <w:rPr>
                <w:rFonts w:ascii="Trebuchet MS" w:hAnsi="Trebuchet MS"/>
              </w:rPr>
            </w:pPr>
          </w:p>
        </w:tc>
      </w:tr>
      <w:tr w:rsidR="00703BC8" w:rsidRPr="007319ED" w14:paraId="65900C9E" w14:textId="77777777" w:rsidTr="003368CF">
        <w:trPr>
          <w:trHeight w:val="242"/>
        </w:trPr>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593566" w14:textId="77777777" w:rsidR="00703BC8" w:rsidRPr="007319ED" w:rsidRDefault="00703BC8" w:rsidP="003368CF">
            <w:pPr>
              <w:spacing w:line="280" w:lineRule="atLeast"/>
              <w:rPr>
                <w:rFonts w:ascii="Trebuchet MS" w:hAnsi="Trebuchet MS"/>
              </w:rPr>
            </w:pPr>
            <w:r w:rsidRPr="007319ED">
              <w:rPr>
                <w:rFonts w:ascii="Trebuchet MS" w:hAnsi="Trebuchet MS"/>
              </w:rPr>
              <w:t>Naam vertegenwoordigingsbevoegde:</w:t>
            </w:r>
          </w:p>
        </w:tc>
        <w:tc>
          <w:tcPr>
            <w:tcW w:w="5966" w:type="dxa"/>
            <w:tcBorders>
              <w:top w:val="single" w:sz="4" w:space="0" w:color="auto"/>
              <w:left w:val="single" w:sz="4" w:space="0" w:color="auto"/>
              <w:bottom w:val="single" w:sz="4" w:space="0" w:color="auto"/>
              <w:right w:val="single" w:sz="4" w:space="0" w:color="auto"/>
            </w:tcBorders>
          </w:tcPr>
          <w:p w14:paraId="28627E32" w14:textId="77777777" w:rsidR="00703BC8" w:rsidRPr="007319ED" w:rsidRDefault="00703BC8" w:rsidP="003368CF">
            <w:pPr>
              <w:spacing w:line="280" w:lineRule="atLeast"/>
              <w:rPr>
                <w:rFonts w:ascii="Trebuchet MS" w:hAnsi="Trebuchet MS"/>
              </w:rPr>
            </w:pPr>
          </w:p>
        </w:tc>
      </w:tr>
      <w:tr w:rsidR="00703BC8" w:rsidRPr="007319ED" w14:paraId="3318EA94" w14:textId="77777777" w:rsidTr="003368CF">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40FC09" w14:textId="77777777" w:rsidR="00703BC8" w:rsidRPr="007319ED" w:rsidRDefault="00703BC8" w:rsidP="003368CF">
            <w:pPr>
              <w:spacing w:line="280" w:lineRule="atLeast"/>
              <w:rPr>
                <w:rFonts w:ascii="Trebuchet MS" w:hAnsi="Trebuchet MS"/>
              </w:rPr>
            </w:pPr>
            <w:r w:rsidRPr="007319ED">
              <w:rPr>
                <w:rFonts w:ascii="Trebuchet MS" w:hAnsi="Trebuchet MS"/>
              </w:rPr>
              <w:t>Functie vertegenwoordigingsbevoegde:</w:t>
            </w:r>
          </w:p>
        </w:tc>
        <w:tc>
          <w:tcPr>
            <w:tcW w:w="5966" w:type="dxa"/>
            <w:tcBorders>
              <w:top w:val="single" w:sz="4" w:space="0" w:color="auto"/>
              <w:left w:val="single" w:sz="4" w:space="0" w:color="auto"/>
              <w:bottom w:val="single" w:sz="4" w:space="0" w:color="auto"/>
              <w:right w:val="single" w:sz="4" w:space="0" w:color="auto"/>
            </w:tcBorders>
          </w:tcPr>
          <w:p w14:paraId="7211E206" w14:textId="77777777" w:rsidR="00703BC8" w:rsidRPr="007319ED" w:rsidRDefault="00703BC8" w:rsidP="003368CF">
            <w:pPr>
              <w:spacing w:line="280" w:lineRule="atLeast"/>
              <w:rPr>
                <w:rFonts w:ascii="Trebuchet MS" w:hAnsi="Trebuchet MS"/>
              </w:rPr>
            </w:pPr>
          </w:p>
        </w:tc>
      </w:tr>
      <w:tr w:rsidR="00703BC8" w:rsidRPr="007319ED" w14:paraId="06FDA283" w14:textId="77777777" w:rsidTr="003368CF">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EC06E8" w14:textId="77777777" w:rsidR="00703BC8" w:rsidRPr="007319ED" w:rsidRDefault="00703BC8" w:rsidP="003368CF">
            <w:pPr>
              <w:spacing w:line="280" w:lineRule="atLeast"/>
              <w:rPr>
                <w:rFonts w:ascii="Trebuchet MS" w:hAnsi="Trebuchet MS"/>
              </w:rPr>
            </w:pPr>
            <w:r w:rsidRPr="007319ED">
              <w:rPr>
                <w:rFonts w:ascii="Trebuchet MS" w:hAnsi="Trebuchet MS"/>
              </w:rPr>
              <w:t>Handtekening:</w:t>
            </w:r>
          </w:p>
        </w:tc>
        <w:tc>
          <w:tcPr>
            <w:tcW w:w="5966" w:type="dxa"/>
            <w:tcBorders>
              <w:top w:val="single" w:sz="4" w:space="0" w:color="auto"/>
              <w:left w:val="single" w:sz="4" w:space="0" w:color="auto"/>
              <w:bottom w:val="single" w:sz="4" w:space="0" w:color="auto"/>
              <w:right w:val="single" w:sz="4" w:space="0" w:color="auto"/>
            </w:tcBorders>
          </w:tcPr>
          <w:p w14:paraId="42D1D5A3" w14:textId="77777777" w:rsidR="00703BC8" w:rsidRPr="007319ED" w:rsidRDefault="00703BC8" w:rsidP="003368CF">
            <w:pPr>
              <w:spacing w:line="280" w:lineRule="atLeast"/>
              <w:rPr>
                <w:rFonts w:ascii="Trebuchet MS" w:hAnsi="Trebuchet MS"/>
              </w:rPr>
            </w:pPr>
          </w:p>
        </w:tc>
      </w:tr>
      <w:tr w:rsidR="00703BC8" w:rsidRPr="007319ED" w14:paraId="5BE744DE" w14:textId="77777777" w:rsidTr="003368CF">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503C54" w14:textId="77777777" w:rsidR="00703BC8" w:rsidRPr="007319ED" w:rsidRDefault="00703BC8" w:rsidP="003368CF">
            <w:pPr>
              <w:spacing w:line="280" w:lineRule="atLeast"/>
              <w:rPr>
                <w:rFonts w:ascii="Trebuchet MS" w:hAnsi="Trebuchet MS"/>
              </w:rPr>
            </w:pPr>
            <w:r w:rsidRPr="007319ED">
              <w:rPr>
                <w:rFonts w:ascii="Trebuchet MS" w:hAnsi="Trebuchet MS"/>
              </w:rPr>
              <w:t>Datum:</w:t>
            </w:r>
          </w:p>
        </w:tc>
        <w:tc>
          <w:tcPr>
            <w:tcW w:w="5966" w:type="dxa"/>
            <w:tcBorders>
              <w:top w:val="single" w:sz="4" w:space="0" w:color="auto"/>
              <w:left w:val="single" w:sz="4" w:space="0" w:color="auto"/>
              <w:bottom w:val="single" w:sz="4" w:space="0" w:color="auto"/>
              <w:right w:val="single" w:sz="4" w:space="0" w:color="auto"/>
            </w:tcBorders>
          </w:tcPr>
          <w:p w14:paraId="602739F5" w14:textId="77777777" w:rsidR="00703BC8" w:rsidRPr="007319ED" w:rsidRDefault="00703BC8" w:rsidP="003368CF">
            <w:pPr>
              <w:spacing w:line="280" w:lineRule="atLeast"/>
              <w:rPr>
                <w:rFonts w:ascii="Trebuchet MS" w:hAnsi="Trebuchet MS"/>
              </w:rPr>
            </w:pPr>
          </w:p>
        </w:tc>
      </w:tr>
    </w:tbl>
    <w:p w14:paraId="5249E2D2" w14:textId="77777777" w:rsidR="00703BC8" w:rsidRPr="007319ED" w:rsidRDefault="00703BC8" w:rsidP="00703BC8">
      <w:pPr>
        <w:spacing w:line="280" w:lineRule="atLeast"/>
        <w:rPr>
          <w:rFonts w:ascii="Trebuchet MS" w:hAnsi="Trebuchet MS"/>
        </w:rPr>
      </w:pPr>
    </w:p>
    <w:tbl>
      <w:tblPr>
        <w:tblStyle w:val="TabelLansingerlandstandaard11"/>
        <w:tblW w:w="0" w:type="auto"/>
        <w:tblLook w:val="04A0" w:firstRow="1" w:lastRow="0" w:firstColumn="1" w:lastColumn="0" w:noHBand="0" w:noVBand="1"/>
      </w:tblPr>
      <w:tblGrid>
        <w:gridCol w:w="3823"/>
        <w:gridCol w:w="5953"/>
      </w:tblGrid>
      <w:tr w:rsidR="00703BC8" w:rsidRPr="007319ED" w14:paraId="46134C52" w14:textId="77777777" w:rsidTr="003368CF">
        <w:tc>
          <w:tcPr>
            <w:tcW w:w="3823" w:type="dxa"/>
            <w:shd w:val="clear" w:color="auto" w:fill="D9D9D9" w:themeFill="background1" w:themeFillShade="D9"/>
          </w:tcPr>
          <w:p w14:paraId="778F7AE3" w14:textId="77777777" w:rsidR="00703BC8" w:rsidRPr="007319ED" w:rsidRDefault="00703BC8" w:rsidP="003368CF">
            <w:pPr>
              <w:spacing w:line="280" w:lineRule="atLeast"/>
              <w:rPr>
                <w:sz w:val="20"/>
              </w:rPr>
            </w:pPr>
            <w:r w:rsidRPr="007319ED">
              <w:rPr>
                <w:sz w:val="20"/>
              </w:rPr>
              <w:t>Gemeente Lansingerland</w:t>
            </w:r>
          </w:p>
        </w:tc>
        <w:tc>
          <w:tcPr>
            <w:tcW w:w="5953" w:type="dxa"/>
          </w:tcPr>
          <w:p w14:paraId="566A462F" w14:textId="77777777" w:rsidR="00703BC8" w:rsidRPr="007319ED" w:rsidRDefault="00703BC8" w:rsidP="003368CF">
            <w:pPr>
              <w:spacing w:line="280" w:lineRule="atLeast"/>
              <w:rPr>
                <w:sz w:val="20"/>
              </w:rPr>
            </w:pPr>
          </w:p>
        </w:tc>
      </w:tr>
      <w:tr w:rsidR="00703BC8" w:rsidRPr="007319ED" w14:paraId="79F71866" w14:textId="77777777" w:rsidTr="003368CF">
        <w:tc>
          <w:tcPr>
            <w:tcW w:w="3823" w:type="dxa"/>
            <w:shd w:val="clear" w:color="auto" w:fill="D9D9D9" w:themeFill="background1" w:themeFillShade="D9"/>
          </w:tcPr>
          <w:p w14:paraId="6D63B80F" w14:textId="77777777" w:rsidR="00703BC8" w:rsidRPr="007319ED" w:rsidRDefault="00703BC8" w:rsidP="003368CF">
            <w:pPr>
              <w:spacing w:line="280" w:lineRule="atLeast"/>
              <w:rPr>
                <w:sz w:val="20"/>
              </w:rPr>
            </w:pPr>
            <w:r w:rsidRPr="007319ED">
              <w:rPr>
                <w:sz w:val="20"/>
              </w:rPr>
              <w:t>Naam vertegenwoordigingsbevoegde:</w:t>
            </w:r>
          </w:p>
        </w:tc>
        <w:tc>
          <w:tcPr>
            <w:tcW w:w="5953" w:type="dxa"/>
          </w:tcPr>
          <w:p w14:paraId="25990239" w14:textId="77777777" w:rsidR="00703BC8" w:rsidRPr="007319ED" w:rsidRDefault="00703BC8" w:rsidP="003368CF">
            <w:pPr>
              <w:spacing w:line="280" w:lineRule="atLeast"/>
              <w:rPr>
                <w:sz w:val="20"/>
              </w:rPr>
            </w:pPr>
          </w:p>
        </w:tc>
      </w:tr>
      <w:tr w:rsidR="00703BC8" w:rsidRPr="007319ED" w14:paraId="76D083B4" w14:textId="77777777" w:rsidTr="003368CF">
        <w:tc>
          <w:tcPr>
            <w:tcW w:w="3823" w:type="dxa"/>
            <w:shd w:val="clear" w:color="auto" w:fill="D9D9D9" w:themeFill="background1" w:themeFillShade="D9"/>
          </w:tcPr>
          <w:p w14:paraId="176FFD24" w14:textId="77777777" w:rsidR="00703BC8" w:rsidRPr="007319ED" w:rsidRDefault="00703BC8" w:rsidP="003368CF">
            <w:pPr>
              <w:spacing w:line="280" w:lineRule="atLeast"/>
              <w:rPr>
                <w:sz w:val="20"/>
              </w:rPr>
            </w:pPr>
            <w:r w:rsidRPr="007319ED">
              <w:rPr>
                <w:sz w:val="20"/>
              </w:rPr>
              <w:t>Functie vertegenwoordigingsbevoegde:</w:t>
            </w:r>
          </w:p>
        </w:tc>
        <w:tc>
          <w:tcPr>
            <w:tcW w:w="5953" w:type="dxa"/>
          </w:tcPr>
          <w:p w14:paraId="3E4EF9C3" w14:textId="77777777" w:rsidR="00703BC8" w:rsidRPr="007319ED" w:rsidRDefault="00703BC8" w:rsidP="003368CF">
            <w:pPr>
              <w:spacing w:line="280" w:lineRule="atLeast"/>
              <w:rPr>
                <w:sz w:val="20"/>
              </w:rPr>
            </w:pPr>
          </w:p>
        </w:tc>
      </w:tr>
      <w:tr w:rsidR="00703BC8" w:rsidRPr="007319ED" w14:paraId="5FE0171F" w14:textId="77777777" w:rsidTr="003368CF">
        <w:tc>
          <w:tcPr>
            <w:tcW w:w="3823" w:type="dxa"/>
            <w:shd w:val="clear" w:color="auto" w:fill="D9D9D9" w:themeFill="background1" w:themeFillShade="D9"/>
          </w:tcPr>
          <w:p w14:paraId="385996BD" w14:textId="77777777" w:rsidR="00703BC8" w:rsidRPr="007319ED" w:rsidRDefault="00703BC8" w:rsidP="003368CF">
            <w:pPr>
              <w:spacing w:line="280" w:lineRule="atLeast"/>
              <w:rPr>
                <w:sz w:val="20"/>
              </w:rPr>
            </w:pPr>
            <w:r w:rsidRPr="007319ED">
              <w:rPr>
                <w:sz w:val="20"/>
              </w:rPr>
              <w:t>Handtekening:</w:t>
            </w:r>
          </w:p>
        </w:tc>
        <w:tc>
          <w:tcPr>
            <w:tcW w:w="5953" w:type="dxa"/>
          </w:tcPr>
          <w:p w14:paraId="5FF89E5C" w14:textId="77777777" w:rsidR="00703BC8" w:rsidRPr="007319ED" w:rsidRDefault="00703BC8" w:rsidP="003368CF">
            <w:pPr>
              <w:spacing w:line="280" w:lineRule="atLeast"/>
              <w:rPr>
                <w:sz w:val="20"/>
              </w:rPr>
            </w:pPr>
          </w:p>
        </w:tc>
      </w:tr>
      <w:tr w:rsidR="00703BC8" w:rsidRPr="00FF1DC9" w14:paraId="6528B76B" w14:textId="77777777" w:rsidTr="003368CF">
        <w:tc>
          <w:tcPr>
            <w:tcW w:w="3823" w:type="dxa"/>
            <w:shd w:val="clear" w:color="auto" w:fill="D9D9D9" w:themeFill="background1" w:themeFillShade="D9"/>
          </w:tcPr>
          <w:p w14:paraId="32E3E916" w14:textId="77777777" w:rsidR="00703BC8" w:rsidRPr="00FF1DC9" w:rsidRDefault="00703BC8" w:rsidP="003368CF">
            <w:pPr>
              <w:spacing w:line="280" w:lineRule="atLeast"/>
              <w:rPr>
                <w:sz w:val="20"/>
              </w:rPr>
            </w:pPr>
            <w:r w:rsidRPr="007319ED">
              <w:rPr>
                <w:sz w:val="20"/>
              </w:rPr>
              <w:t>Datum:</w:t>
            </w:r>
          </w:p>
        </w:tc>
        <w:tc>
          <w:tcPr>
            <w:tcW w:w="5953" w:type="dxa"/>
          </w:tcPr>
          <w:p w14:paraId="6C71CF40" w14:textId="77777777" w:rsidR="00703BC8" w:rsidRPr="00FF1DC9" w:rsidRDefault="00703BC8" w:rsidP="003368CF">
            <w:pPr>
              <w:spacing w:line="280" w:lineRule="atLeast"/>
              <w:rPr>
                <w:sz w:val="20"/>
              </w:rPr>
            </w:pPr>
          </w:p>
        </w:tc>
      </w:tr>
    </w:tbl>
    <w:p w14:paraId="661176BC" w14:textId="77777777" w:rsidR="002579FB" w:rsidRDefault="002579FB" w:rsidP="007941FE">
      <w:pPr>
        <w:spacing w:line="280" w:lineRule="atLeast"/>
        <w:rPr>
          <w:rFonts w:cs="Arial"/>
          <w:bCs/>
          <w:i/>
          <w:color w:val="00B0F0"/>
          <w:kern w:val="32"/>
        </w:rPr>
      </w:pPr>
    </w:p>
    <w:p w14:paraId="4704F598" w14:textId="77777777" w:rsidR="007B4F25" w:rsidRDefault="007B4F25" w:rsidP="007941FE">
      <w:pPr>
        <w:spacing w:line="280" w:lineRule="atLeast"/>
        <w:rPr>
          <w:rFonts w:cs="Arial"/>
          <w:bCs/>
          <w:i/>
          <w:color w:val="00B0F0"/>
          <w:kern w:val="32"/>
        </w:rPr>
      </w:pPr>
    </w:p>
    <w:p w14:paraId="244EA641" w14:textId="77777777" w:rsidR="007B4F25" w:rsidRDefault="007B4F25" w:rsidP="007941FE">
      <w:pPr>
        <w:spacing w:line="280" w:lineRule="atLeast"/>
        <w:rPr>
          <w:rFonts w:cs="Arial"/>
          <w:bCs/>
          <w:i/>
          <w:color w:val="00B0F0"/>
          <w:kern w:val="32"/>
        </w:rPr>
      </w:pPr>
    </w:p>
    <w:p w14:paraId="784CE3E0" w14:textId="77777777" w:rsidR="007B4F25" w:rsidRDefault="007B4F25" w:rsidP="007941FE">
      <w:pPr>
        <w:spacing w:line="280" w:lineRule="atLeast"/>
        <w:rPr>
          <w:rFonts w:cs="Arial"/>
          <w:bCs/>
          <w:i/>
          <w:color w:val="00B0F0"/>
          <w:kern w:val="32"/>
        </w:rPr>
      </w:pPr>
    </w:p>
    <w:p w14:paraId="38CF0787" w14:textId="77777777" w:rsidR="007B4F25" w:rsidRDefault="007B4F25">
      <w:pPr>
        <w:spacing w:line="240" w:lineRule="auto"/>
      </w:pPr>
      <w:r>
        <w:br w:type="page"/>
      </w:r>
    </w:p>
    <w:p w14:paraId="7960A952" w14:textId="77777777" w:rsidR="007B4F25" w:rsidRPr="007B4F25" w:rsidRDefault="007B4F25" w:rsidP="007B4F25">
      <w:pPr>
        <w:pStyle w:val="1-Kop1MemoCorversenBS"/>
        <w:numPr>
          <w:ilvl w:val="0"/>
          <w:numId w:val="0"/>
        </w:numPr>
        <w:ind w:left="425" w:hanging="425"/>
      </w:pPr>
      <w:bookmarkStart w:id="15" w:name="_Toc218516200"/>
      <w:r>
        <w:lastRenderedPageBreak/>
        <w:t>B</w:t>
      </w:r>
      <w:r w:rsidRPr="007B4F25">
        <w:t>ijlage VII</w:t>
      </w:r>
      <w:r>
        <w:t xml:space="preserve"> – concept bestekstekeningen boven- en ondergrondse inrichting</w:t>
      </w:r>
      <w:bookmarkEnd w:id="15"/>
    </w:p>
    <w:sectPr w:rsidR="007B4F25" w:rsidRPr="007B4F25" w:rsidSect="00DF522A">
      <w:headerReference w:type="default" r:id="rId9"/>
      <w:footerReference w:type="default" r:id="rId10"/>
      <w:headerReference w:type="first" r:id="rId11"/>
      <w:footerReference w:type="first" r:id="rId12"/>
      <w:pgSz w:w="11906" w:h="16838"/>
      <w:pgMar w:top="2552" w:right="964" w:bottom="964" w:left="1134" w:header="709" w:footer="709" w:gutter="0"/>
      <w:pgNumType w:start="2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9625B" w14:textId="77777777" w:rsidR="0031728F" w:rsidRDefault="0031728F">
      <w:pPr>
        <w:spacing w:line="240" w:lineRule="auto"/>
      </w:pPr>
      <w:r>
        <w:separator/>
      </w:r>
    </w:p>
  </w:endnote>
  <w:endnote w:type="continuationSeparator" w:id="0">
    <w:p w14:paraId="1F9297FC" w14:textId="77777777" w:rsidR="0031728F" w:rsidRDefault="003172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OneByteIdentityH">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4755882"/>
      <w:docPartObj>
        <w:docPartGallery w:val="Page Numbers (Bottom of Page)"/>
        <w:docPartUnique/>
      </w:docPartObj>
    </w:sdtPr>
    <w:sdtEndPr/>
    <w:sdtContent>
      <w:sdt>
        <w:sdtPr>
          <w:id w:val="332723791"/>
          <w:docPartObj>
            <w:docPartGallery w:val="Page Numbers (Top of Page)"/>
            <w:docPartUnique/>
          </w:docPartObj>
        </w:sdtPr>
        <w:sdtEndPr/>
        <w:sdtContent>
          <w:p w14:paraId="03C08836" w14:textId="77777777" w:rsidR="00B37E1E" w:rsidRPr="00EA5CED" w:rsidRDefault="00B37E1E" w:rsidP="000055A7">
            <w:pPr>
              <w:pStyle w:val="Voettekst"/>
              <w:spacing w:line="0" w:lineRule="atLeast"/>
              <w:rPr>
                <w:rFonts w:ascii="Trebuchet MS" w:hAnsi="Trebuchet MS"/>
                <w:b/>
                <w:sz w:val="18"/>
                <w:szCs w:val="18"/>
              </w:rPr>
            </w:pPr>
            <w:r w:rsidRPr="00EA5CED">
              <w:rPr>
                <w:rFonts w:ascii="Trebuchet MS" w:hAnsi="Trebuchet MS"/>
                <w:b/>
                <w:sz w:val="18"/>
                <w:szCs w:val="18"/>
              </w:rPr>
              <w:t xml:space="preserve">Selectieleidraad </w:t>
            </w:r>
            <w:r w:rsidR="00BE21EF">
              <w:rPr>
                <w:rFonts w:ascii="Trebuchet MS" w:hAnsi="Trebuchet MS"/>
                <w:b/>
                <w:sz w:val="18"/>
                <w:szCs w:val="18"/>
              </w:rPr>
              <w:t>Europese</w:t>
            </w:r>
            <w:r w:rsidR="0068530B" w:rsidRPr="00EA5CED">
              <w:rPr>
                <w:rFonts w:ascii="Trebuchet MS" w:hAnsi="Trebuchet MS"/>
                <w:b/>
                <w:sz w:val="18"/>
                <w:szCs w:val="18"/>
              </w:rPr>
              <w:t xml:space="preserve"> </w:t>
            </w:r>
            <w:r w:rsidRPr="00EA5CED">
              <w:rPr>
                <w:rFonts w:ascii="Trebuchet MS" w:hAnsi="Trebuchet MS"/>
                <w:b/>
                <w:sz w:val="18"/>
                <w:szCs w:val="18"/>
              </w:rPr>
              <w:t>niet-openbare procedure</w:t>
            </w:r>
            <w:r w:rsidRPr="00EA5CED" w:rsidDel="00632326">
              <w:rPr>
                <w:rFonts w:ascii="Trebuchet MS" w:hAnsi="Trebuchet MS"/>
                <w:b/>
                <w:sz w:val="18"/>
                <w:szCs w:val="18"/>
              </w:rPr>
              <w:t xml:space="preserve"> </w:t>
            </w:r>
            <w:r w:rsidRPr="00EA5CED">
              <w:rPr>
                <w:rFonts w:ascii="Trebuchet MS" w:hAnsi="Trebuchet MS"/>
                <w:b/>
                <w:sz w:val="18"/>
                <w:szCs w:val="18"/>
              </w:rPr>
              <w:t>“</w:t>
            </w:r>
            <w:r w:rsidRPr="00F40E63">
              <w:rPr>
                <w:rFonts w:ascii="Trebuchet MS" w:hAnsi="Trebuchet MS"/>
                <w:b/>
                <w:sz w:val="18"/>
                <w:szCs w:val="18"/>
              </w:rPr>
              <w:t>Duurzame revitalisering Bomen- en Struikenbuurt</w:t>
            </w:r>
            <w:r w:rsidRPr="00EA5CED">
              <w:rPr>
                <w:rFonts w:ascii="Trebuchet MS" w:hAnsi="Trebuchet MS"/>
                <w:b/>
                <w:sz w:val="18"/>
                <w:szCs w:val="18"/>
              </w:rPr>
              <w:t>”</w:t>
            </w:r>
          </w:p>
          <w:p w14:paraId="0C362A7B" w14:textId="16C222C4" w:rsidR="00B37E1E" w:rsidRDefault="00B37E1E" w:rsidP="00EA5CED">
            <w:pPr>
              <w:tabs>
                <w:tab w:val="center" w:pos="4536"/>
                <w:tab w:val="right" w:pos="9072"/>
              </w:tabs>
              <w:spacing w:line="0" w:lineRule="atLeast"/>
            </w:pPr>
            <w:r>
              <w:rPr>
                <w:rFonts w:ascii="Trebuchet MS" w:hAnsi="Trebuchet MS"/>
                <w:b/>
                <w:sz w:val="18"/>
                <w:szCs w:val="18"/>
              </w:rPr>
              <w:t xml:space="preserve">Referentienr.: </w:t>
            </w:r>
            <w:r w:rsidRPr="00FD454B">
              <w:rPr>
                <w:noProof/>
                <w:sz w:val="18"/>
                <w:szCs w:val="18"/>
              </w:rPr>
              <w:t>U25.05773</w:t>
            </w:r>
            <w:r w:rsidRPr="00EA5CED">
              <w:rPr>
                <w:noProof/>
                <w:sz w:val="18"/>
                <w:szCs w:val="18"/>
              </w:rPr>
              <w:drawing>
                <wp:anchor distT="0" distB="0" distL="114300" distR="114300" simplePos="0" relativeHeight="251659264" behindDoc="1" locked="1" layoutInCell="1" allowOverlap="1" wp14:anchorId="1F36DB00" wp14:editId="167C4660">
                  <wp:simplePos x="0" y="0"/>
                  <wp:positionH relativeFrom="page">
                    <wp:posOffset>0</wp:posOffset>
                  </wp:positionH>
                  <wp:positionV relativeFrom="page">
                    <wp:posOffset>7755255</wp:posOffset>
                  </wp:positionV>
                  <wp:extent cx="7621200" cy="2937600"/>
                  <wp:effectExtent l="0" t="0" r="0" b="0"/>
                  <wp:wrapNone/>
                  <wp:docPr id="4"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732336" name="vlak_oplopend_enkel@2x.png"/>
                          <pic:cNvPicPr/>
                        </pic:nvPicPr>
                        <pic:blipFill>
                          <a:blip r:embed="rId1">
                            <a:extLst>
                              <a:ext uri="{28A0092B-C50C-407E-A947-70E740481C1C}">
                                <a14:useLocalDpi xmlns:a14="http://schemas.microsoft.com/office/drawing/2010/main" val="0"/>
                              </a:ext>
                            </a:extLst>
                          </a:blip>
                          <a:stretch>
                            <a:fillRect/>
                          </a:stretch>
                        </pic:blipFill>
                        <pic:spPr>
                          <a:xfrm>
                            <a:off x="0" y="0"/>
                            <a:ext cx="7621200" cy="2937600"/>
                          </a:xfrm>
                          <a:prstGeom prst="rect">
                            <a:avLst/>
                          </a:prstGeom>
                        </pic:spPr>
                      </pic:pic>
                    </a:graphicData>
                  </a:graphic>
                  <wp14:sizeRelH relativeFrom="margin">
                    <wp14:pctWidth>0</wp14:pctWidth>
                  </wp14:sizeRelH>
                  <wp14:sizeRelV relativeFrom="margin">
                    <wp14:pctHeight>0</wp14:pctHeight>
                  </wp14:sizeRelV>
                </wp:anchor>
              </w:drawing>
            </w:r>
            <w:r w:rsidRPr="00EA5CED">
              <w:rPr>
                <w:sz w:val="18"/>
                <w:szCs w:val="18"/>
              </w:rPr>
              <w:t xml:space="preserve"> </w:t>
            </w:r>
            <w:r w:rsidRPr="00EA5CED">
              <w:rPr>
                <w:sz w:val="18"/>
                <w:szCs w:val="18"/>
              </w:rPr>
              <w:tab/>
            </w:r>
            <w:r w:rsidRPr="00EA5CED">
              <w:rPr>
                <w:sz w:val="18"/>
                <w:szCs w:val="18"/>
              </w:rPr>
              <w:tab/>
            </w:r>
            <w:r w:rsidRPr="00EA5CED">
              <w:rPr>
                <w:sz w:val="18"/>
                <w:szCs w:val="18"/>
              </w:rPr>
              <w:tab/>
            </w:r>
            <w:r w:rsidRPr="00EA5CED">
              <w:rPr>
                <w:bCs/>
                <w:sz w:val="18"/>
                <w:szCs w:val="18"/>
              </w:rPr>
              <w:fldChar w:fldCharType="begin"/>
            </w:r>
            <w:r w:rsidRPr="00EA5CED">
              <w:rPr>
                <w:bCs/>
                <w:sz w:val="18"/>
                <w:szCs w:val="18"/>
              </w:rPr>
              <w:instrText>PAGE</w:instrText>
            </w:r>
            <w:r w:rsidRPr="00EA5CED">
              <w:rPr>
                <w:bCs/>
                <w:sz w:val="18"/>
                <w:szCs w:val="18"/>
              </w:rPr>
              <w:fldChar w:fldCharType="separate"/>
            </w:r>
            <w:r w:rsidR="008F443B">
              <w:rPr>
                <w:bCs/>
                <w:noProof/>
                <w:sz w:val="18"/>
                <w:szCs w:val="18"/>
              </w:rPr>
              <w:t>2</w:t>
            </w:r>
            <w:r w:rsidRPr="00EA5CED">
              <w:rPr>
                <w:bCs/>
                <w:sz w:val="18"/>
                <w:szCs w:val="18"/>
              </w:rPr>
              <w:fldChar w:fldCharType="end"/>
            </w:r>
            <w:r w:rsidRPr="00EA5CED">
              <w:rPr>
                <w:sz w:val="18"/>
                <w:szCs w:val="18"/>
              </w:rPr>
              <w:t>/</w:t>
            </w:r>
            <w:r w:rsidR="00DF522A">
              <w:rPr>
                <w:bCs/>
                <w:sz w:val="18"/>
                <w:szCs w:val="18"/>
              </w:rPr>
              <w:t>41</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0935641"/>
      <w:docPartObj>
        <w:docPartGallery w:val="Page Numbers (Bottom of Page)"/>
        <w:docPartUnique/>
      </w:docPartObj>
    </w:sdtPr>
    <w:sdtEndPr/>
    <w:sdtContent>
      <w:sdt>
        <w:sdtPr>
          <w:id w:val="-1769616900"/>
          <w:docPartObj>
            <w:docPartGallery w:val="Page Numbers (Top of Page)"/>
            <w:docPartUnique/>
          </w:docPartObj>
        </w:sdtPr>
        <w:sdtEndPr/>
        <w:sdtContent>
          <w:p w14:paraId="177AC324" w14:textId="78E6E144" w:rsidR="00B37E1E" w:rsidRDefault="00B37E1E" w:rsidP="006E4784">
            <w:pPr>
              <w:pStyle w:val="Voettekst"/>
              <w:jc w:val="right"/>
            </w:pPr>
            <w:r>
              <w:rPr>
                <w:noProof/>
              </w:rPr>
              <w:drawing>
                <wp:anchor distT="0" distB="0" distL="114300" distR="114300" simplePos="0" relativeHeight="251661312" behindDoc="1" locked="1" layoutInCell="1" allowOverlap="1" wp14:anchorId="38A48D45" wp14:editId="1BCC52FB">
                  <wp:simplePos x="0" y="0"/>
                  <wp:positionH relativeFrom="page">
                    <wp:posOffset>0</wp:posOffset>
                  </wp:positionH>
                  <wp:positionV relativeFrom="page">
                    <wp:posOffset>7755255</wp:posOffset>
                  </wp:positionV>
                  <wp:extent cx="7621200" cy="2937600"/>
                  <wp:effectExtent l="0" t="0" r="0" b="0"/>
                  <wp:wrapNone/>
                  <wp:docPr id="3"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889323" name="vlak_oplopend_enkel@2x.png"/>
                          <pic:cNvPicPr/>
                        </pic:nvPicPr>
                        <pic:blipFill>
                          <a:blip r:embed="rId1">
                            <a:extLst>
                              <a:ext uri="{28A0092B-C50C-407E-A947-70E740481C1C}">
                                <a14:useLocalDpi xmlns:a14="http://schemas.microsoft.com/office/drawing/2010/main" val="0"/>
                              </a:ext>
                            </a:extLst>
                          </a:blip>
                          <a:stretch>
                            <a:fillRect/>
                          </a:stretch>
                        </pic:blipFill>
                        <pic:spPr>
                          <a:xfrm>
                            <a:off x="0" y="0"/>
                            <a:ext cx="7621200" cy="2937600"/>
                          </a:xfrm>
                          <a:prstGeom prst="rect">
                            <a:avLst/>
                          </a:prstGeom>
                        </pic:spPr>
                      </pic:pic>
                    </a:graphicData>
                  </a:graphic>
                  <wp14:sizeRelH relativeFrom="margin">
                    <wp14:pctWidth>0</wp14:pctWidth>
                  </wp14:sizeRelH>
                  <wp14:sizeRelV relativeFrom="margin">
                    <wp14:pctHeight>0</wp14:pctHeight>
                  </wp14:sizeRelV>
                </wp:anchor>
              </w:drawing>
            </w:r>
            <w:r>
              <w:t xml:space="preserve"> </w:t>
            </w:r>
            <w:r>
              <w:rPr>
                <w:bCs/>
                <w:sz w:val="16"/>
                <w:szCs w:val="16"/>
              </w:rPr>
              <w:fldChar w:fldCharType="begin"/>
            </w:r>
            <w:r>
              <w:rPr>
                <w:bCs/>
                <w:sz w:val="16"/>
                <w:szCs w:val="16"/>
              </w:rPr>
              <w:instrText>PAGE</w:instrText>
            </w:r>
            <w:r>
              <w:rPr>
                <w:bCs/>
                <w:sz w:val="16"/>
                <w:szCs w:val="16"/>
              </w:rPr>
              <w:fldChar w:fldCharType="separate"/>
            </w:r>
            <w:r w:rsidR="008F443B">
              <w:rPr>
                <w:bCs/>
                <w:noProof/>
                <w:sz w:val="16"/>
                <w:szCs w:val="16"/>
              </w:rPr>
              <w:t>1</w:t>
            </w:r>
            <w:r>
              <w:rPr>
                <w:bCs/>
                <w:sz w:val="16"/>
                <w:szCs w:val="16"/>
              </w:rPr>
              <w:fldChar w:fldCharType="end"/>
            </w:r>
            <w:r>
              <w:rPr>
                <w:sz w:val="16"/>
                <w:szCs w:val="16"/>
              </w:rPr>
              <w:t>/</w:t>
            </w:r>
            <w:r w:rsidR="00DF522A">
              <w:rPr>
                <w:sz w:val="16"/>
                <w:szCs w:val="16"/>
              </w:rPr>
              <w:t>41</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7ACB6" w14:textId="77777777" w:rsidR="0031728F" w:rsidRDefault="0031728F">
      <w:pPr>
        <w:spacing w:line="240" w:lineRule="auto"/>
      </w:pPr>
      <w:r>
        <w:separator/>
      </w:r>
    </w:p>
  </w:footnote>
  <w:footnote w:type="continuationSeparator" w:id="0">
    <w:p w14:paraId="25CF9E9B" w14:textId="77777777" w:rsidR="0031728F" w:rsidRDefault="0031728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C41A7" w14:textId="77777777" w:rsidR="00B37E1E" w:rsidRPr="006E4784" w:rsidRDefault="00B37E1E" w:rsidP="006E4784">
    <w:pPr>
      <w:jc w:val="right"/>
    </w:pPr>
    <w:r>
      <w:rPr>
        <w:noProof/>
      </w:rPr>
      <w:drawing>
        <wp:anchor distT="0" distB="0" distL="114300" distR="114300" simplePos="0" relativeHeight="251658240" behindDoc="1" locked="1" layoutInCell="1" allowOverlap="1" wp14:anchorId="1020E343" wp14:editId="58BB2993">
          <wp:simplePos x="0" y="0"/>
          <wp:positionH relativeFrom="page">
            <wp:posOffset>5292725</wp:posOffset>
          </wp:positionH>
          <wp:positionV relativeFrom="page">
            <wp:posOffset>629920</wp:posOffset>
          </wp:positionV>
          <wp:extent cx="1501200" cy="547200"/>
          <wp:effectExtent l="0" t="0" r="3810" b="5715"/>
          <wp:wrapNone/>
          <wp:docPr id="2" name="Afbeelding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868573" name="Afbeelding 3">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01200" cy="5472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1D14A" w14:textId="77777777" w:rsidR="00B37E1E" w:rsidRPr="006E4784" w:rsidRDefault="00B37E1E" w:rsidP="00ED1725">
    <w:pPr>
      <w:jc w:val="right"/>
    </w:pPr>
  </w:p>
  <w:p w14:paraId="2CA6F3C1" w14:textId="77777777" w:rsidR="00B37E1E" w:rsidRPr="006E4784" w:rsidRDefault="00B37E1E" w:rsidP="00ED1725">
    <w:pPr>
      <w:pStyle w:val="Koptekst"/>
      <w:spacing w:line="240" w:lineRule="exact"/>
      <w:rPr>
        <w:sz w:val="24"/>
        <w:szCs w:val="24"/>
      </w:rPr>
    </w:pPr>
  </w:p>
  <w:p w14:paraId="1BE1EDEF" w14:textId="77777777" w:rsidR="00B37E1E" w:rsidRPr="006E4784" w:rsidRDefault="00B37E1E" w:rsidP="00ED1725">
    <w:pPr>
      <w:pStyle w:val="Koptekst"/>
      <w:spacing w:line="240" w:lineRule="exact"/>
      <w:rPr>
        <w:sz w:val="24"/>
        <w:szCs w:val="24"/>
      </w:rPr>
    </w:pPr>
  </w:p>
  <w:p w14:paraId="4571B3DA" w14:textId="77777777" w:rsidR="00B37E1E" w:rsidRPr="006E4784" w:rsidRDefault="00B37E1E" w:rsidP="008A2638">
    <w:pPr>
      <w:pStyle w:val="Koptekst"/>
      <w:spacing w:line="240" w:lineRule="exact"/>
      <w:rPr>
        <w:sz w:val="24"/>
        <w:szCs w:val="24"/>
      </w:rPr>
    </w:pPr>
  </w:p>
  <w:p w14:paraId="360D9DB8" w14:textId="77777777" w:rsidR="00B37E1E" w:rsidRPr="006E4784" w:rsidRDefault="00B37E1E" w:rsidP="008A2638">
    <w:pPr>
      <w:pStyle w:val="Koptekst"/>
      <w:spacing w:line="240" w:lineRule="exac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7B6123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2440EFF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BF886CC4"/>
    <w:lvl w:ilvl="0">
      <w:start w:val="1"/>
      <w:numFmt w:val="decimal"/>
      <w:pStyle w:val="Lijstnummering3"/>
      <w:lvlText w:val="%1."/>
      <w:lvlJc w:val="left"/>
      <w:pPr>
        <w:tabs>
          <w:tab w:val="num" w:pos="926"/>
        </w:tabs>
        <w:ind w:left="926" w:hanging="360"/>
      </w:pPr>
    </w:lvl>
  </w:abstractNum>
  <w:abstractNum w:abstractNumId="3" w15:restartNumberingAfterBreak="0">
    <w:nsid w:val="FFFFFF80"/>
    <w:multiLevelType w:val="singleLevel"/>
    <w:tmpl w:val="E152B462"/>
    <w:styleLink w:val="1ai1"/>
    <w:lvl w:ilvl="0">
      <w:start w:val="1"/>
      <w:numFmt w:val="bullet"/>
      <w:pStyle w:val="Lijstopsomteken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AE30138A"/>
    <w:styleLink w:val="1111111"/>
    <w:lvl w:ilvl="0">
      <w:start w:val="1"/>
      <w:numFmt w:val="bullet"/>
      <w:pStyle w:val="Lijstopsomteken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437A085A"/>
    <w:lvl w:ilvl="0">
      <w:start w:val="1"/>
      <w:numFmt w:val="bullet"/>
      <w:pStyle w:val="Lijstopsomteken3"/>
      <w:lvlText w:val=""/>
      <w:lvlJc w:val="left"/>
      <w:pPr>
        <w:tabs>
          <w:tab w:val="num" w:pos="926"/>
        </w:tabs>
        <w:ind w:left="926" w:hanging="360"/>
      </w:pPr>
      <w:rPr>
        <w:rFonts w:ascii="Symbol" w:hAnsi="Symbol" w:hint="default"/>
      </w:rPr>
    </w:lvl>
  </w:abstractNum>
  <w:abstractNum w:abstractNumId="6" w15:restartNumberingAfterBreak="0">
    <w:nsid w:val="FFFFFF88"/>
    <w:multiLevelType w:val="singleLevel"/>
    <w:tmpl w:val="D3AAA9CC"/>
    <w:styleLink w:val="Artikelsectie1"/>
    <w:lvl w:ilvl="0">
      <w:start w:val="1"/>
      <w:numFmt w:val="decimal"/>
      <w:pStyle w:val="Lijstnummering"/>
      <w:lvlText w:val="%1."/>
      <w:lvlJc w:val="left"/>
      <w:pPr>
        <w:tabs>
          <w:tab w:val="num" w:pos="3402"/>
        </w:tabs>
        <w:ind w:left="340" w:hanging="340"/>
      </w:pPr>
      <w:rPr>
        <w:rFonts w:hint="default"/>
      </w:rPr>
    </w:lvl>
  </w:abstractNum>
  <w:abstractNum w:abstractNumId="7" w15:restartNumberingAfterBreak="0">
    <w:nsid w:val="FFFFFF89"/>
    <w:multiLevelType w:val="singleLevel"/>
    <w:tmpl w:val="871CE15A"/>
    <w:lvl w:ilvl="0">
      <w:start w:val="1"/>
      <w:numFmt w:val="bullet"/>
      <w:pStyle w:val="Lijstopsomteken"/>
      <w:lvlText w:val=""/>
      <w:lvlJc w:val="left"/>
      <w:pPr>
        <w:tabs>
          <w:tab w:val="num" w:pos="360"/>
        </w:tabs>
        <w:ind w:left="360" w:hanging="360"/>
      </w:pPr>
      <w:rPr>
        <w:rFonts w:ascii="Symbol" w:hAnsi="Symbol" w:hint="default"/>
      </w:rPr>
    </w:lvl>
  </w:abstractNum>
  <w:abstractNum w:abstractNumId="8" w15:restartNumberingAfterBreak="0">
    <w:nsid w:val="033C3CF9"/>
    <w:multiLevelType w:val="multilevel"/>
    <w:tmpl w:val="0809001D"/>
    <w:styleLink w:val="Lijstgenummer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3E639FB"/>
    <w:multiLevelType w:val="hybridMultilevel"/>
    <w:tmpl w:val="A7B2D0B2"/>
    <w:lvl w:ilvl="0" w:tplc="04130005">
      <w:start w:val="1"/>
      <w:numFmt w:val="bullet"/>
      <w:lvlText w:val=""/>
      <w:lvlJc w:val="left"/>
      <w:pPr>
        <w:tabs>
          <w:tab w:val="num" w:pos="360"/>
        </w:tabs>
        <w:ind w:left="360" w:hanging="360"/>
      </w:pPr>
      <w:rPr>
        <w:rFonts w:ascii="Wingdings" w:hAnsi="Wingdings" w:hint="default"/>
      </w:rPr>
    </w:lvl>
    <w:lvl w:ilvl="1" w:tplc="04130003" w:tentative="1">
      <w:start w:val="1"/>
      <w:numFmt w:val="bullet"/>
      <w:lvlText w:val="o"/>
      <w:lvlJc w:val="left"/>
      <w:pPr>
        <w:tabs>
          <w:tab w:val="num" w:pos="731"/>
        </w:tabs>
        <w:ind w:left="731" w:hanging="360"/>
      </w:pPr>
      <w:rPr>
        <w:rFonts w:ascii="Courier New" w:hAnsi="Courier New" w:hint="default"/>
      </w:rPr>
    </w:lvl>
    <w:lvl w:ilvl="2" w:tplc="04130005" w:tentative="1">
      <w:start w:val="1"/>
      <w:numFmt w:val="bullet"/>
      <w:lvlText w:val=""/>
      <w:lvlJc w:val="left"/>
      <w:pPr>
        <w:tabs>
          <w:tab w:val="num" w:pos="1451"/>
        </w:tabs>
        <w:ind w:left="1451" w:hanging="360"/>
      </w:pPr>
      <w:rPr>
        <w:rFonts w:ascii="Wingdings" w:hAnsi="Wingdings" w:hint="default"/>
      </w:rPr>
    </w:lvl>
    <w:lvl w:ilvl="3" w:tplc="04130001" w:tentative="1">
      <w:start w:val="1"/>
      <w:numFmt w:val="bullet"/>
      <w:lvlText w:val=""/>
      <w:lvlJc w:val="left"/>
      <w:pPr>
        <w:tabs>
          <w:tab w:val="num" w:pos="2171"/>
        </w:tabs>
        <w:ind w:left="2171" w:hanging="360"/>
      </w:pPr>
      <w:rPr>
        <w:rFonts w:ascii="Symbol" w:hAnsi="Symbol" w:hint="default"/>
      </w:rPr>
    </w:lvl>
    <w:lvl w:ilvl="4" w:tplc="04130003" w:tentative="1">
      <w:start w:val="1"/>
      <w:numFmt w:val="bullet"/>
      <w:lvlText w:val="o"/>
      <w:lvlJc w:val="left"/>
      <w:pPr>
        <w:tabs>
          <w:tab w:val="num" w:pos="2891"/>
        </w:tabs>
        <w:ind w:left="2891" w:hanging="360"/>
      </w:pPr>
      <w:rPr>
        <w:rFonts w:ascii="Courier New" w:hAnsi="Courier New" w:hint="default"/>
      </w:rPr>
    </w:lvl>
    <w:lvl w:ilvl="5" w:tplc="04130005" w:tentative="1">
      <w:start w:val="1"/>
      <w:numFmt w:val="bullet"/>
      <w:lvlText w:val=""/>
      <w:lvlJc w:val="left"/>
      <w:pPr>
        <w:tabs>
          <w:tab w:val="num" w:pos="3611"/>
        </w:tabs>
        <w:ind w:left="3611" w:hanging="360"/>
      </w:pPr>
      <w:rPr>
        <w:rFonts w:ascii="Wingdings" w:hAnsi="Wingdings" w:hint="default"/>
      </w:rPr>
    </w:lvl>
    <w:lvl w:ilvl="6" w:tplc="04130001" w:tentative="1">
      <w:start w:val="1"/>
      <w:numFmt w:val="bullet"/>
      <w:lvlText w:val=""/>
      <w:lvlJc w:val="left"/>
      <w:pPr>
        <w:tabs>
          <w:tab w:val="num" w:pos="4331"/>
        </w:tabs>
        <w:ind w:left="4331" w:hanging="360"/>
      </w:pPr>
      <w:rPr>
        <w:rFonts w:ascii="Symbol" w:hAnsi="Symbol" w:hint="default"/>
      </w:rPr>
    </w:lvl>
    <w:lvl w:ilvl="7" w:tplc="04130003" w:tentative="1">
      <w:start w:val="1"/>
      <w:numFmt w:val="bullet"/>
      <w:lvlText w:val="o"/>
      <w:lvlJc w:val="left"/>
      <w:pPr>
        <w:tabs>
          <w:tab w:val="num" w:pos="5051"/>
        </w:tabs>
        <w:ind w:left="5051" w:hanging="360"/>
      </w:pPr>
      <w:rPr>
        <w:rFonts w:ascii="Courier New" w:hAnsi="Courier New" w:hint="default"/>
      </w:rPr>
    </w:lvl>
    <w:lvl w:ilvl="8" w:tplc="04130005" w:tentative="1">
      <w:start w:val="1"/>
      <w:numFmt w:val="bullet"/>
      <w:lvlText w:val=""/>
      <w:lvlJc w:val="left"/>
      <w:pPr>
        <w:tabs>
          <w:tab w:val="num" w:pos="5771"/>
        </w:tabs>
        <w:ind w:left="5771" w:hanging="360"/>
      </w:pPr>
      <w:rPr>
        <w:rFonts w:ascii="Wingdings" w:hAnsi="Wingdings" w:hint="default"/>
      </w:rPr>
    </w:lvl>
  </w:abstractNum>
  <w:abstractNum w:abstractNumId="10" w15:restartNumberingAfterBreak="0">
    <w:nsid w:val="076E2751"/>
    <w:multiLevelType w:val="multilevel"/>
    <w:tmpl w:val="03484AEC"/>
    <w:lvl w:ilvl="0">
      <w:start w:val="1"/>
      <w:numFmt w:val="decimal"/>
      <w:lvlText w:val="%1."/>
      <w:lvlJc w:val="left"/>
      <w:pPr>
        <w:ind w:left="1133"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1275" w:hanging="567"/>
      </w:pPr>
      <w:rPr>
        <w:rFonts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75" w:hanging="567"/>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2"/>
        <w:szCs w:val="22"/>
        <w:u w:val="none"/>
        <w:effect w:val="none"/>
        <w:vertAlign w:val="baseline"/>
        <w:em w:val="none"/>
        <w:specVanish w:val="0"/>
      </w:rPr>
    </w:lvl>
    <w:lvl w:ilvl="3">
      <w:start w:val="1"/>
      <w:numFmt w:val="decimal"/>
      <w:lvlText w:val="%1.%2.%3.%4."/>
      <w:lvlJc w:val="left"/>
      <w:pPr>
        <w:ind w:left="3588" w:hanging="360"/>
      </w:pPr>
      <w:rPr>
        <w:rFonts w:hint="default"/>
        <w:b w:val="0"/>
        <w:i w:val="0"/>
      </w:rPr>
    </w:lvl>
    <w:lvl w:ilvl="4">
      <w:start w:val="1"/>
      <w:numFmt w:val="lowerLetter"/>
      <w:lvlText w:val="%5."/>
      <w:lvlJc w:val="left"/>
      <w:pPr>
        <w:ind w:left="4308" w:hanging="360"/>
      </w:pPr>
      <w:rPr>
        <w:rFonts w:hint="default"/>
        <w:b w:val="0"/>
        <w:i w:val="0"/>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11" w15:restartNumberingAfterBreak="0">
    <w:nsid w:val="0BD355D9"/>
    <w:multiLevelType w:val="hybridMultilevel"/>
    <w:tmpl w:val="53E6F096"/>
    <w:lvl w:ilvl="0" w:tplc="DCCC0B90">
      <w:start w:val="1"/>
      <w:numFmt w:val="decimal"/>
      <w:pStyle w:val="Kop2notitieParagraaf"/>
      <w:lvlText w:val="1.%1."/>
      <w:lvlJc w:val="left"/>
      <w:pPr>
        <w:ind w:left="720" w:hanging="360"/>
      </w:pPr>
      <w:rPr>
        <w:rFonts w:hint="default"/>
      </w:rPr>
    </w:lvl>
    <w:lvl w:ilvl="1" w:tplc="E74CF4DC" w:tentative="1">
      <w:start w:val="1"/>
      <w:numFmt w:val="lowerLetter"/>
      <w:lvlText w:val="%2."/>
      <w:lvlJc w:val="left"/>
      <w:pPr>
        <w:ind w:left="1440" w:hanging="360"/>
      </w:pPr>
    </w:lvl>
    <w:lvl w:ilvl="2" w:tplc="2ADA4F98" w:tentative="1">
      <w:start w:val="1"/>
      <w:numFmt w:val="lowerRoman"/>
      <w:lvlText w:val="%3."/>
      <w:lvlJc w:val="right"/>
      <w:pPr>
        <w:ind w:left="2160" w:hanging="180"/>
      </w:pPr>
    </w:lvl>
    <w:lvl w:ilvl="3" w:tplc="DA80F810" w:tentative="1">
      <w:start w:val="1"/>
      <w:numFmt w:val="decimal"/>
      <w:lvlText w:val="%4."/>
      <w:lvlJc w:val="left"/>
      <w:pPr>
        <w:ind w:left="2880" w:hanging="360"/>
      </w:pPr>
    </w:lvl>
    <w:lvl w:ilvl="4" w:tplc="1F10EB46" w:tentative="1">
      <w:start w:val="1"/>
      <w:numFmt w:val="lowerLetter"/>
      <w:lvlText w:val="%5."/>
      <w:lvlJc w:val="left"/>
      <w:pPr>
        <w:ind w:left="3600" w:hanging="360"/>
      </w:pPr>
    </w:lvl>
    <w:lvl w:ilvl="5" w:tplc="8A2661EC" w:tentative="1">
      <w:start w:val="1"/>
      <w:numFmt w:val="lowerRoman"/>
      <w:lvlText w:val="%6."/>
      <w:lvlJc w:val="right"/>
      <w:pPr>
        <w:ind w:left="4320" w:hanging="180"/>
      </w:pPr>
    </w:lvl>
    <w:lvl w:ilvl="6" w:tplc="34120B56" w:tentative="1">
      <w:start w:val="1"/>
      <w:numFmt w:val="decimal"/>
      <w:lvlText w:val="%7."/>
      <w:lvlJc w:val="left"/>
      <w:pPr>
        <w:ind w:left="5040" w:hanging="360"/>
      </w:pPr>
    </w:lvl>
    <w:lvl w:ilvl="7" w:tplc="50BA4AA6" w:tentative="1">
      <w:start w:val="1"/>
      <w:numFmt w:val="lowerLetter"/>
      <w:lvlText w:val="%8."/>
      <w:lvlJc w:val="left"/>
      <w:pPr>
        <w:ind w:left="5760" w:hanging="360"/>
      </w:pPr>
    </w:lvl>
    <w:lvl w:ilvl="8" w:tplc="50761B08" w:tentative="1">
      <w:start w:val="1"/>
      <w:numFmt w:val="lowerRoman"/>
      <w:lvlText w:val="%9."/>
      <w:lvlJc w:val="right"/>
      <w:pPr>
        <w:ind w:left="6480" w:hanging="180"/>
      </w:pPr>
    </w:lvl>
  </w:abstractNum>
  <w:abstractNum w:abstractNumId="12" w15:restartNumberingAfterBreak="0">
    <w:nsid w:val="116469D2"/>
    <w:multiLevelType w:val="hybridMultilevel"/>
    <w:tmpl w:val="C7128A46"/>
    <w:lvl w:ilvl="0" w:tplc="1048DC9A">
      <w:start w:val="1"/>
      <w:numFmt w:val="decimal"/>
      <w:pStyle w:val="Kop3notitieSubparagraaf"/>
      <w:lvlText w:val="1.1.%1."/>
      <w:lvlJc w:val="left"/>
      <w:pPr>
        <w:ind w:left="720" w:hanging="360"/>
      </w:pPr>
      <w:rPr>
        <w:rFonts w:hint="default"/>
      </w:rPr>
    </w:lvl>
    <w:lvl w:ilvl="1" w:tplc="975E8EE2" w:tentative="1">
      <w:start w:val="1"/>
      <w:numFmt w:val="lowerLetter"/>
      <w:lvlText w:val="%2."/>
      <w:lvlJc w:val="left"/>
      <w:pPr>
        <w:ind w:left="1440" w:hanging="360"/>
      </w:pPr>
    </w:lvl>
    <w:lvl w:ilvl="2" w:tplc="04FEF356" w:tentative="1">
      <w:start w:val="1"/>
      <w:numFmt w:val="lowerRoman"/>
      <w:lvlText w:val="%3."/>
      <w:lvlJc w:val="right"/>
      <w:pPr>
        <w:ind w:left="2160" w:hanging="180"/>
      </w:pPr>
    </w:lvl>
    <w:lvl w:ilvl="3" w:tplc="E00E360E" w:tentative="1">
      <w:start w:val="1"/>
      <w:numFmt w:val="decimal"/>
      <w:lvlText w:val="%4."/>
      <w:lvlJc w:val="left"/>
      <w:pPr>
        <w:ind w:left="2880" w:hanging="360"/>
      </w:pPr>
    </w:lvl>
    <w:lvl w:ilvl="4" w:tplc="22C8D954" w:tentative="1">
      <w:start w:val="1"/>
      <w:numFmt w:val="lowerLetter"/>
      <w:lvlText w:val="%5."/>
      <w:lvlJc w:val="left"/>
      <w:pPr>
        <w:ind w:left="3600" w:hanging="360"/>
      </w:pPr>
    </w:lvl>
    <w:lvl w:ilvl="5" w:tplc="129414C4" w:tentative="1">
      <w:start w:val="1"/>
      <w:numFmt w:val="lowerRoman"/>
      <w:lvlText w:val="%6."/>
      <w:lvlJc w:val="right"/>
      <w:pPr>
        <w:ind w:left="4320" w:hanging="180"/>
      </w:pPr>
    </w:lvl>
    <w:lvl w:ilvl="6" w:tplc="F1FCFF9E" w:tentative="1">
      <w:start w:val="1"/>
      <w:numFmt w:val="decimal"/>
      <w:lvlText w:val="%7."/>
      <w:lvlJc w:val="left"/>
      <w:pPr>
        <w:ind w:left="5040" w:hanging="360"/>
      </w:pPr>
    </w:lvl>
    <w:lvl w:ilvl="7" w:tplc="EDDC91EE" w:tentative="1">
      <w:start w:val="1"/>
      <w:numFmt w:val="lowerLetter"/>
      <w:lvlText w:val="%8."/>
      <w:lvlJc w:val="left"/>
      <w:pPr>
        <w:ind w:left="5760" w:hanging="360"/>
      </w:pPr>
    </w:lvl>
    <w:lvl w:ilvl="8" w:tplc="01683578" w:tentative="1">
      <w:start w:val="1"/>
      <w:numFmt w:val="lowerRoman"/>
      <w:lvlText w:val="%9."/>
      <w:lvlJc w:val="right"/>
      <w:pPr>
        <w:ind w:left="6480" w:hanging="180"/>
      </w:pPr>
    </w:lvl>
  </w:abstractNum>
  <w:abstractNum w:abstractNumId="13" w15:restartNumberingAfterBreak="0">
    <w:nsid w:val="12DF2895"/>
    <w:multiLevelType w:val="hybridMultilevel"/>
    <w:tmpl w:val="67F6BB06"/>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7EE47A7"/>
    <w:multiLevelType w:val="hybridMultilevel"/>
    <w:tmpl w:val="1A7ED0EE"/>
    <w:lvl w:ilvl="0" w:tplc="0240D100">
      <w:start w:val="1"/>
      <w:numFmt w:val="bullet"/>
      <w:pStyle w:val="OpmaakprofielLijst2Links0cmEersteregel0cm"/>
      <w:lvlText w:val=""/>
      <w:lvlJc w:val="left"/>
      <w:pPr>
        <w:tabs>
          <w:tab w:val="num" w:pos="357"/>
        </w:tabs>
        <w:ind w:left="357" w:hanging="357"/>
      </w:pPr>
      <w:rPr>
        <w:rFonts w:ascii="Symbol" w:hAnsi="Symbol" w:hint="default"/>
        <w:color w:val="auto"/>
      </w:rPr>
    </w:lvl>
    <w:lvl w:ilvl="1" w:tplc="90660492">
      <w:start w:val="1"/>
      <w:numFmt w:val="bullet"/>
      <w:lvlText w:val="o"/>
      <w:lvlJc w:val="left"/>
      <w:pPr>
        <w:tabs>
          <w:tab w:val="num" w:pos="1440"/>
        </w:tabs>
        <w:ind w:left="1440" w:hanging="360"/>
      </w:pPr>
      <w:rPr>
        <w:rFonts w:ascii="Courier New" w:hAnsi="Courier New" w:cs="Courier New" w:hint="default"/>
      </w:rPr>
    </w:lvl>
    <w:lvl w:ilvl="2" w:tplc="D0AE4FB8" w:tentative="1">
      <w:start w:val="1"/>
      <w:numFmt w:val="bullet"/>
      <w:lvlText w:val=""/>
      <w:lvlJc w:val="left"/>
      <w:pPr>
        <w:tabs>
          <w:tab w:val="num" w:pos="2160"/>
        </w:tabs>
        <w:ind w:left="2160" w:hanging="360"/>
      </w:pPr>
      <w:rPr>
        <w:rFonts w:ascii="Wingdings" w:hAnsi="Wingdings" w:hint="default"/>
      </w:rPr>
    </w:lvl>
    <w:lvl w:ilvl="3" w:tplc="D1788F5E" w:tentative="1">
      <w:start w:val="1"/>
      <w:numFmt w:val="bullet"/>
      <w:lvlText w:val=""/>
      <w:lvlJc w:val="left"/>
      <w:pPr>
        <w:tabs>
          <w:tab w:val="num" w:pos="2880"/>
        </w:tabs>
        <w:ind w:left="2880" w:hanging="360"/>
      </w:pPr>
      <w:rPr>
        <w:rFonts w:ascii="Symbol" w:hAnsi="Symbol" w:hint="default"/>
      </w:rPr>
    </w:lvl>
    <w:lvl w:ilvl="4" w:tplc="9DCC18AC" w:tentative="1">
      <w:start w:val="1"/>
      <w:numFmt w:val="bullet"/>
      <w:lvlText w:val="o"/>
      <w:lvlJc w:val="left"/>
      <w:pPr>
        <w:tabs>
          <w:tab w:val="num" w:pos="3600"/>
        </w:tabs>
        <w:ind w:left="3600" w:hanging="360"/>
      </w:pPr>
      <w:rPr>
        <w:rFonts w:ascii="Courier New" w:hAnsi="Courier New" w:cs="Courier New" w:hint="default"/>
      </w:rPr>
    </w:lvl>
    <w:lvl w:ilvl="5" w:tplc="D21C3A04" w:tentative="1">
      <w:start w:val="1"/>
      <w:numFmt w:val="bullet"/>
      <w:lvlText w:val=""/>
      <w:lvlJc w:val="left"/>
      <w:pPr>
        <w:tabs>
          <w:tab w:val="num" w:pos="4320"/>
        </w:tabs>
        <w:ind w:left="4320" w:hanging="360"/>
      </w:pPr>
      <w:rPr>
        <w:rFonts w:ascii="Wingdings" w:hAnsi="Wingdings" w:hint="default"/>
      </w:rPr>
    </w:lvl>
    <w:lvl w:ilvl="6" w:tplc="399ECF36" w:tentative="1">
      <w:start w:val="1"/>
      <w:numFmt w:val="bullet"/>
      <w:lvlText w:val=""/>
      <w:lvlJc w:val="left"/>
      <w:pPr>
        <w:tabs>
          <w:tab w:val="num" w:pos="5040"/>
        </w:tabs>
        <w:ind w:left="5040" w:hanging="360"/>
      </w:pPr>
      <w:rPr>
        <w:rFonts w:ascii="Symbol" w:hAnsi="Symbol" w:hint="default"/>
      </w:rPr>
    </w:lvl>
    <w:lvl w:ilvl="7" w:tplc="C0FE54C2" w:tentative="1">
      <w:start w:val="1"/>
      <w:numFmt w:val="bullet"/>
      <w:lvlText w:val="o"/>
      <w:lvlJc w:val="left"/>
      <w:pPr>
        <w:tabs>
          <w:tab w:val="num" w:pos="5760"/>
        </w:tabs>
        <w:ind w:left="5760" w:hanging="360"/>
      </w:pPr>
      <w:rPr>
        <w:rFonts w:ascii="Courier New" w:hAnsi="Courier New" w:cs="Courier New" w:hint="default"/>
      </w:rPr>
    </w:lvl>
    <w:lvl w:ilvl="8" w:tplc="032276A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CF41D2"/>
    <w:multiLevelType w:val="hybridMultilevel"/>
    <w:tmpl w:val="BE040F4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1835E1C"/>
    <w:multiLevelType w:val="hybridMultilevel"/>
    <w:tmpl w:val="D4D207A8"/>
    <w:lvl w:ilvl="0" w:tplc="15D02F7A">
      <w:start w:val="1"/>
      <w:numFmt w:val="bullet"/>
      <w:pStyle w:val="Lijstalinea"/>
      <w:lvlText w:val=""/>
      <w:lvlJc w:val="left"/>
      <w:pPr>
        <w:ind w:left="340" w:hanging="340"/>
      </w:pPr>
      <w:rPr>
        <w:rFonts w:ascii="Symbol" w:hAnsi="Symbol" w:hint="default"/>
      </w:rPr>
    </w:lvl>
    <w:lvl w:ilvl="1" w:tplc="BD12F0E4" w:tentative="1">
      <w:start w:val="1"/>
      <w:numFmt w:val="bullet"/>
      <w:lvlText w:val="o"/>
      <w:lvlJc w:val="left"/>
      <w:pPr>
        <w:ind w:left="1440" w:hanging="360"/>
      </w:pPr>
      <w:rPr>
        <w:rFonts w:ascii="Courier New" w:hAnsi="Courier New" w:cs="Courier New" w:hint="default"/>
      </w:rPr>
    </w:lvl>
    <w:lvl w:ilvl="2" w:tplc="0F44E342" w:tentative="1">
      <w:start w:val="1"/>
      <w:numFmt w:val="bullet"/>
      <w:lvlText w:val=""/>
      <w:lvlJc w:val="left"/>
      <w:pPr>
        <w:ind w:left="2160" w:hanging="360"/>
      </w:pPr>
      <w:rPr>
        <w:rFonts w:ascii="Wingdings" w:hAnsi="Wingdings" w:hint="default"/>
      </w:rPr>
    </w:lvl>
    <w:lvl w:ilvl="3" w:tplc="00BC9402" w:tentative="1">
      <w:start w:val="1"/>
      <w:numFmt w:val="bullet"/>
      <w:lvlText w:val=""/>
      <w:lvlJc w:val="left"/>
      <w:pPr>
        <w:ind w:left="2880" w:hanging="360"/>
      </w:pPr>
      <w:rPr>
        <w:rFonts w:ascii="Symbol" w:hAnsi="Symbol" w:hint="default"/>
      </w:rPr>
    </w:lvl>
    <w:lvl w:ilvl="4" w:tplc="A2AE6E36" w:tentative="1">
      <w:start w:val="1"/>
      <w:numFmt w:val="bullet"/>
      <w:lvlText w:val="o"/>
      <w:lvlJc w:val="left"/>
      <w:pPr>
        <w:ind w:left="3600" w:hanging="360"/>
      </w:pPr>
      <w:rPr>
        <w:rFonts w:ascii="Courier New" w:hAnsi="Courier New" w:cs="Courier New" w:hint="default"/>
      </w:rPr>
    </w:lvl>
    <w:lvl w:ilvl="5" w:tplc="7062CE8A" w:tentative="1">
      <w:start w:val="1"/>
      <w:numFmt w:val="bullet"/>
      <w:lvlText w:val=""/>
      <w:lvlJc w:val="left"/>
      <w:pPr>
        <w:ind w:left="4320" w:hanging="360"/>
      </w:pPr>
      <w:rPr>
        <w:rFonts w:ascii="Wingdings" w:hAnsi="Wingdings" w:hint="default"/>
      </w:rPr>
    </w:lvl>
    <w:lvl w:ilvl="6" w:tplc="3C3085E4" w:tentative="1">
      <w:start w:val="1"/>
      <w:numFmt w:val="bullet"/>
      <w:lvlText w:val=""/>
      <w:lvlJc w:val="left"/>
      <w:pPr>
        <w:ind w:left="5040" w:hanging="360"/>
      </w:pPr>
      <w:rPr>
        <w:rFonts w:ascii="Symbol" w:hAnsi="Symbol" w:hint="default"/>
      </w:rPr>
    </w:lvl>
    <w:lvl w:ilvl="7" w:tplc="0C64BD50" w:tentative="1">
      <w:start w:val="1"/>
      <w:numFmt w:val="bullet"/>
      <w:lvlText w:val="o"/>
      <w:lvlJc w:val="left"/>
      <w:pPr>
        <w:ind w:left="5760" w:hanging="360"/>
      </w:pPr>
      <w:rPr>
        <w:rFonts w:ascii="Courier New" w:hAnsi="Courier New" w:cs="Courier New" w:hint="default"/>
      </w:rPr>
    </w:lvl>
    <w:lvl w:ilvl="8" w:tplc="5978B46C" w:tentative="1">
      <w:start w:val="1"/>
      <w:numFmt w:val="bullet"/>
      <w:lvlText w:val=""/>
      <w:lvlJc w:val="left"/>
      <w:pPr>
        <w:ind w:left="6480" w:hanging="360"/>
      </w:pPr>
      <w:rPr>
        <w:rFonts w:ascii="Wingdings" w:hAnsi="Wingdings" w:hint="default"/>
      </w:rPr>
    </w:lvl>
  </w:abstractNum>
  <w:abstractNum w:abstractNumId="17" w15:restartNumberingAfterBreak="0">
    <w:nsid w:val="2A070D23"/>
    <w:multiLevelType w:val="hybridMultilevel"/>
    <w:tmpl w:val="4C70C0B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0031615"/>
    <w:multiLevelType w:val="multilevel"/>
    <w:tmpl w:val="03484AEC"/>
    <w:lvl w:ilvl="0">
      <w:start w:val="1"/>
      <w:numFmt w:val="decimal"/>
      <w:lvlText w:val="%1."/>
      <w:lvlJc w:val="left"/>
      <w:pPr>
        <w:ind w:left="1133"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1275" w:hanging="567"/>
      </w:pPr>
      <w:rPr>
        <w:rFonts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75" w:hanging="567"/>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2"/>
        <w:szCs w:val="22"/>
        <w:u w:val="none"/>
        <w:effect w:val="none"/>
        <w:vertAlign w:val="baseline"/>
        <w:em w:val="none"/>
        <w:specVanish w:val="0"/>
      </w:rPr>
    </w:lvl>
    <w:lvl w:ilvl="3">
      <w:start w:val="1"/>
      <w:numFmt w:val="decimal"/>
      <w:lvlText w:val="%1.%2.%3.%4."/>
      <w:lvlJc w:val="left"/>
      <w:pPr>
        <w:ind w:left="3588" w:hanging="360"/>
      </w:pPr>
      <w:rPr>
        <w:rFonts w:hint="default"/>
        <w:b w:val="0"/>
        <w:i w:val="0"/>
      </w:rPr>
    </w:lvl>
    <w:lvl w:ilvl="4">
      <w:start w:val="1"/>
      <w:numFmt w:val="lowerLetter"/>
      <w:lvlText w:val="%5."/>
      <w:lvlJc w:val="left"/>
      <w:pPr>
        <w:ind w:left="4308" w:hanging="360"/>
      </w:pPr>
      <w:rPr>
        <w:rFonts w:hint="default"/>
        <w:b w:val="0"/>
        <w:i w:val="0"/>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19" w15:restartNumberingAfterBreak="0">
    <w:nsid w:val="31A7123A"/>
    <w:multiLevelType w:val="hybridMultilevel"/>
    <w:tmpl w:val="167AB9C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6C9085F"/>
    <w:multiLevelType w:val="hybridMultilevel"/>
    <w:tmpl w:val="95F2E1A2"/>
    <w:lvl w:ilvl="0" w:tplc="04130005">
      <w:start w:val="1"/>
      <w:numFmt w:val="bullet"/>
      <w:lvlText w:val=""/>
      <w:lvlJc w:val="left"/>
      <w:pPr>
        <w:ind w:left="360" w:hanging="360"/>
      </w:pPr>
      <w:rPr>
        <w:rFonts w:ascii="Wingdings" w:hAnsi="Wingdings" w:hint="default"/>
      </w:rPr>
    </w:lvl>
    <w:lvl w:ilvl="1" w:tplc="04130001">
      <w:start w:val="1"/>
      <w:numFmt w:val="bullet"/>
      <w:lvlText w:val=""/>
      <w:lvlJc w:val="left"/>
      <w:pPr>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39AB0C93"/>
    <w:multiLevelType w:val="multilevel"/>
    <w:tmpl w:val="03484AEC"/>
    <w:lvl w:ilvl="0">
      <w:start w:val="1"/>
      <w:numFmt w:val="decimal"/>
      <w:lvlText w:val="%1."/>
      <w:lvlJc w:val="left"/>
      <w:pPr>
        <w:ind w:left="1133"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1275" w:hanging="567"/>
      </w:pPr>
      <w:rPr>
        <w:rFonts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75" w:hanging="567"/>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2"/>
        <w:szCs w:val="22"/>
        <w:u w:val="none"/>
        <w:effect w:val="none"/>
        <w:vertAlign w:val="baseline"/>
        <w:em w:val="none"/>
        <w:specVanish w:val="0"/>
      </w:rPr>
    </w:lvl>
    <w:lvl w:ilvl="3">
      <w:start w:val="1"/>
      <w:numFmt w:val="decimal"/>
      <w:lvlText w:val="%1.%2.%3.%4."/>
      <w:lvlJc w:val="left"/>
      <w:pPr>
        <w:ind w:left="3588" w:hanging="360"/>
      </w:pPr>
      <w:rPr>
        <w:rFonts w:hint="default"/>
        <w:b w:val="0"/>
        <w:i w:val="0"/>
      </w:rPr>
    </w:lvl>
    <w:lvl w:ilvl="4">
      <w:start w:val="1"/>
      <w:numFmt w:val="lowerLetter"/>
      <w:lvlText w:val="%5."/>
      <w:lvlJc w:val="left"/>
      <w:pPr>
        <w:ind w:left="4308" w:hanging="360"/>
      </w:pPr>
      <w:rPr>
        <w:rFonts w:hint="default"/>
        <w:b w:val="0"/>
        <w:i w:val="0"/>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22" w15:restartNumberingAfterBreak="0">
    <w:nsid w:val="3FB07724"/>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DE506AF"/>
    <w:multiLevelType w:val="hybridMultilevel"/>
    <w:tmpl w:val="CA688A4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E4020D4"/>
    <w:multiLevelType w:val="hybridMultilevel"/>
    <w:tmpl w:val="BDC02208"/>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4FA52E75"/>
    <w:multiLevelType w:val="hybridMultilevel"/>
    <w:tmpl w:val="DFD69F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78C5D65"/>
    <w:multiLevelType w:val="hybridMultilevel"/>
    <w:tmpl w:val="5734D14A"/>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7" w15:restartNumberingAfterBreak="0">
    <w:nsid w:val="62A35884"/>
    <w:multiLevelType w:val="hybridMultilevel"/>
    <w:tmpl w:val="31CA61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2A75D88"/>
    <w:multiLevelType w:val="multilevel"/>
    <w:tmpl w:val="D9FAEF1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9" w15:restartNumberingAfterBreak="0">
    <w:nsid w:val="65634DB2"/>
    <w:multiLevelType w:val="multilevel"/>
    <w:tmpl w:val="74A0814A"/>
    <w:lvl w:ilvl="0">
      <w:start w:val="1"/>
      <w:numFmt w:val="decimal"/>
      <w:lvlText w:val="%1."/>
      <w:lvlJc w:val="left"/>
      <w:pPr>
        <w:ind w:left="425" w:hanging="425"/>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851" w:hanging="426"/>
      </w:pPr>
      <w:rPr>
        <w:rFonts w:cs="Times New Roman" w:hint="default"/>
        <w:b w:val="0"/>
        <w:bCs w:val="0"/>
        <w:i w:val="0"/>
        <w:iCs w:val="0"/>
        <w:caps w:val="0"/>
        <w:smallCaps w:val="0"/>
        <w:strike w:val="0"/>
        <w:dstrike w:val="0"/>
        <w:noProof w:val="0"/>
        <w:vanish w:val="0"/>
        <w:color w:val="000000"/>
        <w:spacing w:val="0"/>
        <w:kern w:val="0"/>
        <w:position w:val="0"/>
        <w:u w:val="single"/>
        <w:effect w:val="none"/>
        <w:vertAlign w:val="baseline"/>
        <w:em w:val="none"/>
        <w:specVanish w:val="0"/>
      </w:rPr>
    </w:lvl>
    <w:lvl w:ilvl="2">
      <w:numFmt w:val="bullet"/>
      <w:pStyle w:val="2-Opsomming"/>
      <w:lvlText w:val="-"/>
      <w:lvlJc w:val="left"/>
      <w:pPr>
        <w:ind w:left="1418" w:hanging="567"/>
      </w:pPr>
      <w:rPr>
        <w:rFonts w:ascii="Calibri" w:eastAsiaTheme="minorHAnsi" w:hAnsi="Calibri" w:cs="Verdana" w:hint="default"/>
        <w:b w:val="0"/>
        <w:bCs w:val="0"/>
        <w:i/>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65A700AC"/>
    <w:multiLevelType w:val="multilevel"/>
    <w:tmpl w:val="643CB906"/>
    <w:lvl w:ilvl="0">
      <w:start w:val="1"/>
      <w:numFmt w:val="decimal"/>
      <w:pStyle w:val="1-Kop1MemoCorversenBS"/>
      <w:lvlText w:val="%1."/>
      <w:lvlJc w:val="left"/>
      <w:pPr>
        <w:ind w:left="425" w:hanging="425"/>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2-Kop2ParagraafCorversBS"/>
      <w:lvlText w:val="%1.%2"/>
      <w:lvlJc w:val="left"/>
      <w:pPr>
        <w:ind w:left="567" w:hanging="567"/>
      </w:pPr>
      <w:rPr>
        <w:rFonts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Kop3SubparagraafCorversBS"/>
      <w:lvlText w:val="%1.%2.%3"/>
      <w:lvlJc w:val="left"/>
      <w:pPr>
        <w:ind w:left="709" w:hanging="567"/>
      </w:pPr>
      <w:rPr>
        <w:rFonts w:ascii="Calibri" w:hAnsi="Calibri" w:cs="Times New Roman" w:hint="default"/>
        <w:b w:val="0"/>
        <w:bCs w:val="0"/>
        <w:i w:val="0"/>
        <w:iCs w:val="0"/>
        <w:caps w:val="0"/>
        <w:smallCaps w:val="0"/>
        <w:strike w:val="0"/>
        <w:dstrike w:val="0"/>
        <w:noProof w:val="0"/>
        <w:vanish w:val="0"/>
        <w:color w:val="auto"/>
        <w:spacing w:val="0"/>
        <w:kern w:val="0"/>
        <w:position w:val="0"/>
        <w:sz w:val="22"/>
        <w:szCs w:val="22"/>
        <w:u w:val="none"/>
        <w:effect w:val="none"/>
        <w:vertAlign w:val="baseline"/>
        <w:em w:val="none"/>
        <w:specVanish w:val="0"/>
      </w:rPr>
    </w:lvl>
    <w:lvl w:ilvl="3">
      <w:start w:val="1"/>
      <w:numFmt w:val="decimal"/>
      <w:pStyle w:val="4-Kop1111Kop4"/>
      <w:lvlText w:val="%1.%2.%3.%4."/>
      <w:lvlJc w:val="left"/>
      <w:pPr>
        <w:ind w:left="2880" w:hanging="360"/>
      </w:pPr>
      <w:rPr>
        <w:rFonts w:hint="default"/>
        <w:b w:val="0"/>
        <w:i w:val="0"/>
      </w:rPr>
    </w:lvl>
    <w:lvl w:ilvl="4">
      <w:start w:val="1"/>
      <w:numFmt w:val="lowerLetter"/>
      <w:lvlText w:val="%5."/>
      <w:lvlJc w:val="left"/>
      <w:pPr>
        <w:ind w:left="3600" w:hanging="360"/>
      </w:pPr>
      <w:rPr>
        <w:rFonts w:hint="default"/>
        <w:b w:val="0"/>
        <w:i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67306E82"/>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B6A20D8"/>
    <w:multiLevelType w:val="hybridMultilevel"/>
    <w:tmpl w:val="AA9A7C5A"/>
    <w:lvl w:ilvl="0" w:tplc="156C480A">
      <w:start w:val="1"/>
      <w:numFmt w:val="decimal"/>
      <w:lvlText w:val="%1."/>
      <w:lvlJc w:val="left"/>
      <w:pPr>
        <w:ind w:left="502" w:hanging="360"/>
      </w:pPr>
      <w:rPr>
        <w:rFonts w:hint="default"/>
        <w:color w:val="000000" w:themeColor="text1"/>
      </w:r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33" w15:restartNumberingAfterBreak="0">
    <w:nsid w:val="6C51291E"/>
    <w:multiLevelType w:val="multilevel"/>
    <w:tmpl w:val="08090023"/>
    <w:styleLink w:val="Artikelsectie"/>
    <w:lvl w:ilvl="0">
      <w:start w:val="1"/>
      <w:numFmt w:val="upperRoman"/>
      <w:lvlText w:val="Artikel %1."/>
      <w:lvlJc w:val="left"/>
      <w:pPr>
        <w:tabs>
          <w:tab w:val="num" w:pos="1440"/>
        </w:tabs>
        <w:ind w:left="0" w:firstLine="0"/>
      </w:pPr>
    </w:lvl>
    <w:lvl w:ilvl="1">
      <w:start w:val="1"/>
      <w:numFmt w:val="decimalZero"/>
      <w:isLgl/>
      <w:lvlText w:val="Sectie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4" w15:restartNumberingAfterBreak="0">
    <w:nsid w:val="70A944C1"/>
    <w:multiLevelType w:val="hybridMultilevel"/>
    <w:tmpl w:val="B17ED3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1715E73"/>
    <w:multiLevelType w:val="multilevel"/>
    <w:tmpl w:val="EDF0B23E"/>
    <w:lvl w:ilvl="0">
      <w:start w:val="1"/>
      <w:numFmt w:val="decimal"/>
      <w:pStyle w:val="Lijst"/>
      <w:lvlText w:val="%1)"/>
      <w:lvlJc w:val="left"/>
      <w:pPr>
        <w:tabs>
          <w:tab w:val="num" w:pos="360"/>
        </w:tabs>
        <w:ind w:left="360" w:hanging="360"/>
      </w:pPr>
      <w:rPr>
        <w:rFonts w:hint="default"/>
      </w:rPr>
    </w:lvl>
    <w:lvl w:ilvl="1">
      <w:start w:val="1"/>
      <w:numFmt w:val="lowerLetter"/>
      <w:pStyle w:val="Lijstopsomteken2"/>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7E96B6A"/>
    <w:multiLevelType w:val="hybridMultilevel"/>
    <w:tmpl w:val="80F4A128"/>
    <w:lvl w:ilvl="0" w:tplc="4A9000F8">
      <w:numFmt w:val="bullet"/>
      <w:lvlText w:val="-"/>
      <w:lvlJc w:val="left"/>
      <w:pPr>
        <w:ind w:left="720" w:hanging="360"/>
      </w:pPr>
      <w:rPr>
        <w:rFonts w:ascii="Trebuchet MS" w:eastAsia="Times New Roman" w:hAnsi="Trebuchet M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F02532B"/>
    <w:multiLevelType w:val="hybridMultilevel"/>
    <w:tmpl w:val="B59E1DDA"/>
    <w:lvl w:ilvl="0" w:tplc="CCC4FBE6">
      <w:start w:val="1"/>
      <w:numFmt w:val="decimal"/>
      <w:pStyle w:val="Notitiekop"/>
      <w:lvlText w:val="%1."/>
      <w:lvlJc w:val="left"/>
      <w:pPr>
        <w:ind w:left="720" w:hanging="360"/>
      </w:pPr>
    </w:lvl>
    <w:lvl w:ilvl="1" w:tplc="2DEAC50E" w:tentative="1">
      <w:start w:val="1"/>
      <w:numFmt w:val="lowerLetter"/>
      <w:lvlText w:val="%2."/>
      <w:lvlJc w:val="left"/>
      <w:pPr>
        <w:ind w:left="1440" w:hanging="360"/>
      </w:pPr>
    </w:lvl>
    <w:lvl w:ilvl="2" w:tplc="1FDCB9CC" w:tentative="1">
      <w:start w:val="1"/>
      <w:numFmt w:val="lowerRoman"/>
      <w:lvlText w:val="%3."/>
      <w:lvlJc w:val="right"/>
      <w:pPr>
        <w:ind w:left="2160" w:hanging="180"/>
      </w:pPr>
    </w:lvl>
    <w:lvl w:ilvl="3" w:tplc="35E61082" w:tentative="1">
      <w:start w:val="1"/>
      <w:numFmt w:val="decimal"/>
      <w:lvlText w:val="%4."/>
      <w:lvlJc w:val="left"/>
      <w:pPr>
        <w:ind w:left="2880" w:hanging="360"/>
      </w:pPr>
    </w:lvl>
    <w:lvl w:ilvl="4" w:tplc="A058BA08" w:tentative="1">
      <w:start w:val="1"/>
      <w:numFmt w:val="lowerLetter"/>
      <w:lvlText w:val="%5."/>
      <w:lvlJc w:val="left"/>
      <w:pPr>
        <w:ind w:left="3600" w:hanging="360"/>
      </w:pPr>
    </w:lvl>
    <w:lvl w:ilvl="5" w:tplc="63EA83C4" w:tentative="1">
      <w:start w:val="1"/>
      <w:numFmt w:val="lowerRoman"/>
      <w:lvlText w:val="%6."/>
      <w:lvlJc w:val="right"/>
      <w:pPr>
        <w:ind w:left="4320" w:hanging="180"/>
      </w:pPr>
    </w:lvl>
    <w:lvl w:ilvl="6" w:tplc="8CA2C9D8" w:tentative="1">
      <w:start w:val="1"/>
      <w:numFmt w:val="decimal"/>
      <w:lvlText w:val="%7."/>
      <w:lvlJc w:val="left"/>
      <w:pPr>
        <w:ind w:left="5040" w:hanging="360"/>
      </w:pPr>
    </w:lvl>
    <w:lvl w:ilvl="7" w:tplc="F3C8F842" w:tentative="1">
      <w:start w:val="1"/>
      <w:numFmt w:val="lowerLetter"/>
      <w:lvlText w:val="%8."/>
      <w:lvlJc w:val="left"/>
      <w:pPr>
        <w:ind w:left="5760" w:hanging="360"/>
      </w:pPr>
    </w:lvl>
    <w:lvl w:ilvl="8" w:tplc="7D94376A" w:tentative="1">
      <w:start w:val="1"/>
      <w:numFmt w:val="lowerRoman"/>
      <w:lvlText w:val="%9."/>
      <w:lvlJc w:val="right"/>
      <w:pPr>
        <w:ind w:left="6480" w:hanging="180"/>
      </w:pPr>
    </w:lvl>
  </w:abstractNum>
  <w:num w:numId="1" w16cid:durableId="869296331">
    <w:abstractNumId w:val="31"/>
  </w:num>
  <w:num w:numId="2" w16cid:durableId="64648337">
    <w:abstractNumId w:val="22"/>
  </w:num>
  <w:num w:numId="3" w16cid:durableId="402796815">
    <w:abstractNumId w:val="33"/>
  </w:num>
  <w:num w:numId="4" w16cid:durableId="1483236302">
    <w:abstractNumId w:val="8"/>
  </w:num>
  <w:num w:numId="5" w16cid:durableId="1175345079">
    <w:abstractNumId w:val="4"/>
  </w:num>
  <w:num w:numId="6" w16cid:durableId="1561136996">
    <w:abstractNumId w:val="3"/>
  </w:num>
  <w:num w:numId="7" w16cid:durableId="1246303959">
    <w:abstractNumId w:val="6"/>
  </w:num>
  <w:num w:numId="8" w16cid:durableId="43408723">
    <w:abstractNumId w:val="28"/>
  </w:num>
  <w:num w:numId="9" w16cid:durableId="111288657">
    <w:abstractNumId w:val="37"/>
  </w:num>
  <w:num w:numId="10" w16cid:durableId="674723806">
    <w:abstractNumId w:val="11"/>
  </w:num>
  <w:num w:numId="11" w16cid:durableId="1577788694">
    <w:abstractNumId w:val="12"/>
  </w:num>
  <w:num w:numId="12" w16cid:durableId="1067612706">
    <w:abstractNumId w:val="35"/>
  </w:num>
  <w:num w:numId="13" w16cid:durableId="47460621">
    <w:abstractNumId w:val="7"/>
  </w:num>
  <w:num w:numId="14" w16cid:durableId="2086802683">
    <w:abstractNumId w:val="5"/>
  </w:num>
  <w:num w:numId="15" w16cid:durableId="1457026784">
    <w:abstractNumId w:val="4"/>
  </w:num>
  <w:num w:numId="16" w16cid:durableId="1023285834">
    <w:abstractNumId w:val="3"/>
  </w:num>
  <w:num w:numId="17" w16cid:durableId="91172681">
    <w:abstractNumId w:val="6"/>
  </w:num>
  <w:num w:numId="18" w16cid:durableId="2135175478">
    <w:abstractNumId w:val="2"/>
  </w:num>
  <w:num w:numId="19" w16cid:durableId="303894813">
    <w:abstractNumId w:val="1"/>
  </w:num>
  <w:num w:numId="20" w16cid:durableId="1021779448">
    <w:abstractNumId w:val="0"/>
  </w:num>
  <w:num w:numId="21" w16cid:durableId="1891720354">
    <w:abstractNumId w:val="16"/>
  </w:num>
  <w:num w:numId="22" w16cid:durableId="1899002919">
    <w:abstractNumId w:val="14"/>
  </w:num>
  <w:num w:numId="23" w16cid:durableId="42294755">
    <w:abstractNumId w:val="29"/>
  </w:num>
  <w:num w:numId="24" w16cid:durableId="1475416212">
    <w:abstractNumId w:val="20"/>
  </w:num>
  <w:num w:numId="25" w16cid:durableId="280848601">
    <w:abstractNumId w:val="24"/>
  </w:num>
  <w:num w:numId="26" w16cid:durableId="743719245">
    <w:abstractNumId w:val="30"/>
  </w:num>
  <w:num w:numId="27" w16cid:durableId="417942190">
    <w:abstractNumId w:val="23"/>
  </w:num>
  <w:num w:numId="28" w16cid:durableId="481312741">
    <w:abstractNumId w:val="13"/>
  </w:num>
  <w:num w:numId="29" w16cid:durableId="923688978">
    <w:abstractNumId w:val="9"/>
  </w:num>
  <w:num w:numId="30" w16cid:durableId="799877689">
    <w:abstractNumId w:val="15"/>
  </w:num>
  <w:num w:numId="31" w16cid:durableId="991832484">
    <w:abstractNumId w:val="19"/>
  </w:num>
  <w:num w:numId="32" w16cid:durableId="19892380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25572846">
    <w:abstractNumId w:val="32"/>
  </w:num>
  <w:num w:numId="34" w16cid:durableId="3758126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4038166">
    <w:abstractNumId w:val="27"/>
  </w:num>
  <w:num w:numId="36" w16cid:durableId="8413247">
    <w:abstractNumId w:val="34"/>
  </w:num>
  <w:num w:numId="37" w16cid:durableId="515845989">
    <w:abstractNumId w:val="10"/>
  </w:num>
  <w:num w:numId="38" w16cid:durableId="599794820">
    <w:abstractNumId w:val="36"/>
  </w:num>
  <w:num w:numId="39" w16cid:durableId="1223830825">
    <w:abstractNumId w:val="21"/>
  </w:num>
  <w:num w:numId="40" w16cid:durableId="404838704">
    <w:abstractNumId w:val="18"/>
  </w:num>
  <w:num w:numId="41" w16cid:durableId="1524898140">
    <w:abstractNumId w:val="17"/>
  </w:num>
  <w:num w:numId="42" w16cid:durableId="158890885">
    <w:abstractNumId w:val="26"/>
  </w:num>
  <w:num w:numId="43" w16cid:durableId="664475214">
    <w:abstractNumId w:val="25"/>
  </w:num>
  <w:num w:numId="44" w16cid:durableId="1813132871">
    <w:abstractNumId w:val="30"/>
  </w:num>
  <w:num w:numId="45" w16cid:durableId="2124568523">
    <w:abstractNumId w:val="3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173"/>
    <w:rsid w:val="00004932"/>
    <w:rsid w:val="000055A7"/>
    <w:rsid w:val="0001140E"/>
    <w:rsid w:val="00011D26"/>
    <w:rsid w:val="00016948"/>
    <w:rsid w:val="00027BB8"/>
    <w:rsid w:val="0003058C"/>
    <w:rsid w:val="00044B56"/>
    <w:rsid w:val="00050CF6"/>
    <w:rsid w:val="00070DA3"/>
    <w:rsid w:val="00072EDC"/>
    <w:rsid w:val="00087986"/>
    <w:rsid w:val="000915AB"/>
    <w:rsid w:val="000A1186"/>
    <w:rsid w:val="000A7BBD"/>
    <w:rsid w:val="000B255F"/>
    <w:rsid w:val="000B2E23"/>
    <w:rsid w:val="000D0AE8"/>
    <w:rsid w:val="000D3D97"/>
    <w:rsid w:val="000D410F"/>
    <w:rsid w:val="000D71B3"/>
    <w:rsid w:val="000F0E5F"/>
    <w:rsid w:val="000F12EE"/>
    <w:rsid w:val="000F4088"/>
    <w:rsid w:val="00105F5C"/>
    <w:rsid w:val="00106AD0"/>
    <w:rsid w:val="00114CAB"/>
    <w:rsid w:val="00121F61"/>
    <w:rsid w:val="001227A8"/>
    <w:rsid w:val="00133B16"/>
    <w:rsid w:val="001377FD"/>
    <w:rsid w:val="00172DC4"/>
    <w:rsid w:val="00177EF5"/>
    <w:rsid w:val="0018035A"/>
    <w:rsid w:val="001913CF"/>
    <w:rsid w:val="001A6B91"/>
    <w:rsid w:val="001B5CDE"/>
    <w:rsid w:val="001C3B98"/>
    <w:rsid w:val="001D1E10"/>
    <w:rsid w:val="001E2D6F"/>
    <w:rsid w:val="001E5DB6"/>
    <w:rsid w:val="001F2C30"/>
    <w:rsid w:val="002027AA"/>
    <w:rsid w:val="00210A82"/>
    <w:rsid w:val="002137AA"/>
    <w:rsid w:val="0022099A"/>
    <w:rsid w:val="00225860"/>
    <w:rsid w:val="0022692B"/>
    <w:rsid w:val="00227047"/>
    <w:rsid w:val="00237313"/>
    <w:rsid w:val="002470C7"/>
    <w:rsid w:val="0024796A"/>
    <w:rsid w:val="002479DF"/>
    <w:rsid w:val="00254AFB"/>
    <w:rsid w:val="00255611"/>
    <w:rsid w:val="00257112"/>
    <w:rsid w:val="002579FB"/>
    <w:rsid w:val="002720CC"/>
    <w:rsid w:val="00276C69"/>
    <w:rsid w:val="00291F81"/>
    <w:rsid w:val="002A2F23"/>
    <w:rsid w:val="002C17E4"/>
    <w:rsid w:val="002C2C4E"/>
    <w:rsid w:val="002C2EA7"/>
    <w:rsid w:val="002D43E9"/>
    <w:rsid w:val="002E2F8D"/>
    <w:rsid w:val="002E4CDE"/>
    <w:rsid w:val="002E50B8"/>
    <w:rsid w:val="002E6B28"/>
    <w:rsid w:val="002F1732"/>
    <w:rsid w:val="002F4BDC"/>
    <w:rsid w:val="0030017A"/>
    <w:rsid w:val="00304D71"/>
    <w:rsid w:val="003050CB"/>
    <w:rsid w:val="00310603"/>
    <w:rsid w:val="00310ED4"/>
    <w:rsid w:val="003135DB"/>
    <w:rsid w:val="003164D3"/>
    <w:rsid w:val="0031728F"/>
    <w:rsid w:val="00321507"/>
    <w:rsid w:val="003242D2"/>
    <w:rsid w:val="00332021"/>
    <w:rsid w:val="003368CF"/>
    <w:rsid w:val="00341D70"/>
    <w:rsid w:val="003468E9"/>
    <w:rsid w:val="00346E3D"/>
    <w:rsid w:val="00351EAC"/>
    <w:rsid w:val="00355E1D"/>
    <w:rsid w:val="00362C2C"/>
    <w:rsid w:val="003711B0"/>
    <w:rsid w:val="00381548"/>
    <w:rsid w:val="00397245"/>
    <w:rsid w:val="003A1D5F"/>
    <w:rsid w:val="003B61A1"/>
    <w:rsid w:val="003B7334"/>
    <w:rsid w:val="003D0998"/>
    <w:rsid w:val="003D7635"/>
    <w:rsid w:val="003E0D26"/>
    <w:rsid w:val="003F2D04"/>
    <w:rsid w:val="003F4E94"/>
    <w:rsid w:val="0040215F"/>
    <w:rsid w:val="00403A78"/>
    <w:rsid w:val="004057A6"/>
    <w:rsid w:val="004123C3"/>
    <w:rsid w:val="004123EE"/>
    <w:rsid w:val="00420A5A"/>
    <w:rsid w:val="00421D34"/>
    <w:rsid w:val="00422330"/>
    <w:rsid w:val="0042251A"/>
    <w:rsid w:val="004240A9"/>
    <w:rsid w:val="00427F4E"/>
    <w:rsid w:val="00440BC5"/>
    <w:rsid w:val="00442828"/>
    <w:rsid w:val="00446AB6"/>
    <w:rsid w:val="00451663"/>
    <w:rsid w:val="00455D04"/>
    <w:rsid w:val="0045782C"/>
    <w:rsid w:val="004710EC"/>
    <w:rsid w:val="00480A4E"/>
    <w:rsid w:val="00481C69"/>
    <w:rsid w:val="00483A50"/>
    <w:rsid w:val="00490029"/>
    <w:rsid w:val="004D3653"/>
    <w:rsid w:val="004E77F6"/>
    <w:rsid w:val="004F1DE7"/>
    <w:rsid w:val="00505DE8"/>
    <w:rsid w:val="005209DE"/>
    <w:rsid w:val="00526DFA"/>
    <w:rsid w:val="0053421C"/>
    <w:rsid w:val="0053490E"/>
    <w:rsid w:val="00543A19"/>
    <w:rsid w:val="00551E45"/>
    <w:rsid w:val="00553A0C"/>
    <w:rsid w:val="00567D5F"/>
    <w:rsid w:val="00570594"/>
    <w:rsid w:val="005812B6"/>
    <w:rsid w:val="0059247E"/>
    <w:rsid w:val="005953DB"/>
    <w:rsid w:val="005B05C2"/>
    <w:rsid w:val="005B1698"/>
    <w:rsid w:val="005B64EF"/>
    <w:rsid w:val="005C06B0"/>
    <w:rsid w:val="005C3789"/>
    <w:rsid w:val="005E610D"/>
    <w:rsid w:val="005F37BD"/>
    <w:rsid w:val="005F5E03"/>
    <w:rsid w:val="006041B8"/>
    <w:rsid w:val="00606A4A"/>
    <w:rsid w:val="00616A7D"/>
    <w:rsid w:val="00640350"/>
    <w:rsid w:val="00645505"/>
    <w:rsid w:val="00646EC9"/>
    <w:rsid w:val="00651CC7"/>
    <w:rsid w:val="00652B54"/>
    <w:rsid w:val="0065385C"/>
    <w:rsid w:val="006544D2"/>
    <w:rsid w:val="006554DD"/>
    <w:rsid w:val="00682927"/>
    <w:rsid w:val="0068530B"/>
    <w:rsid w:val="00691D15"/>
    <w:rsid w:val="006B40BE"/>
    <w:rsid w:val="006E2530"/>
    <w:rsid w:val="006E4784"/>
    <w:rsid w:val="006E4F22"/>
    <w:rsid w:val="006E5E70"/>
    <w:rsid w:val="006F090E"/>
    <w:rsid w:val="006F2FD2"/>
    <w:rsid w:val="006F3346"/>
    <w:rsid w:val="006F7539"/>
    <w:rsid w:val="00702BE3"/>
    <w:rsid w:val="00703BC8"/>
    <w:rsid w:val="0071335A"/>
    <w:rsid w:val="00721A99"/>
    <w:rsid w:val="00730AC6"/>
    <w:rsid w:val="007319ED"/>
    <w:rsid w:val="0073289E"/>
    <w:rsid w:val="00734552"/>
    <w:rsid w:val="007378E6"/>
    <w:rsid w:val="00772635"/>
    <w:rsid w:val="00772E37"/>
    <w:rsid w:val="00780D10"/>
    <w:rsid w:val="007941FE"/>
    <w:rsid w:val="00794274"/>
    <w:rsid w:val="007B4F25"/>
    <w:rsid w:val="007C049C"/>
    <w:rsid w:val="007E1233"/>
    <w:rsid w:val="007E2369"/>
    <w:rsid w:val="007E6834"/>
    <w:rsid w:val="007F4502"/>
    <w:rsid w:val="007F4BDA"/>
    <w:rsid w:val="00803398"/>
    <w:rsid w:val="008054FF"/>
    <w:rsid w:val="008151C9"/>
    <w:rsid w:val="00821454"/>
    <w:rsid w:val="008234C6"/>
    <w:rsid w:val="0082513B"/>
    <w:rsid w:val="00826455"/>
    <w:rsid w:val="00840140"/>
    <w:rsid w:val="00847F27"/>
    <w:rsid w:val="0085222C"/>
    <w:rsid w:val="0086172A"/>
    <w:rsid w:val="008733E5"/>
    <w:rsid w:val="00874BB5"/>
    <w:rsid w:val="00875549"/>
    <w:rsid w:val="00880DCD"/>
    <w:rsid w:val="00886A62"/>
    <w:rsid w:val="008A1AFF"/>
    <w:rsid w:val="008A2638"/>
    <w:rsid w:val="008A6A14"/>
    <w:rsid w:val="008B5DBB"/>
    <w:rsid w:val="008B6595"/>
    <w:rsid w:val="008C0524"/>
    <w:rsid w:val="008C0E8F"/>
    <w:rsid w:val="008C6A86"/>
    <w:rsid w:val="008C702B"/>
    <w:rsid w:val="008D0B1C"/>
    <w:rsid w:val="008D0FB9"/>
    <w:rsid w:val="008D2D9A"/>
    <w:rsid w:val="008E18FA"/>
    <w:rsid w:val="008E23C0"/>
    <w:rsid w:val="008F443B"/>
    <w:rsid w:val="008F5FFD"/>
    <w:rsid w:val="00900144"/>
    <w:rsid w:val="00900C91"/>
    <w:rsid w:val="00903A3A"/>
    <w:rsid w:val="00916124"/>
    <w:rsid w:val="00934E4B"/>
    <w:rsid w:val="00940635"/>
    <w:rsid w:val="009433B6"/>
    <w:rsid w:val="00943F0C"/>
    <w:rsid w:val="00945DC8"/>
    <w:rsid w:val="00954C60"/>
    <w:rsid w:val="00956601"/>
    <w:rsid w:val="00966CF9"/>
    <w:rsid w:val="009810B5"/>
    <w:rsid w:val="0098242C"/>
    <w:rsid w:val="00984FAF"/>
    <w:rsid w:val="0099582A"/>
    <w:rsid w:val="009A39A3"/>
    <w:rsid w:val="009A5015"/>
    <w:rsid w:val="009A6115"/>
    <w:rsid w:val="009C354A"/>
    <w:rsid w:val="009C4443"/>
    <w:rsid w:val="009D4ABF"/>
    <w:rsid w:val="009E5A1A"/>
    <w:rsid w:val="009F1E4F"/>
    <w:rsid w:val="00A016B9"/>
    <w:rsid w:val="00A06C1B"/>
    <w:rsid w:val="00A12A2F"/>
    <w:rsid w:val="00A318C3"/>
    <w:rsid w:val="00A33D0B"/>
    <w:rsid w:val="00A4644D"/>
    <w:rsid w:val="00A676D7"/>
    <w:rsid w:val="00A7472A"/>
    <w:rsid w:val="00A75811"/>
    <w:rsid w:val="00A85B82"/>
    <w:rsid w:val="00A93500"/>
    <w:rsid w:val="00AA7292"/>
    <w:rsid w:val="00AB4F47"/>
    <w:rsid w:val="00AB6365"/>
    <w:rsid w:val="00AC3270"/>
    <w:rsid w:val="00AD07AE"/>
    <w:rsid w:val="00AD32D5"/>
    <w:rsid w:val="00AE56CD"/>
    <w:rsid w:val="00B044C3"/>
    <w:rsid w:val="00B10DDB"/>
    <w:rsid w:val="00B21233"/>
    <w:rsid w:val="00B22406"/>
    <w:rsid w:val="00B371AF"/>
    <w:rsid w:val="00B37E1E"/>
    <w:rsid w:val="00B37F9E"/>
    <w:rsid w:val="00B510E9"/>
    <w:rsid w:val="00B54BE1"/>
    <w:rsid w:val="00B56446"/>
    <w:rsid w:val="00B608BB"/>
    <w:rsid w:val="00B62F83"/>
    <w:rsid w:val="00B67061"/>
    <w:rsid w:val="00B702A1"/>
    <w:rsid w:val="00B77447"/>
    <w:rsid w:val="00B91DBC"/>
    <w:rsid w:val="00B94EDE"/>
    <w:rsid w:val="00B96413"/>
    <w:rsid w:val="00B97A11"/>
    <w:rsid w:val="00B97C17"/>
    <w:rsid w:val="00BA2381"/>
    <w:rsid w:val="00BC1D78"/>
    <w:rsid w:val="00BC6910"/>
    <w:rsid w:val="00BC7D12"/>
    <w:rsid w:val="00BD748D"/>
    <w:rsid w:val="00BE21EF"/>
    <w:rsid w:val="00BE42DD"/>
    <w:rsid w:val="00BF0C50"/>
    <w:rsid w:val="00C02EE3"/>
    <w:rsid w:val="00C070AD"/>
    <w:rsid w:val="00C07B5D"/>
    <w:rsid w:val="00C107DC"/>
    <w:rsid w:val="00C157A2"/>
    <w:rsid w:val="00C16DAC"/>
    <w:rsid w:val="00C20D6C"/>
    <w:rsid w:val="00C24186"/>
    <w:rsid w:val="00C25D81"/>
    <w:rsid w:val="00C26754"/>
    <w:rsid w:val="00C362D1"/>
    <w:rsid w:val="00C440FF"/>
    <w:rsid w:val="00C5227D"/>
    <w:rsid w:val="00C531A4"/>
    <w:rsid w:val="00C53411"/>
    <w:rsid w:val="00C646AB"/>
    <w:rsid w:val="00C6744D"/>
    <w:rsid w:val="00C7023A"/>
    <w:rsid w:val="00C70EFB"/>
    <w:rsid w:val="00C742D1"/>
    <w:rsid w:val="00C85742"/>
    <w:rsid w:val="00C86153"/>
    <w:rsid w:val="00C87166"/>
    <w:rsid w:val="00CA1216"/>
    <w:rsid w:val="00CE3CEB"/>
    <w:rsid w:val="00CE6AC2"/>
    <w:rsid w:val="00CF17A7"/>
    <w:rsid w:val="00CF5588"/>
    <w:rsid w:val="00D03693"/>
    <w:rsid w:val="00D04173"/>
    <w:rsid w:val="00D1110A"/>
    <w:rsid w:val="00D11708"/>
    <w:rsid w:val="00D21D1C"/>
    <w:rsid w:val="00D23213"/>
    <w:rsid w:val="00D305D6"/>
    <w:rsid w:val="00D34288"/>
    <w:rsid w:val="00D45117"/>
    <w:rsid w:val="00D5119B"/>
    <w:rsid w:val="00D6001C"/>
    <w:rsid w:val="00D62737"/>
    <w:rsid w:val="00D63049"/>
    <w:rsid w:val="00D77F4A"/>
    <w:rsid w:val="00D95167"/>
    <w:rsid w:val="00D9543B"/>
    <w:rsid w:val="00D95A6C"/>
    <w:rsid w:val="00DA4DBE"/>
    <w:rsid w:val="00DB2CFA"/>
    <w:rsid w:val="00DC02D8"/>
    <w:rsid w:val="00DC6B6E"/>
    <w:rsid w:val="00DD112E"/>
    <w:rsid w:val="00DD5C11"/>
    <w:rsid w:val="00DD6974"/>
    <w:rsid w:val="00DF522A"/>
    <w:rsid w:val="00E02641"/>
    <w:rsid w:val="00E24B52"/>
    <w:rsid w:val="00E41411"/>
    <w:rsid w:val="00E46812"/>
    <w:rsid w:val="00E53EEB"/>
    <w:rsid w:val="00E56747"/>
    <w:rsid w:val="00E62EED"/>
    <w:rsid w:val="00E70D6A"/>
    <w:rsid w:val="00E711DC"/>
    <w:rsid w:val="00E775E6"/>
    <w:rsid w:val="00E77C8C"/>
    <w:rsid w:val="00E81B96"/>
    <w:rsid w:val="00E97B4D"/>
    <w:rsid w:val="00EA5CED"/>
    <w:rsid w:val="00EA609F"/>
    <w:rsid w:val="00EC7827"/>
    <w:rsid w:val="00ED1725"/>
    <w:rsid w:val="00ED58A2"/>
    <w:rsid w:val="00EE0320"/>
    <w:rsid w:val="00EE2CED"/>
    <w:rsid w:val="00EF424A"/>
    <w:rsid w:val="00F018C4"/>
    <w:rsid w:val="00F10BA5"/>
    <w:rsid w:val="00F12714"/>
    <w:rsid w:val="00F12762"/>
    <w:rsid w:val="00F13DF8"/>
    <w:rsid w:val="00F15A00"/>
    <w:rsid w:val="00F40E63"/>
    <w:rsid w:val="00F5448F"/>
    <w:rsid w:val="00F570A3"/>
    <w:rsid w:val="00F67BD0"/>
    <w:rsid w:val="00F76331"/>
    <w:rsid w:val="00F81B5E"/>
    <w:rsid w:val="00F82456"/>
    <w:rsid w:val="00F84408"/>
    <w:rsid w:val="00F86681"/>
    <w:rsid w:val="00F90D7E"/>
    <w:rsid w:val="00F95BDE"/>
    <w:rsid w:val="00FA30BA"/>
    <w:rsid w:val="00FA769C"/>
    <w:rsid w:val="00FB46B7"/>
    <w:rsid w:val="00FB5888"/>
    <w:rsid w:val="00FB596F"/>
    <w:rsid w:val="00FB729B"/>
    <w:rsid w:val="00FD454B"/>
    <w:rsid w:val="00FF43BE"/>
    <w:rsid w:val="00FF6D8D"/>
    <w:rsid w:val="00FF7B35"/>
  </w:rsids>
  <m:mathPr>
    <m:mathFont m:val="Cambria Math"/>
    <m:brkBin m:val="before"/>
    <m:brkBinSub m:val="--"/>
    <m:smallFrac/>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618F1D"/>
  <w15:docId w15:val="{0AD71B3E-952F-47DF-9370-079ECC867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_broodtekst"/>
    <w:qFormat/>
    <w:rsid w:val="00255611"/>
    <w:pPr>
      <w:spacing w:line="280" w:lineRule="exact"/>
    </w:pPr>
  </w:style>
  <w:style w:type="paragraph" w:styleId="Kop1">
    <w:name w:val="heading 1"/>
    <w:aliases w:val="Grote kop,Hoofdstukkop"/>
    <w:basedOn w:val="Standaard"/>
    <w:next w:val="Standaard"/>
    <w:link w:val="Kop1Char"/>
    <w:qFormat/>
    <w:rsid w:val="00CE64FA"/>
    <w:pPr>
      <w:keepNext/>
      <w:keepLines/>
      <w:spacing w:before="240" w:line="840" w:lineRule="exact"/>
      <w:outlineLvl w:val="0"/>
    </w:pPr>
    <w:rPr>
      <w:rFonts w:eastAsiaTheme="majorEastAsia" w:cstheme="majorBidi"/>
      <w:color w:val="000000" w:themeColor="text1"/>
      <w:sz w:val="72"/>
      <w:szCs w:val="32"/>
    </w:rPr>
  </w:style>
  <w:style w:type="paragraph" w:styleId="Kop2">
    <w:name w:val="heading 2"/>
    <w:aliases w:val="Middelgrote kop,Paragraafkop"/>
    <w:basedOn w:val="Standaard"/>
    <w:next w:val="Standaard"/>
    <w:link w:val="Kop2Char"/>
    <w:unhideWhenUsed/>
    <w:qFormat/>
    <w:rsid w:val="00CE64FA"/>
    <w:pPr>
      <w:keepNext/>
      <w:keepLines/>
      <w:spacing w:before="40" w:line="320" w:lineRule="exact"/>
      <w:outlineLvl w:val="1"/>
    </w:pPr>
    <w:rPr>
      <w:rFonts w:eastAsiaTheme="majorEastAsia" w:cstheme="majorBidi"/>
      <w:b/>
      <w:color w:val="000000" w:themeColor="text1"/>
      <w:sz w:val="28"/>
      <w:szCs w:val="26"/>
    </w:rPr>
  </w:style>
  <w:style w:type="paragraph" w:styleId="Kop3">
    <w:name w:val="heading 3"/>
    <w:aliases w:val="Kop,Subparagraafkop"/>
    <w:basedOn w:val="Kop2"/>
    <w:next w:val="Standaard"/>
    <w:link w:val="Kop3Char"/>
    <w:unhideWhenUsed/>
    <w:qFormat/>
    <w:rsid w:val="00CE64FA"/>
    <w:pPr>
      <w:spacing w:line="280" w:lineRule="exact"/>
      <w:outlineLvl w:val="2"/>
    </w:pPr>
    <w:rPr>
      <w:sz w:val="24"/>
    </w:rPr>
  </w:style>
  <w:style w:type="paragraph" w:styleId="Kop4">
    <w:name w:val="heading 4"/>
    <w:basedOn w:val="Standaard"/>
    <w:next w:val="Standaard"/>
    <w:link w:val="Kop4Char"/>
    <w:qFormat/>
    <w:rsid w:val="00DF3B44"/>
    <w:pPr>
      <w:keepNext/>
      <w:numPr>
        <w:ilvl w:val="3"/>
        <w:numId w:val="8"/>
      </w:numPr>
      <w:spacing w:before="40"/>
      <w:ind w:left="0" w:firstLine="0"/>
      <w:outlineLvl w:val="3"/>
    </w:pPr>
    <w:rPr>
      <w:bCs/>
      <w:i/>
      <w:sz w:val="24"/>
      <w:szCs w:val="28"/>
    </w:rPr>
  </w:style>
  <w:style w:type="paragraph" w:styleId="Kop5">
    <w:name w:val="heading 5"/>
    <w:basedOn w:val="Standaard"/>
    <w:next w:val="Standaard"/>
    <w:qFormat/>
    <w:rsid w:val="00DF3B44"/>
    <w:pPr>
      <w:numPr>
        <w:ilvl w:val="4"/>
        <w:numId w:val="8"/>
      </w:numPr>
      <w:spacing w:before="240" w:after="60"/>
      <w:outlineLvl w:val="4"/>
    </w:pPr>
    <w:rPr>
      <w:b/>
      <w:bCs/>
      <w:i/>
      <w:iCs/>
      <w:sz w:val="26"/>
      <w:szCs w:val="26"/>
    </w:rPr>
  </w:style>
  <w:style w:type="paragraph" w:styleId="Kop6">
    <w:name w:val="heading 6"/>
    <w:basedOn w:val="Standaard"/>
    <w:next w:val="Standaard"/>
    <w:qFormat/>
    <w:rsid w:val="00DF3B44"/>
    <w:pPr>
      <w:numPr>
        <w:ilvl w:val="5"/>
        <w:numId w:val="8"/>
      </w:numPr>
      <w:spacing w:before="240" w:after="60"/>
      <w:outlineLvl w:val="5"/>
    </w:pPr>
    <w:rPr>
      <w:b/>
      <w:bCs/>
      <w:sz w:val="22"/>
      <w:szCs w:val="22"/>
    </w:rPr>
  </w:style>
  <w:style w:type="paragraph" w:styleId="Kop7">
    <w:name w:val="heading 7"/>
    <w:basedOn w:val="Standaard"/>
    <w:next w:val="Standaard"/>
    <w:qFormat/>
    <w:rsid w:val="00DF3B44"/>
    <w:pPr>
      <w:numPr>
        <w:ilvl w:val="6"/>
        <w:numId w:val="8"/>
      </w:numPr>
      <w:spacing w:before="240" w:after="60"/>
      <w:outlineLvl w:val="6"/>
    </w:pPr>
    <w:rPr>
      <w:sz w:val="24"/>
    </w:rPr>
  </w:style>
  <w:style w:type="paragraph" w:styleId="Kop8">
    <w:name w:val="heading 8"/>
    <w:basedOn w:val="Standaard"/>
    <w:next w:val="Standaard"/>
    <w:qFormat/>
    <w:rsid w:val="00DF3B44"/>
    <w:pPr>
      <w:numPr>
        <w:ilvl w:val="7"/>
        <w:numId w:val="8"/>
      </w:numPr>
      <w:spacing w:before="240" w:after="60"/>
      <w:outlineLvl w:val="7"/>
    </w:pPr>
    <w:rPr>
      <w:i/>
      <w:iCs/>
      <w:sz w:val="24"/>
    </w:rPr>
  </w:style>
  <w:style w:type="paragraph" w:styleId="Kop9">
    <w:name w:val="heading 9"/>
    <w:basedOn w:val="Standaard"/>
    <w:next w:val="Standaard"/>
    <w:qFormat/>
    <w:rsid w:val="00DF3B44"/>
    <w:pPr>
      <w:numPr>
        <w:ilvl w:val="8"/>
        <w:numId w:val="8"/>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jes">
    <w:name w:val="Kopjes"/>
    <w:basedOn w:val="Standaard"/>
    <w:link w:val="KopjesChar"/>
    <w:rsid w:val="009D4ABF"/>
    <w:pPr>
      <w:spacing w:line="220" w:lineRule="exact"/>
    </w:pPr>
    <w:rPr>
      <w:sz w:val="14"/>
    </w:rPr>
  </w:style>
  <w:style w:type="paragraph" w:customStyle="1" w:styleId="Concept">
    <w:name w:val="Concept"/>
    <w:basedOn w:val="Standaard"/>
    <w:next w:val="Standaard"/>
    <w:rsid w:val="009D4ABF"/>
    <w:pPr>
      <w:spacing w:line="240" w:lineRule="auto"/>
    </w:pPr>
    <w:rPr>
      <w:i/>
      <w:sz w:val="40"/>
    </w:rPr>
  </w:style>
  <w:style w:type="paragraph" w:customStyle="1" w:styleId="KopjeVet">
    <w:name w:val="Kopje Vet"/>
    <w:basedOn w:val="Standaard"/>
    <w:next w:val="Standaard"/>
    <w:rsid w:val="00794274"/>
    <w:rPr>
      <w:b/>
    </w:rPr>
  </w:style>
  <w:style w:type="paragraph" w:styleId="Koptekst">
    <w:name w:val="header"/>
    <w:aliases w:val="Kop- en voettekst"/>
    <w:basedOn w:val="Standaard"/>
    <w:link w:val="KoptekstChar"/>
    <w:qFormat/>
    <w:rsid w:val="006F090E"/>
    <w:pPr>
      <w:tabs>
        <w:tab w:val="center" w:pos="4536"/>
        <w:tab w:val="right" w:pos="9072"/>
      </w:tabs>
      <w:spacing w:line="280" w:lineRule="atLeast"/>
    </w:pPr>
    <w:rPr>
      <w:sz w:val="16"/>
    </w:rPr>
  </w:style>
  <w:style w:type="paragraph" w:styleId="Voettekst">
    <w:name w:val="footer"/>
    <w:basedOn w:val="Standaard"/>
    <w:next w:val="Standaard"/>
    <w:link w:val="VoettekstChar"/>
    <w:uiPriority w:val="99"/>
    <w:qFormat/>
    <w:rsid w:val="006F090E"/>
    <w:pPr>
      <w:tabs>
        <w:tab w:val="center" w:pos="4536"/>
        <w:tab w:val="right" w:pos="9072"/>
      </w:tabs>
    </w:pPr>
  </w:style>
  <w:style w:type="table" w:styleId="Tabelraster">
    <w:name w:val="Table Grid"/>
    <w:basedOn w:val="Standaardtabel"/>
    <w:rsid w:val="006F090E"/>
    <w:rPr>
      <w:rFonts w:eastAsiaTheme="minorHAnsi" w:cstheme="minorBidi"/>
      <w:sz w:val="24"/>
      <w:szCs w:val="24"/>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asciiTheme="minorHAnsi" w:hAnsiTheme="minorHAnsi"/>
        <w:b/>
        <w:sz w:val="18"/>
      </w:rPr>
      <w:tblPr/>
      <w:tcPr>
        <w:shd w:val="clear" w:color="auto" w:fill="D0D0CE"/>
      </w:tcPr>
    </w:tblStylePr>
  </w:style>
  <w:style w:type="character" w:customStyle="1" w:styleId="KopjesChar">
    <w:name w:val="Kopjes Char"/>
    <w:link w:val="Kopjes"/>
    <w:rsid w:val="00984FAF"/>
    <w:rPr>
      <w:rFonts w:ascii="Trebuchet MS" w:hAnsi="Trebuchet MS"/>
      <w:sz w:val="14"/>
      <w:szCs w:val="18"/>
      <w:lang w:val="nl-NL" w:eastAsia="nl-NL" w:bidi="ar-SA"/>
    </w:rPr>
  </w:style>
  <w:style w:type="paragraph" w:styleId="Lijstopsomteken">
    <w:name w:val="List Bullet"/>
    <w:basedOn w:val="Standaard"/>
    <w:rsid w:val="005252C7"/>
    <w:pPr>
      <w:numPr>
        <w:numId w:val="13"/>
      </w:numPr>
    </w:pPr>
  </w:style>
  <w:style w:type="paragraph" w:styleId="Lijstnummering">
    <w:name w:val="List Number"/>
    <w:aliases w:val="Lijst (genummerd) 2"/>
    <w:basedOn w:val="Standaard"/>
    <w:unhideWhenUsed/>
    <w:qFormat/>
    <w:rsid w:val="00CE64FA"/>
    <w:pPr>
      <w:numPr>
        <w:numId w:val="17"/>
      </w:numPr>
      <w:contextualSpacing/>
    </w:pPr>
  </w:style>
  <w:style w:type="paragraph" w:customStyle="1" w:styleId="OpmaakprofielLijst2Links0cmEersteregel0cm">
    <w:name w:val="Opmaakprofiel Lijst 2 + Links:  0 cm Eerste regel:  0 cm"/>
    <w:basedOn w:val="Standaard"/>
    <w:semiHidden/>
    <w:rsid w:val="004A4245"/>
    <w:pPr>
      <w:numPr>
        <w:numId w:val="22"/>
      </w:numPr>
    </w:pPr>
  </w:style>
  <w:style w:type="paragraph" w:styleId="Lijstnummering2">
    <w:name w:val="List Number 2"/>
    <w:basedOn w:val="Standaard"/>
    <w:rsid w:val="0098242C"/>
  </w:style>
  <w:style w:type="paragraph" w:styleId="Lijst">
    <w:name w:val="List"/>
    <w:basedOn w:val="Standaard"/>
    <w:semiHidden/>
    <w:rsid w:val="004A4245"/>
    <w:pPr>
      <w:numPr>
        <w:numId w:val="12"/>
      </w:numPr>
    </w:pPr>
  </w:style>
  <w:style w:type="paragraph" w:styleId="Lijstopsomteken2">
    <w:name w:val="List Bullet 2"/>
    <w:basedOn w:val="Standaard"/>
    <w:semiHidden/>
    <w:rsid w:val="004A4245"/>
    <w:pPr>
      <w:numPr>
        <w:ilvl w:val="1"/>
        <w:numId w:val="12"/>
      </w:numPr>
    </w:pPr>
  </w:style>
  <w:style w:type="table" w:customStyle="1" w:styleId="TabelLansingerlandNotitie">
    <w:name w:val="Tabel Lansingerland Notitie"/>
    <w:basedOn w:val="Standaardtabel"/>
    <w:rsid w:val="00530DD8"/>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paragraph" w:customStyle="1" w:styleId="TabelkopLansingerland">
    <w:name w:val="Tabelkop Lansingerland"/>
    <w:basedOn w:val="Standaard"/>
    <w:rsid w:val="00DF5CF5"/>
    <w:rPr>
      <w:b/>
    </w:rPr>
  </w:style>
  <w:style w:type="numbering" w:styleId="111111">
    <w:name w:val="Outline List 2"/>
    <w:basedOn w:val="Geenlijst"/>
    <w:semiHidden/>
    <w:rsid w:val="009A5B4A"/>
    <w:pPr>
      <w:numPr>
        <w:numId w:val="1"/>
      </w:numPr>
    </w:pPr>
  </w:style>
  <w:style w:type="numbering" w:styleId="1ai">
    <w:name w:val="Outline List 1"/>
    <w:basedOn w:val="Geenlijst"/>
    <w:semiHidden/>
    <w:rsid w:val="009A5B4A"/>
    <w:pPr>
      <w:numPr>
        <w:numId w:val="2"/>
      </w:numPr>
    </w:pPr>
  </w:style>
  <w:style w:type="table" w:styleId="3D-effectenvoortabel1">
    <w:name w:val="Table 3D effects 1"/>
    <w:basedOn w:val="Standaardtabel"/>
    <w:semiHidden/>
    <w:rsid w:val="009A5B4A"/>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9A5B4A"/>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9A5B4A"/>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semiHidden/>
    <w:rsid w:val="009A5B4A"/>
  </w:style>
  <w:style w:type="paragraph" w:styleId="Adresenvelop">
    <w:name w:val="envelope address"/>
    <w:basedOn w:val="Standaard"/>
    <w:semiHidden/>
    <w:rsid w:val="009A5B4A"/>
    <w:pPr>
      <w:framePr w:w="7920" w:h="1980" w:hRule="exact" w:hSpace="180" w:wrap="auto" w:hAnchor="page" w:xAlign="center" w:yAlign="bottom"/>
      <w:ind w:left="2880"/>
    </w:pPr>
    <w:rPr>
      <w:rFonts w:ascii="Arial" w:hAnsi="Arial" w:cs="Arial"/>
      <w:sz w:val="24"/>
    </w:rPr>
  </w:style>
  <w:style w:type="paragraph" w:styleId="Afsluiting">
    <w:name w:val="Closing"/>
    <w:basedOn w:val="Standaard"/>
    <w:semiHidden/>
    <w:rsid w:val="009A5B4A"/>
    <w:pPr>
      <w:ind w:left="4252"/>
    </w:pPr>
  </w:style>
  <w:style w:type="paragraph" w:styleId="Afzender">
    <w:name w:val="envelope return"/>
    <w:basedOn w:val="Standaard"/>
    <w:semiHidden/>
    <w:rsid w:val="009A5B4A"/>
    <w:rPr>
      <w:rFonts w:ascii="Arial" w:hAnsi="Arial" w:cs="Arial"/>
    </w:rPr>
  </w:style>
  <w:style w:type="numbering" w:styleId="Artikelsectie">
    <w:name w:val="Outline List 3"/>
    <w:basedOn w:val="Geenlijst"/>
    <w:semiHidden/>
    <w:rsid w:val="009A5B4A"/>
    <w:pPr>
      <w:numPr>
        <w:numId w:val="3"/>
      </w:numPr>
    </w:pPr>
  </w:style>
  <w:style w:type="paragraph" w:styleId="Berichtkop">
    <w:name w:val="Message Header"/>
    <w:basedOn w:val="Standaard"/>
    <w:semiHidden/>
    <w:rsid w:val="009A5B4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Bloktekst">
    <w:name w:val="Block Text"/>
    <w:basedOn w:val="Standaard"/>
    <w:semiHidden/>
    <w:rsid w:val="009A5B4A"/>
    <w:pPr>
      <w:spacing w:after="120"/>
      <w:ind w:left="1440" w:right="1440"/>
    </w:pPr>
  </w:style>
  <w:style w:type="paragraph" w:styleId="Plattetekst">
    <w:name w:val="Body Text"/>
    <w:basedOn w:val="Standaard"/>
    <w:semiHidden/>
    <w:rsid w:val="004260D7"/>
  </w:style>
  <w:style w:type="table" w:styleId="Eenvoudigetabel1">
    <w:name w:val="Table Simple 1"/>
    <w:basedOn w:val="Standaardtabel"/>
    <w:semiHidden/>
    <w:rsid w:val="009A5B4A"/>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9A5B4A"/>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9A5B4A"/>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9A5B4A"/>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semiHidden/>
    <w:rsid w:val="009A5B4A"/>
  </w:style>
  <w:style w:type="character" w:styleId="GevolgdeHyperlink">
    <w:name w:val="FollowedHyperlink"/>
    <w:basedOn w:val="Standaardalinea-lettertype"/>
    <w:semiHidden/>
    <w:rsid w:val="009A5B4A"/>
    <w:rPr>
      <w:color w:val="800080"/>
      <w:u w:val="single"/>
    </w:rPr>
  </w:style>
  <w:style w:type="paragraph" w:styleId="Handtekening">
    <w:name w:val="Signature"/>
    <w:basedOn w:val="Standaard"/>
    <w:semiHidden/>
    <w:rsid w:val="009A5B4A"/>
    <w:pPr>
      <w:ind w:left="4252"/>
    </w:pPr>
  </w:style>
  <w:style w:type="paragraph" w:styleId="HTML-voorafopgemaakt">
    <w:name w:val="HTML Preformatted"/>
    <w:basedOn w:val="Standaard"/>
    <w:semiHidden/>
    <w:rsid w:val="009A5B4A"/>
    <w:rPr>
      <w:rFonts w:ascii="Courier New" w:hAnsi="Courier New" w:cs="Courier New"/>
    </w:rPr>
  </w:style>
  <w:style w:type="character" w:styleId="HTMLCode">
    <w:name w:val="HTML Code"/>
    <w:basedOn w:val="Standaardalinea-lettertype"/>
    <w:semiHidden/>
    <w:rsid w:val="009A5B4A"/>
    <w:rPr>
      <w:rFonts w:ascii="Courier New" w:hAnsi="Courier New" w:cs="Courier New"/>
      <w:sz w:val="20"/>
      <w:szCs w:val="20"/>
    </w:rPr>
  </w:style>
  <w:style w:type="character" w:styleId="HTMLDefinition">
    <w:name w:val="HTML Definition"/>
    <w:basedOn w:val="Standaardalinea-lettertype"/>
    <w:semiHidden/>
    <w:rsid w:val="009A5B4A"/>
    <w:rPr>
      <w:i/>
      <w:iCs/>
    </w:rPr>
  </w:style>
  <w:style w:type="character" w:styleId="HTMLVariable">
    <w:name w:val="HTML Variable"/>
    <w:basedOn w:val="Standaardalinea-lettertype"/>
    <w:semiHidden/>
    <w:rsid w:val="009A5B4A"/>
    <w:rPr>
      <w:i/>
      <w:iCs/>
    </w:rPr>
  </w:style>
  <w:style w:type="character" w:styleId="HTML-acroniem">
    <w:name w:val="HTML Acronym"/>
    <w:basedOn w:val="Standaardalinea-lettertype"/>
    <w:semiHidden/>
    <w:rsid w:val="009A5B4A"/>
  </w:style>
  <w:style w:type="paragraph" w:styleId="HTML-adres">
    <w:name w:val="HTML Address"/>
    <w:basedOn w:val="Standaard"/>
    <w:semiHidden/>
    <w:rsid w:val="009A5B4A"/>
    <w:rPr>
      <w:i/>
      <w:iCs/>
    </w:rPr>
  </w:style>
  <w:style w:type="character" w:styleId="HTML-citaat">
    <w:name w:val="HTML Cite"/>
    <w:basedOn w:val="Standaardalinea-lettertype"/>
    <w:semiHidden/>
    <w:rsid w:val="009A5B4A"/>
    <w:rPr>
      <w:i/>
      <w:iCs/>
    </w:rPr>
  </w:style>
  <w:style w:type="character" w:styleId="HTML-schrijfmachine">
    <w:name w:val="HTML Typewriter"/>
    <w:basedOn w:val="Standaardalinea-lettertype"/>
    <w:semiHidden/>
    <w:rsid w:val="009A5B4A"/>
    <w:rPr>
      <w:rFonts w:ascii="Courier New" w:hAnsi="Courier New" w:cs="Courier New"/>
      <w:sz w:val="20"/>
      <w:szCs w:val="20"/>
    </w:rPr>
  </w:style>
  <w:style w:type="character" w:styleId="HTML-toetsenbord">
    <w:name w:val="HTML Keyboard"/>
    <w:basedOn w:val="Standaardalinea-lettertype"/>
    <w:semiHidden/>
    <w:rsid w:val="009A5B4A"/>
    <w:rPr>
      <w:rFonts w:ascii="Courier New" w:hAnsi="Courier New" w:cs="Courier New"/>
      <w:sz w:val="20"/>
      <w:szCs w:val="20"/>
    </w:rPr>
  </w:style>
  <w:style w:type="character" w:styleId="HTML-voorbeeld">
    <w:name w:val="HTML Sample"/>
    <w:basedOn w:val="Standaardalinea-lettertype"/>
    <w:semiHidden/>
    <w:rsid w:val="009A5B4A"/>
    <w:rPr>
      <w:rFonts w:ascii="Courier New" w:hAnsi="Courier New" w:cs="Courier New"/>
    </w:rPr>
  </w:style>
  <w:style w:type="character" w:styleId="Hyperlink">
    <w:name w:val="Hyperlink"/>
    <w:basedOn w:val="Standaardalinea-lettertype"/>
    <w:uiPriority w:val="99"/>
    <w:rsid w:val="009A5B4A"/>
    <w:rPr>
      <w:color w:val="0000FF"/>
      <w:u w:val="single"/>
    </w:rPr>
  </w:style>
  <w:style w:type="table" w:styleId="Klassieketabel1">
    <w:name w:val="Table Classic 1"/>
    <w:basedOn w:val="Standaardtabel"/>
    <w:semiHidden/>
    <w:rsid w:val="009A5B4A"/>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9A5B4A"/>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9A5B4A"/>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9A5B4A"/>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9A5B4A"/>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9A5B4A"/>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9A5B4A"/>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3">
    <w:name w:val="List 3"/>
    <w:basedOn w:val="Standaard"/>
    <w:semiHidden/>
    <w:rsid w:val="009A5B4A"/>
    <w:pPr>
      <w:ind w:left="849" w:hanging="283"/>
    </w:pPr>
  </w:style>
  <w:style w:type="paragraph" w:styleId="Lijst4">
    <w:name w:val="List 4"/>
    <w:basedOn w:val="Standaard"/>
    <w:semiHidden/>
    <w:rsid w:val="009A5B4A"/>
    <w:pPr>
      <w:ind w:left="1132" w:hanging="283"/>
    </w:pPr>
  </w:style>
  <w:style w:type="paragraph" w:styleId="Lijst5">
    <w:name w:val="List 5"/>
    <w:basedOn w:val="Standaard"/>
    <w:semiHidden/>
    <w:rsid w:val="009A5B4A"/>
    <w:pPr>
      <w:ind w:left="1415" w:hanging="283"/>
    </w:pPr>
  </w:style>
  <w:style w:type="paragraph" w:styleId="Lijstopsomteken3">
    <w:name w:val="List Bullet 3"/>
    <w:basedOn w:val="Standaard"/>
    <w:semiHidden/>
    <w:rsid w:val="009A5B4A"/>
    <w:pPr>
      <w:numPr>
        <w:numId w:val="14"/>
      </w:numPr>
    </w:pPr>
  </w:style>
  <w:style w:type="paragraph" w:styleId="Lijstopsomteken4">
    <w:name w:val="List Bullet 4"/>
    <w:basedOn w:val="Standaard"/>
    <w:semiHidden/>
    <w:rsid w:val="009A5B4A"/>
    <w:pPr>
      <w:numPr>
        <w:numId w:val="15"/>
      </w:numPr>
    </w:pPr>
  </w:style>
  <w:style w:type="paragraph" w:styleId="Lijstopsomteken5">
    <w:name w:val="List Bullet 5"/>
    <w:basedOn w:val="Standaard"/>
    <w:semiHidden/>
    <w:rsid w:val="009A5B4A"/>
    <w:pPr>
      <w:numPr>
        <w:numId w:val="16"/>
      </w:numPr>
    </w:pPr>
  </w:style>
  <w:style w:type="paragraph" w:styleId="Lijstnummering3">
    <w:name w:val="List Number 3"/>
    <w:basedOn w:val="Standaard"/>
    <w:semiHidden/>
    <w:rsid w:val="009A5B4A"/>
    <w:pPr>
      <w:numPr>
        <w:numId w:val="18"/>
      </w:numPr>
    </w:pPr>
  </w:style>
  <w:style w:type="paragraph" w:styleId="Lijstnummering4">
    <w:name w:val="List Number 4"/>
    <w:basedOn w:val="Standaard"/>
    <w:semiHidden/>
    <w:rsid w:val="009A5B4A"/>
    <w:pPr>
      <w:numPr>
        <w:numId w:val="19"/>
      </w:numPr>
    </w:pPr>
  </w:style>
  <w:style w:type="paragraph" w:styleId="Lijstnummering5">
    <w:name w:val="List Number 5"/>
    <w:basedOn w:val="Standaard"/>
    <w:semiHidden/>
    <w:rsid w:val="009A5B4A"/>
    <w:pPr>
      <w:numPr>
        <w:numId w:val="20"/>
      </w:numPr>
    </w:pPr>
  </w:style>
  <w:style w:type="paragraph" w:styleId="Lijstvoortzetting">
    <w:name w:val="List Continue"/>
    <w:basedOn w:val="Standaard"/>
    <w:semiHidden/>
    <w:rsid w:val="009A5B4A"/>
    <w:pPr>
      <w:spacing w:after="120"/>
      <w:ind w:left="283"/>
    </w:pPr>
  </w:style>
  <w:style w:type="paragraph" w:styleId="Lijstvoortzetting2">
    <w:name w:val="List Continue 2"/>
    <w:basedOn w:val="Standaard"/>
    <w:semiHidden/>
    <w:rsid w:val="009A5B4A"/>
    <w:pPr>
      <w:spacing w:after="120"/>
      <w:ind w:left="566"/>
    </w:pPr>
  </w:style>
  <w:style w:type="paragraph" w:styleId="Lijstvoortzetting3">
    <w:name w:val="List Continue 3"/>
    <w:basedOn w:val="Standaard"/>
    <w:semiHidden/>
    <w:rsid w:val="009A5B4A"/>
    <w:pPr>
      <w:spacing w:after="120"/>
      <w:ind w:left="849"/>
    </w:pPr>
  </w:style>
  <w:style w:type="paragraph" w:styleId="Lijstvoortzetting4">
    <w:name w:val="List Continue 4"/>
    <w:basedOn w:val="Standaard"/>
    <w:semiHidden/>
    <w:rsid w:val="009A5B4A"/>
    <w:pPr>
      <w:spacing w:after="120"/>
      <w:ind w:left="1132"/>
    </w:pPr>
  </w:style>
  <w:style w:type="paragraph" w:styleId="Lijstvoortzetting5">
    <w:name w:val="List Continue 5"/>
    <w:basedOn w:val="Standaard"/>
    <w:semiHidden/>
    <w:rsid w:val="009A5B4A"/>
    <w:pPr>
      <w:spacing w:after="120"/>
      <w:ind w:left="1415"/>
    </w:pPr>
  </w:style>
  <w:style w:type="character" w:styleId="Nadruk">
    <w:name w:val="Emphasis"/>
    <w:basedOn w:val="Standaardalinea-lettertype"/>
    <w:qFormat/>
    <w:rsid w:val="009A5B4A"/>
    <w:rPr>
      <w:i/>
      <w:iCs/>
    </w:rPr>
  </w:style>
  <w:style w:type="paragraph" w:styleId="Normaalweb">
    <w:name w:val="Normal (Web)"/>
    <w:basedOn w:val="Standaard"/>
    <w:semiHidden/>
    <w:rsid w:val="009A5B4A"/>
    <w:rPr>
      <w:rFonts w:ascii="Times New Roman" w:hAnsi="Times New Roman"/>
      <w:sz w:val="24"/>
    </w:rPr>
  </w:style>
  <w:style w:type="paragraph" w:styleId="Plattetekst2">
    <w:name w:val="Body Text 2"/>
    <w:basedOn w:val="Standaard"/>
    <w:semiHidden/>
    <w:rsid w:val="009A5B4A"/>
    <w:pPr>
      <w:spacing w:after="120" w:line="480" w:lineRule="auto"/>
    </w:pPr>
  </w:style>
  <w:style w:type="paragraph" w:styleId="Plattetekst3">
    <w:name w:val="Body Text 3"/>
    <w:basedOn w:val="Standaard"/>
    <w:semiHidden/>
    <w:rsid w:val="009A5B4A"/>
    <w:pPr>
      <w:spacing w:after="120"/>
    </w:pPr>
    <w:rPr>
      <w:sz w:val="16"/>
      <w:szCs w:val="16"/>
    </w:rPr>
  </w:style>
  <w:style w:type="paragraph" w:styleId="Platteteksteersteinspringing">
    <w:name w:val="Body Text First Indent"/>
    <w:basedOn w:val="Plattetekst"/>
    <w:semiHidden/>
    <w:rsid w:val="009A5B4A"/>
    <w:pPr>
      <w:spacing w:after="120"/>
      <w:ind w:firstLine="210"/>
    </w:pPr>
  </w:style>
  <w:style w:type="paragraph" w:styleId="Plattetekstinspringen">
    <w:name w:val="Body Text Indent"/>
    <w:basedOn w:val="Standaard"/>
    <w:semiHidden/>
    <w:rsid w:val="009A5B4A"/>
    <w:pPr>
      <w:spacing w:after="120"/>
      <w:ind w:left="283"/>
    </w:pPr>
  </w:style>
  <w:style w:type="paragraph" w:styleId="Platteteksteersteinspringing2">
    <w:name w:val="Body Text First Indent 2"/>
    <w:basedOn w:val="Plattetekstinspringen"/>
    <w:semiHidden/>
    <w:rsid w:val="009A5B4A"/>
    <w:pPr>
      <w:ind w:firstLine="210"/>
    </w:pPr>
  </w:style>
  <w:style w:type="paragraph" w:styleId="Plattetekstinspringen2">
    <w:name w:val="Body Text Indent 2"/>
    <w:basedOn w:val="Standaard"/>
    <w:semiHidden/>
    <w:rsid w:val="009A5B4A"/>
    <w:pPr>
      <w:spacing w:after="120" w:line="480" w:lineRule="auto"/>
      <w:ind w:left="283"/>
    </w:pPr>
  </w:style>
  <w:style w:type="paragraph" w:styleId="Plattetekstinspringen3">
    <w:name w:val="Body Text Indent 3"/>
    <w:basedOn w:val="Standaard"/>
    <w:semiHidden/>
    <w:rsid w:val="009A5B4A"/>
    <w:pPr>
      <w:spacing w:after="120"/>
      <w:ind w:left="283"/>
    </w:pPr>
    <w:rPr>
      <w:sz w:val="16"/>
      <w:szCs w:val="16"/>
    </w:rPr>
  </w:style>
  <w:style w:type="table" w:styleId="Professioneletabel">
    <w:name w:val="Table Professional"/>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semiHidden/>
    <w:rsid w:val="009A5B4A"/>
  </w:style>
  <w:style w:type="paragraph" w:styleId="Standaardinspringing">
    <w:name w:val="Normal Indent"/>
    <w:basedOn w:val="Standaard"/>
    <w:semiHidden/>
    <w:rsid w:val="009A5B4A"/>
    <w:pPr>
      <w:ind w:left="708"/>
    </w:pPr>
  </w:style>
  <w:style w:type="paragraph" w:styleId="Ondertitel">
    <w:name w:val="Subtitle"/>
    <w:basedOn w:val="Standaard"/>
    <w:link w:val="OndertitelChar"/>
    <w:qFormat/>
    <w:rsid w:val="00C90980"/>
    <w:pPr>
      <w:spacing w:after="60"/>
      <w:jc w:val="center"/>
      <w:outlineLvl w:val="1"/>
    </w:pPr>
    <w:rPr>
      <w:rFonts w:cs="Arial"/>
      <w:sz w:val="24"/>
    </w:rPr>
  </w:style>
  <w:style w:type="table" w:styleId="Tabelkolommen1">
    <w:name w:val="Table Columns 1"/>
    <w:basedOn w:val="Standaardtabel"/>
    <w:semiHidden/>
    <w:rsid w:val="009A5B4A"/>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9A5B4A"/>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9A5B4A"/>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9A5B4A"/>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9A5B4A"/>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9A5B4A"/>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9A5B4A"/>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9A5B4A"/>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9A5B4A"/>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9A5B4A"/>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9A5B4A"/>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1">
    <w:name w:val="Table Grid 1"/>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9A5B4A"/>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9A5B4A"/>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9A5B4A"/>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9A5B4A"/>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9A5B4A"/>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9A5B4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link w:val="TitelChar"/>
    <w:qFormat/>
    <w:rsid w:val="00C90980"/>
    <w:pPr>
      <w:spacing w:before="240" w:after="60"/>
      <w:jc w:val="center"/>
      <w:outlineLvl w:val="0"/>
    </w:pPr>
    <w:rPr>
      <w:rFonts w:cs="Arial"/>
      <w:b/>
      <w:bCs/>
      <w:kern w:val="28"/>
      <w:sz w:val="32"/>
      <w:szCs w:val="32"/>
    </w:rPr>
  </w:style>
  <w:style w:type="table" w:styleId="Verfijndetabel1">
    <w:name w:val="Table Subtle 1"/>
    <w:basedOn w:val="Standaardtabel"/>
    <w:semiHidden/>
    <w:rsid w:val="009A5B4A"/>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9A5B4A"/>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semiHidden/>
    <w:rsid w:val="009A5B4A"/>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9A5B4A"/>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9A5B4A"/>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aliases w:val="Vet"/>
    <w:basedOn w:val="Standaardalinea-lettertype"/>
    <w:qFormat/>
    <w:rsid w:val="00CE64FA"/>
    <w:rPr>
      <w:b/>
      <w:bCs/>
    </w:rPr>
  </w:style>
  <w:style w:type="paragraph" w:styleId="Lijst2">
    <w:name w:val="List 2"/>
    <w:basedOn w:val="Standaard"/>
    <w:semiHidden/>
    <w:rsid w:val="009A5B4A"/>
    <w:pPr>
      <w:ind w:left="566" w:hanging="283"/>
    </w:pPr>
  </w:style>
  <w:style w:type="paragraph" w:styleId="Voetnoottekst">
    <w:name w:val="footnote text"/>
    <w:basedOn w:val="Standaard"/>
    <w:link w:val="VoetnoottekstChar"/>
    <w:rsid w:val="009A5B4A"/>
    <w:rPr>
      <w:b/>
      <w:sz w:val="14"/>
    </w:rPr>
  </w:style>
  <w:style w:type="character" w:styleId="Voetnootmarkering">
    <w:name w:val="footnote reference"/>
    <w:basedOn w:val="Standaardalinea-lettertype"/>
    <w:rsid w:val="009A5B4A"/>
    <w:rPr>
      <w:rFonts w:ascii="Trebuchet MS" w:hAnsi="Trebuchet MS"/>
      <w:sz w:val="19"/>
      <w:vertAlign w:val="superscript"/>
    </w:rPr>
  </w:style>
  <w:style w:type="table" w:customStyle="1" w:styleId="TabelLansingerlandstandaard">
    <w:name w:val="Tabel Lansingerland standaard"/>
    <w:basedOn w:val="Standaardtabel"/>
    <w:rsid w:val="00824DD2"/>
    <w:pPr>
      <w:spacing w:line="260" w:lineRule="atLeast"/>
    </w:pPr>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Standaard"/>
    <w:next w:val="Standaard"/>
    <w:autoRedefine/>
    <w:semiHidden/>
    <w:rsid w:val="00A4264D"/>
    <w:pPr>
      <w:ind w:left="190" w:hanging="190"/>
    </w:pPr>
  </w:style>
  <w:style w:type="paragraph" w:styleId="Kopbronvermelding">
    <w:name w:val="toa heading"/>
    <w:basedOn w:val="Standaard"/>
    <w:next w:val="Standaard"/>
    <w:semiHidden/>
    <w:rsid w:val="00A4264D"/>
    <w:pPr>
      <w:spacing w:before="120"/>
    </w:pPr>
    <w:rPr>
      <w:rFonts w:cs="Arial"/>
      <w:bCs/>
      <w:i/>
      <w:sz w:val="24"/>
    </w:rPr>
  </w:style>
  <w:style w:type="paragraph" w:styleId="Bronvermelding">
    <w:name w:val="table of authorities"/>
    <w:basedOn w:val="Standaard"/>
    <w:next w:val="Standaard"/>
    <w:semiHidden/>
    <w:rsid w:val="00A4264D"/>
    <w:pPr>
      <w:ind w:left="190" w:hanging="190"/>
    </w:pPr>
  </w:style>
  <w:style w:type="paragraph" w:styleId="Lijstmetafbeeldingen">
    <w:name w:val="table of figures"/>
    <w:basedOn w:val="Standaard"/>
    <w:next w:val="Standaard"/>
    <w:semiHidden/>
    <w:rsid w:val="00A4264D"/>
  </w:style>
  <w:style w:type="paragraph" w:styleId="Tekstzonderopmaak">
    <w:name w:val="Plain Text"/>
    <w:basedOn w:val="Standaard"/>
    <w:rsid w:val="004E017F"/>
    <w:rPr>
      <w:rFonts w:cs="Courier New"/>
    </w:rPr>
  </w:style>
  <w:style w:type="character" w:customStyle="1" w:styleId="Kop2Char">
    <w:name w:val="Kop 2 Char"/>
    <w:aliases w:val="Middelgrote kop Char,Paragraafkop Char"/>
    <w:basedOn w:val="Standaardalinea-lettertype"/>
    <w:link w:val="Kop2"/>
    <w:rsid w:val="00CE64FA"/>
    <w:rPr>
      <w:rFonts w:ascii="Trebuchet MS" w:eastAsiaTheme="majorEastAsia" w:hAnsi="Trebuchet MS" w:cstheme="majorBidi"/>
      <w:b/>
      <w:color w:val="000000" w:themeColor="text1"/>
      <w:sz w:val="28"/>
      <w:szCs w:val="26"/>
      <w:lang w:val="en-GB" w:eastAsia="en-US"/>
    </w:rPr>
  </w:style>
  <w:style w:type="paragraph" w:styleId="Citaat">
    <w:name w:val="Quote"/>
    <w:basedOn w:val="Standaard"/>
    <w:next w:val="Standaard"/>
    <w:link w:val="CitaatChar"/>
    <w:uiPriority w:val="29"/>
    <w:qFormat/>
    <w:rsid w:val="00397469"/>
    <w:pPr>
      <w:spacing w:before="200" w:after="160" w:line="420" w:lineRule="exact"/>
      <w:ind w:left="862" w:right="862"/>
      <w:jc w:val="center"/>
    </w:pPr>
    <w:rPr>
      <w:iCs/>
      <w:color w:val="47A23F"/>
      <w:sz w:val="36"/>
    </w:rPr>
  </w:style>
  <w:style w:type="character" w:customStyle="1" w:styleId="CitaatChar">
    <w:name w:val="Citaat Char"/>
    <w:basedOn w:val="Standaardalinea-lettertype"/>
    <w:link w:val="Citaat"/>
    <w:uiPriority w:val="29"/>
    <w:rsid w:val="00397469"/>
    <w:rPr>
      <w:iCs/>
      <w:color w:val="47A23F"/>
      <w:sz w:val="36"/>
    </w:rPr>
  </w:style>
  <w:style w:type="paragraph" w:customStyle="1" w:styleId="Gegevens">
    <w:name w:val="Gegevens"/>
    <w:basedOn w:val="Standaard"/>
    <w:next w:val="Standaard"/>
    <w:qFormat/>
    <w:rsid w:val="00CE64FA"/>
    <w:rPr>
      <w:sz w:val="16"/>
    </w:rPr>
  </w:style>
  <w:style w:type="character" w:customStyle="1" w:styleId="Kop1Char">
    <w:name w:val="Kop 1 Char"/>
    <w:aliases w:val="Grote kop Char,Hoofdstukkop Char"/>
    <w:basedOn w:val="Standaardalinea-lettertype"/>
    <w:link w:val="Kop1"/>
    <w:rsid w:val="00CE64FA"/>
    <w:rPr>
      <w:rFonts w:ascii="Trebuchet MS" w:eastAsiaTheme="majorEastAsia" w:hAnsi="Trebuchet MS" w:cstheme="majorBidi"/>
      <w:color w:val="000000" w:themeColor="text1"/>
      <w:sz w:val="72"/>
      <w:szCs w:val="32"/>
      <w:lang w:val="en-GB" w:eastAsia="en-US"/>
    </w:rPr>
  </w:style>
  <w:style w:type="character" w:customStyle="1" w:styleId="Kop3Char">
    <w:name w:val="Kop 3 Char"/>
    <w:aliases w:val="Kop Char,Subparagraafkop Char"/>
    <w:basedOn w:val="Standaardalinea-lettertype"/>
    <w:link w:val="Kop3"/>
    <w:uiPriority w:val="9"/>
    <w:rsid w:val="00CE64FA"/>
    <w:rPr>
      <w:rFonts w:eastAsiaTheme="majorEastAsia" w:cstheme="majorBidi"/>
      <w:b/>
      <w:color w:val="000000" w:themeColor="text1"/>
      <w:sz w:val="24"/>
      <w:szCs w:val="26"/>
    </w:rPr>
  </w:style>
  <w:style w:type="paragraph" w:customStyle="1" w:styleId="Referentie">
    <w:name w:val="Referentie"/>
    <w:basedOn w:val="Standaard"/>
    <w:next w:val="Standaard"/>
    <w:qFormat/>
    <w:rsid w:val="00CE64FA"/>
    <w:rPr>
      <w:sz w:val="16"/>
    </w:rPr>
  </w:style>
  <w:style w:type="paragraph" w:customStyle="1" w:styleId="Koptekst1">
    <w:name w:val="Koptekst1"/>
    <w:basedOn w:val="Standaard"/>
    <w:next w:val="Standaard"/>
    <w:qFormat/>
    <w:rsid w:val="00397469"/>
    <w:rPr>
      <w:sz w:val="16"/>
    </w:rPr>
  </w:style>
  <w:style w:type="numbering" w:customStyle="1" w:styleId="Lijstgenummerd">
    <w:name w:val="Lijst (genummerd)"/>
    <w:basedOn w:val="Geenlijst"/>
    <w:uiPriority w:val="99"/>
    <w:rsid w:val="00CE64FA"/>
    <w:pPr>
      <w:numPr>
        <w:numId w:val="4"/>
      </w:numPr>
    </w:pPr>
  </w:style>
  <w:style w:type="paragraph" w:styleId="Lijstalinea">
    <w:name w:val="List Paragraph"/>
    <w:aliases w:val="Lijst (opsommingstekens)"/>
    <w:basedOn w:val="Standaard"/>
    <w:uiPriority w:val="34"/>
    <w:qFormat/>
    <w:rsid w:val="00DC69FE"/>
    <w:pPr>
      <w:numPr>
        <w:numId w:val="21"/>
      </w:numPr>
      <w:contextualSpacing/>
    </w:pPr>
  </w:style>
  <w:style w:type="character" w:customStyle="1" w:styleId="Tabelkop">
    <w:name w:val="Tabelkop"/>
    <w:basedOn w:val="Standaardalinea-lettertype"/>
    <w:uiPriority w:val="1"/>
    <w:qFormat/>
    <w:rsid w:val="00DC69FE"/>
    <w:rPr>
      <w:rFonts w:asciiTheme="minorHAnsi" w:hAnsiTheme="minorHAnsi"/>
      <w:b/>
      <w:sz w:val="20"/>
      <w:bdr w:val="none" w:sz="0" w:space="0" w:color="auto"/>
      <w:lang w:val="nl-NL"/>
    </w:rPr>
  </w:style>
  <w:style w:type="paragraph" w:customStyle="1" w:styleId="Tabeltekst">
    <w:name w:val="Tabeltekst"/>
    <w:basedOn w:val="Standaard"/>
    <w:qFormat/>
    <w:rsid w:val="00CE64FA"/>
  </w:style>
  <w:style w:type="paragraph" w:styleId="Bijschrift">
    <w:name w:val="caption"/>
    <w:basedOn w:val="Standaard"/>
    <w:next w:val="Standaard"/>
    <w:unhideWhenUsed/>
    <w:qFormat/>
    <w:rsid w:val="009C5334"/>
    <w:pPr>
      <w:spacing w:after="200" w:line="240" w:lineRule="auto"/>
    </w:pPr>
    <w:rPr>
      <w:i/>
      <w:iCs/>
      <w:color w:val="44546A" w:themeColor="text2"/>
      <w:sz w:val="18"/>
      <w:szCs w:val="18"/>
    </w:rPr>
  </w:style>
  <w:style w:type="paragraph" w:styleId="Datum">
    <w:name w:val="Date"/>
    <w:basedOn w:val="Standaard"/>
    <w:next w:val="Standaard"/>
    <w:semiHidden/>
    <w:rsid w:val="009A5B4A"/>
  </w:style>
  <w:style w:type="table" w:styleId="Rastertabel4-Accent3">
    <w:name w:val="Grid Table 4 Accent 3"/>
    <w:basedOn w:val="Standaardtabel"/>
    <w:uiPriority w:val="49"/>
    <w:rsid w:val="00CC38D0"/>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Leadsintro">
    <w:name w:val="Leads/intro"/>
    <w:basedOn w:val="Standaard"/>
    <w:next w:val="Standaard"/>
    <w:rsid w:val="00E7453E"/>
    <w:rPr>
      <w:b/>
    </w:rPr>
  </w:style>
  <w:style w:type="paragraph" w:styleId="Notitiekop">
    <w:name w:val="Note Heading"/>
    <w:aliases w:val="Kop 1 notitie (Hoofdstuk)"/>
    <w:basedOn w:val="Standaard"/>
    <w:next w:val="Standaard"/>
    <w:qFormat/>
    <w:rsid w:val="00E7453E"/>
    <w:pPr>
      <w:keepNext/>
      <w:keepLines/>
      <w:numPr>
        <w:numId w:val="9"/>
      </w:numPr>
      <w:spacing w:after="120" w:line="600" w:lineRule="exact"/>
      <w:ind w:left="0" w:firstLine="0"/>
      <w:outlineLvl w:val="0"/>
    </w:pPr>
    <w:rPr>
      <w:rFonts w:ascii="Trebuchet MS" w:hAnsi="Trebuchet MS"/>
      <w:sz w:val="56"/>
    </w:rPr>
  </w:style>
  <w:style w:type="character" w:styleId="Paginanummer">
    <w:name w:val="page number"/>
    <w:basedOn w:val="Standaardalinea-lettertype"/>
    <w:rsid w:val="004E017F"/>
    <w:rPr>
      <w:rFonts w:ascii="Trebuchet MS" w:hAnsi="Trebuchet MS"/>
      <w:b/>
      <w:dstrike w:val="0"/>
      <w:sz w:val="14"/>
      <w:vertAlign w:val="baseline"/>
    </w:rPr>
  </w:style>
  <w:style w:type="paragraph" w:styleId="Inhopg1">
    <w:name w:val="toc 1"/>
    <w:basedOn w:val="Standaard"/>
    <w:next w:val="Standaard"/>
    <w:autoRedefine/>
    <w:uiPriority w:val="39"/>
    <w:rsid w:val="00E7453E"/>
  </w:style>
  <w:style w:type="character" w:customStyle="1" w:styleId="KoptekstChar">
    <w:name w:val="Koptekst Char"/>
    <w:aliases w:val="Kop- en voettekst Char"/>
    <w:basedOn w:val="Standaardalinea-lettertype"/>
    <w:link w:val="Koptekst"/>
    <w:rsid w:val="007F4502"/>
    <w:rPr>
      <w:b/>
      <w:sz w:val="14"/>
    </w:rPr>
  </w:style>
  <w:style w:type="paragraph" w:customStyle="1" w:styleId="Tabskopenvoettekst">
    <w:name w:val="Tabs kop en voettekst"/>
    <w:basedOn w:val="Standaard"/>
    <w:link w:val="TabskopenvoettekstChar"/>
    <w:qFormat/>
    <w:rsid w:val="00D337A2"/>
    <w:pPr>
      <w:tabs>
        <w:tab w:val="left" w:pos="0"/>
        <w:tab w:val="left" w:pos="1474"/>
        <w:tab w:val="left" w:pos="2194"/>
        <w:tab w:val="left" w:pos="4128"/>
        <w:tab w:val="left" w:pos="6294"/>
      </w:tabs>
    </w:pPr>
    <w:rPr>
      <w:sz w:val="16"/>
    </w:rPr>
  </w:style>
  <w:style w:type="character" w:customStyle="1" w:styleId="TabskopenvoettekstChar">
    <w:name w:val="Tabs kop en voettekst Char"/>
    <w:basedOn w:val="Standaardalinea-lettertype"/>
    <w:link w:val="Tabskopenvoettekst"/>
    <w:rsid w:val="00D337A2"/>
    <w:rPr>
      <w:sz w:val="16"/>
    </w:rPr>
  </w:style>
  <w:style w:type="character" w:customStyle="1" w:styleId="VoettekstChar">
    <w:name w:val="Voettekst Char"/>
    <w:basedOn w:val="Standaardalinea-lettertype"/>
    <w:link w:val="Voettekst"/>
    <w:uiPriority w:val="99"/>
    <w:rsid w:val="006E4784"/>
  </w:style>
  <w:style w:type="paragraph" w:styleId="Macrotekst">
    <w:name w:val="macro"/>
    <w:link w:val="MacrotekstChar"/>
    <w:rsid w:val="00B05959"/>
    <w:pPr>
      <w:tabs>
        <w:tab w:val="left" w:pos="480"/>
        <w:tab w:val="left" w:pos="960"/>
        <w:tab w:val="left" w:pos="1440"/>
        <w:tab w:val="left" w:pos="1920"/>
        <w:tab w:val="left" w:pos="2400"/>
        <w:tab w:val="left" w:pos="2880"/>
        <w:tab w:val="left" w:pos="3360"/>
        <w:tab w:val="left" w:pos="3840"/>
        <w:tab w:val="left" w:pos="4320"/>
      </w:tabs>
      <w:spacing w:line="280" w:lineRule="exact"/>
    </w:pPr>
    <w:rPr>
      <w:rFonts w:ascii="Consolas" w:hAnsi="Consolas"/>
    </w:rPr>
  </w:style>
  <w:style w:type="character" w:customStyle="1" w:styleId="MacrotekstChar">
    <w:name w:val="Macrotekst Char"/>
    <w:basedOn w:val="Standaardalinea-lettertype"/>
    <w:link w:val="Macrotekst"/>
    <w:rsid w:val="00B05959"/>
    <w:rPr>
      <w:rFonts w:ascii="Consolas" w:hAnsi="Consolas"/>
    </w:rPr>
  </w:style>
  <w:style w:type="table" w:styleId="Kleurrijkraster-accent6">
    <w:name w:val="Colorful Grid Accent 6"/>
    <w:basedOn w:val="Standaardtabel"/>
    <w:uiPriority w:val="73"/>
    <w:semiHidden/>
    <w:unhideWhenUsed/>
    <w:rsid w:val="00AC51B6"/>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styleId="Verwijzingopmerking">
    <w:name w:val="annotation reference"/>
    <w:basedOn w:val="Standaardalinea-lettertype"/>
    <w:rsid w:val="0073634E"/>
    <w:rPr>
      <w:sz w:val="16"/>
      <w:szCs w:val="16"/>
    </w:rPr>
  </w:style>
  <w:style w:type="paragraph" w:customStyle="1" w:styleId="Sjabloonnaam">
    <w:name w:val="Sjabloonnaam"/>
    <w:basedOn w:val="Standaard"/>
    <w:next w:val="Standaard"/>
    <w:qFormat/>
    <w:rsid w:val="00122400"/>
    <w:pPr>
      <w:spacing w:line="440" w:lineRule="exact"/>
    </w:pPr>
    <w:rPr>
      <w:i/>
      <w:sz w:val="40"/>
    </w:rPr>
  </w:style>
  <w:style w:type="character" w:styleId="Subtielebenadrukking">
    <w:name w:val="Subtle Emphasis"/>
    <w:basedOn w:val="Standaardalinea-lettertype"/>
    <w:uiPriority w:val="19"/>
    <w:rsid w:val="00122400"/>
    <w:rPr>
      <w:i/>
      <w:iCs/>
      <w:color w:val="404040" w:themeColor="text1" w:themeTint="BF"/>
    </w:rPr>
  </w:style>
  <w:style w:type="character" w:styleId="Subtieleverwijzing">
    <w:name w:val="Subtle Reference"/>
    <w:basedOn w:val="Standaardalinea-lettertype"/>
    <w:uiPriority w:val="31"/>
    <w:rsid w:val="00122400"/>
    <w:rPr>
      <w:smallCaps/>
      <w:color w:val="5A5A5A" w:themeColor="text1" w:themeTint="A5"/>
    </w:rPr>
  </w:style>
  <w:style w:type="paragraph" w:styleId="Tekstopmerking">
    <w:name w:val="annotation text"/>
    <w:basedOn w:val="Standaard"/>
    <w:link w:val="TekstopmerkingChar"/>
    <w:rsid w:val="00122400"/>
    <w:pPr>
      <w:spacing w:line="240" w:lineRule="auto"/>
    </w:pPr>
  </w:style>
  <w:style w:type="character" w:customStyle="1" w:styleId="TekstopmerkingChar">
    <w:name w:val="Tekst opmerking Char"/>
    <w:basedOn w:val="Standaardalinea-lettertype"/>
    <w:link w:val="Tekstopmerking"/>
    <w:rsid w:val="00122400"/>
  </w:style>
  <w:style w:type="table" w:styleId="Donkerelijst-accent6">
    <w:name w:val="Dark List Accent 6"/>
    <w:basedOn w:val="Kleurrijkraster-accent6"/>
    <w:uiPriority w:val="70"/>
    <w:semiHidden/>
    <w:unhideWhenUsed/>
    <w:rsid w:val="00AC51B6"/>
    <w:rPr>
      <w:color w:val="FFFFFF" w:themeColor="background1"/>
    </w:rP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b/>
        <w:bCs/>
        <w:color w:val="000000" w:themeColor="text1"/>
      </w:rPr>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rPr>
        <w:color w:val="FFFFFF" w:themeColor="background1"/>
      </w:rPr>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rPr>
        <w:color w:val="FFFFFF" w:themeColor="background1"/>
      </w:rPr>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customStyle="1" w:styleId="Documentsoort">
    <w:name w:val="Documentsoort"/>
    <w:basedOn w:val="Standaard"/>
    <w:next w:val="Standaard"/>
    <w:qFormat/>
    <w:rsid w:val="00AC51B6"/>
    <w:pPr>
      <w:spacing w:before="240" w:line="400" w:lineRule="atLeast"/>
    </w:pPr>
    <w:rPr>
      <w:i/>
      <w:sz w:val="36"/>
    </w:rPr>
  </w:style>
  <w:style w:type="paragraph" w:customStyle="1" w:styleId="Kop0Titelnotitie">
    <w:name w:val="Kop 0 Titel notitie"/>
    <w:basedOn w:val="Standaardinspringing"/>
    <w:next w:val="Standaard"/>
    <w:qFormat/>
    <w:rsid w:val="00AC51B6"/>
    <w:pPr>
      <w:spacing w:line="600" w:lineRule="exact"/>
      <w:ind w:left="0"/>
    </w:pPr>
    <w:rPr>
      <w:sz w:val="56"/>
    </w:rPr>
  </w:style>
  <w:style w:type="paragraph" w:customStyle="1" w:styleId="Kop2notitieParagraaf">
    <w:name w:val="Kop 2 notitie (Paragraaf)"/>
    <w:basedOn w:val="Notitiekop"/>
    <w:next w:val="Standaard"/>
    <w:qFormat/>
    <w:rsid w:val="00AC51B6"/>
    <w:pPr>
      <w:numPr>
        <w:numId w:val="10"/>
      </w:numPr>
      <w:spacing w:before="40" w:after="0" w:line="320" w:lineRule="exact"/>
      <w:ind w:left="0" w:firstLine="0"/>
      <w:outlineLvl w:val="1"/>
    </w:pPr>
    <w:rPr>
      <w:b/>
      <w:sz w:val="28"/>
    </w:rPr>
  </w:style>
  <w:style w:type="paragraph" w:customStyle="1" w:styleId="Kop3notitieSubparagraaf">
    <w:name w:val="Kop 3 notitie (Sub paragraaf)"/>
    <w:basedOn w:val="Notitiekop"/>
    <w:next w:val="Standaard"/>
    <w:qFormat/>
    <w:rsid w:val="00AC51B6"/>
    <w:pPr>
      <w:numPr>
        <w:numId w:val="11"/>
      </w:numPr>
      <w:spacing w:before="40" w:after="0" w:line="280" w:lineRule="exact"/>
      <w:ind w:left="0" w:firstLine="0"/>
      <w:outlineLvl w:val="2"/>
    </w:pPr>
    <w:rPr>
      <w:sz w:val="24"/>
    </w:rPr>
  </w:style>
  <w:style w:type="paragraph" w:customStyle="1" w:styleId="Kop1briefkopalinea">
    <w:name w:val="_Kop 1 brief (kop alinea)"/>
    <w:basedOn w:val="Standaard"/>
    <w:next w:val="Standaard"/>
    <w:qFormat/>
    <w:rsid w:val="00AC51B6"/>
    <w:rPr>
      <w:b/>
    </w:rPr>
  </w:style>
  <w:style w:type="paragraph" w:customStyle="1" w:styleId="Kop2briefsubkopalinea">
    <w:name w:val="_Kop 2 brief (subkop alinea)"/>
    <w:basedOn w:val="Standaard"/>
    <w:next w:val="Standaard"/>
    <w:qFormat/>
    <w:rsid w:val="00AC51B6"/>
    <w:rPr>
      <w:b/>
      <w:i/>
    </w:rPr>
  </w:style>
  <w:style w:type="character" w:customStyle="1" w:styleId="Kop4Char">
    <w:name w:val="Kop 4 Char"/>
    <w:basedOn w:val="Standaardalinea-lettertype"/>
    <w:link w:val="Kop4"/>
    <w:rsid w:val="00841CD9"/>
    <w:rPr>
      <w:bCs/>
      <w:i/>
      <w:sz w:val="24"/>
      <w:szCs w:val="28"/>
    </w:rPr>
  </w:style>
  <w:style w:type="character" w:customStyle="1" w:styleId="OndertitelChar">
    <w:name w:val="Ondertitel Char"/>
    <w:basedOn w:val="Standaardalinea-lettertype"/>
    <w:link w:val="Ondertitel"/>
    <w:uiPriority w:val="11"/>
    <w:rsid w:val="00841CD9"/>
    <w:rPr>
      <w:rFonts w:asciiTheme="majorHAnsi" w:eastAsiaTheme="majorEastAsia" w:hAnsiTheme="majorHAnsi" w:cstheme="majorBidi"/>
      <w:i/>
      <w:iCs/>
      <w:color w:val="5B9BD5" w:themeColor="accent1"/>
      <w:spacing w:val="15"/>
      <w:sz w:val="24"/>
      <w:szCs w:val="24"/>
    </w:rPr>
  </w:style>
  <w:style w:type="character" w:customStyle="1" w:styleId="TitelChar">
    <w:name w:val="Titel Char"/>
    <w:basedOn w:val="Standaardalinea-lettertype"/>
    <w:link w:val="Titel"/>
    <w:uiPriority w:val="10"/>
    <w:rsid w:val="00841CD9"/>
    <w:rPr>
      <w:rFonts w:asciiTheme="majorHAnsi" w:eastAsiaTheme="majorEastAsia" w:hAnsiTheme="majorHAnsi" w:cstheme="majorBidi"/>
      <w:color w:val="323E4F" w:themeColor="text2" w:themeShade="BF"/>
      <w:spacing w:val="5"/>
      <w:kern w:val="28"/>
      <w:sz w:val="52"/>
      <w:szCs w:val="52"/>
    </w:rPr>
  </w:style>
  <w:style w:type="paragraph" w:customStyle="1" w:styleId="Dikgedrukt">
    <w:name w:val="Dikgedrukt"/>
    <w:basedOn w:val="Standaard"/>
    <w:next w:val="Standaard"/>
    <w:qFormat/>
    <w:rsid w:val="00795A57"/>
    <w:rPr>
      <w:b/>
      <w:bCs/>
    </w:rPr>
  </w:style>
  <w:style w:type="paragraph" w:customStyle="1" w:styleId="Adresgegevens">
    <w:name w:val="Adresgegevens"/>
    <w:basedOn w:val="Standaard"/>
    <w:qFormat/>
    <w:rsid w:val="00795A57"/>
    <w:pPr>
      <w:spacing w:after="280"/>
    </w:pPr>
    <w:rPr>
      <w:sz w:val="16"/>
    </w:rPr>
  </w:style>
  <w:style w:type="paragraph" w:styleId="Ballontekst">
    <w:name w:val="Balloon Text"/>
    <w:basedOn w:val="Standaard"/>
    <w:link w:val="BallontekstChar"/>
    <w:rsid w:val="004168EB"/>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4168EB"/>
    <w:rPr>
      <w:rFonts w:ascii="Tahoma" w:hAnsi="Tahoma" w:cs="Tahoma"/>
      <w:sz w:val="16"/>
      <w:szCs w:val="16"/>
    </w:rPr>
  </w:style>
  <w:style w:type="paragraph" w:styleId="Kopvaninhoudsopgave">
    <w:name w:val="TOC Heading"/>
    <w:basedOn w:val="Kop1"/>
    <w:next w:val="Standaard"/>
    <w:uiPriority w:val="39"/>
    <w:unhideWhenUsed/>
    <w:qFormat/>
    <w:rsid w:val="000055A7"/>
    <w:pPr>
      <w:spacing w:line="280" w:lineRule="exact"/>
      <w:outlineLvl w:val="9"/>
    </w:pPr>
    <w:rPr>
      <w:rFonts w:asciiTheme="majorHAnsi" w:hAnsiTheme="majorHAnsi"/>
      <w:color w:val="2E74B5" w:themeColor="accent1" w:themeShade="BF"/>
      <w:sz w:val="32"/>
    </w:rPr>
  </w:style>
  <w:style w:type="paragraph" w:styleId="Inhopg2">
    <w:name w:val="toc 2"/>
    <w:basedOn w:val="Standaard"/>
    <w:next w:val="Standaard"/>
    <w:autoRedefine/>
    <w:uiPriority w:val="39"/>
    <w:rsid w:val="000055A7"/>
    <w:pPr>
      <w:spacing w:after="100"/>
      <w:ind w:left="200"/>
    </w:pPr>
  </w:style>
  <w:style w:type="numbering" w:customStyle="1" w:styleId="Geenlijst1">
    <w:name w:val="Geen lijst1"/>
    <w:next w:val="Geenlijst"/>
    <w:uiPriority w:val="99"/>
    <w:semiHidden/>
    <w:unhideWhenUsed/>
    <w:rsid w:val="000055A7"/>
  </w:style>
  <w:style w:type="table" w:customStyle="1" w:styleId="TabelLansingerlandNotitie1">
    <w:name w:val="Tabel Lansingerland Notitie1"/>
    <w:basedOn w:val="Standaardtabel"/>
    <w:rsid w:val="000055A7"/>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numbering" w:customStyle="1" w:styleId="1111111">
    <w:name w:val="1 / 1.1 / 1.1.11"/>
    <w:basedOn w:val="Geenlijst"/>
    <w:next w:val="111111"/>
    <w:semiHidden/>
    <w:rsid w:val="000055A7"/>
    <w:pPr>
      <w:numPr>
        <w:numId w:val="5"/>
      </w:numPr>
    </w:pPr>
  </w:style>
  <w:style w:type="numbering" w:customStyle="1" w:styleId="1ai1">
    <w:name w:val="1 / a / i1"/>
    <w:basedOn w:val="Geenlijst"/>
    <w:next w:val="1ai"/>
    <w:semiHidden/>
    <w:rsid w:val="000055A7"/>
    <w:pPr>
      <w:numPr>
        <w:numId w:val="6"/>
      </w:numPr>
    </w:pPr>
  </w:style>
  <w:style w:type="table" w:customStyle="1" w:styleId="3D-effectenvoortabel11">
    <w:name w:val="3D-effecten voor tabel 11"/>
    <w:basedOn w:val="Standaardtabel"/>
    <w:next w:val="3D-effectenvoortabel1"/>
    <w:semiHidden/>
    <w:rsid w:val="000055A7"/>
    <w:pPr>
      <w:spacing w:line="260" w:lineRule="atLeast"/>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effectenvoortabel21">
    <w:name w:val="3D-effecten voor tabel 21"/>
    <w:basedOn w:val="Standaardtabel"/>
    <w:next w:val="3D-effectenvoortabel2"/>
    <w:semiHidden/>
    <w:rsid w:val="000055A7"/>
    <w:pPr>
      <w:spacing w:line="260" w:lineRule="atLeast"/>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effectenvoortabel31">
    <w:name w:val="3D-effecten voor tabel 31"/>
    <w:basedOn w:val="Standaardtabel"/>
    <w:next w:val="3D-effectenvoortabel3"/>
    <w:semiHidden/>
    <w:rsid w:val="000055A7"/>
    <w:pPr>
      <w:spacing w:line="260" w:lineRule="atLeast"/>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Artikelsectie1">
    <w:name w:val="Artikel/sectie1"/>
    <w:basedOn w:val="Geenlijst"/>
    <w:next w:val="Artikelsectie"/>
    <w:semiHidden/>
    <w:rsid w:val="000055A7"/>
    <w:pPr>
      <w:numPr>
        <w:numId w:val="7"/>
      </w:numPr>
    </w:pPr>
  </w:style>
  <w:style w:type="table" w:customStyle="1" w:styleId="Eenvoudigetabel11">
    <w:name w:val="Eenvoudige tabel 11"/>
    <w:basedOn w:val="Standaardtabel"/>
    <w:next w:val="Eenvoudigetabel1"/>
    <w:semiHidden/>
    <w:rsid w:val="000055A7"/>
    <w:pPr>
      <w:spacing w:line="260" w:lineRule="atLeast"/>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Eenvoudigetabel21">
    <w:name w:val="Eenvoudige tabel 21"/>
    <w:basedOn w:val="Standaardtabel"/>
    <w:next w:val="Eenvoudigetabel2"/>
    <w:semiHidden/>
    <w:rsid w:val="000055A7"/>
    <w:pPr>
      <w:spacing w:line="260" w:lineRule="atLeast"/>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Eenvoudigetabel31">
    <w:name w:val="Eenvoudige tabel 31"/>
    <w:basedOn w:val="Standaardtabel"/>
    <w:next w:val="Eenvoudigetabel3"/>
    <w:semiHidden/>
    <w:rsid w:val="000055A7"/>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Eigentijdsetabel1">
    <w:name w:val="Eigentijdse tabel1"/>
    <w:basedOn w:val="Standaardtabel"/>
    <w:next w:val="Eigentijdsetabel"/>
    <w:semiHidden/>
    <w:rsid w:val="000055A7"/>
    <w:pPr>
      <w:spacing w:line="260" w:lineRule="atLeast"/>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Elegantetabel1">
    <w:name w:val="Elegante tabel1"/>
    <w:basedOn w:val="Standaardtabel"/>
    <w:next w:val="Elegantetabel"/>
    <w:semiHidden/>
    <w:rsid w:val="000055A7"/>
    <w:pPr>
      <w:spacing w:line="260" w:lineRule="atLeast"/>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Klassieketabel11">
    <w:name w:val="Klassieke tabel 11"/>
    <w:basedOn w:val="Standaardtabel"/>
    <w:next w:val="Klassieketabel1"/>
    <w:semiHidden/>
    <w:rsid w:val="000055A7"/>
    <w:pPr>
      <w:spacing w:line="260" w:lineRule="atLeast"/>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Klassieketabel21">
    <w:name w:val="Klassieke tabel 21"/>
    <w:basedOn w:val="Standaardtabel"/>
    <w:next w:val="Klassieketabel2"/>
    <w:semiHidden/>
    <w:rsid w:val="000055A7"/>
    <w:pPr>
      <w:spacing w:line="260" w:lineRule="atLeast"/>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Klassieketabel31">
    <w:name w:val="Klassieke tabel 31"/>
    <w:basedOn w:val="Standaardtabel"/>
    <w:next w:val="Klassieketabel3"/>
    <w:semiHidden/>
    <w:rsid w:val="000055A7"/>
    <w:pPr>
      <w:spacing w:line="260" w:lineRule="atLeast"/>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Klassieketabel41">
    <w:name w:val="Klassieke tabel 41"/>
    <w:basedOn w:val="Standaardtabel"/>
    <w:next w:val="Klassieketabel4"/>
    <w:semiHidden/>
    <w:rsid w:val="000055A7"/>
    <w:pPr>
      <w:spacing w:line="260" w:lineRule="atLeast"/>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Kleurrijketabel11">
    <w:name w:val="Kleurrijke tabel 11"/>
    <w:basedOn w:val="Standaardtabel"/>
    <w:next w:val="Kleurrijketabel1"/>
    <w:semiHidden/>
    <w:rsid w:val="000055A7"/>
    <w:pPr>
      <w:spacing w:line="260" w:lineRule="atLeast"/>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21">
    <w:name w:val="Kleurrijke tabel 21"/>
    <w:basedOn w:val="Standaardtabel"/>
    <w:next w:val="Kleurrijketabel2"/>
    <w:semiHidden/>
    <w:rsid w:val="000055A7"/>
    <w:pPr>
      <w:spacing w:line="260" w:lineRule="atLeast"/>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31">
    <w:name w:val="Kleurrijke tabel 31"/>
    <w:basedOn w:val="Standaardtabel"/>
    <w:next w:val="Kleurrijketabel3"/>
    <w:semiHidden/>
    <w:rsid w:val="000055A7"/>
    <w:pPr>
      <w:spacing w:line="260" w:lineRule="atLeast"/>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Professioneletabel1">
    <w:name w:val="Professionele tabel1"/>
    <w:basedOn w:val="Standaardtabel"/>
    <w:next w:val="Professioneletabel"/>
    <w:semiHidden/>
    <w:rsid w:val="000055A7"/>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elkolommen11">
    <w:name w:val="Tabelkolommen 11"/>
    <w:basedOn w:val="Standaardtabel"/>
    <w:next w:val="Tabelkolommen1"/>
    <w:semiHidden/>
    <w:rsid w:val="000055A7"/>
    <w:pPr>
      <w:spacing w:line="260" w:lineRule="atLeast"/>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21">
    <w:name w:val="Tabelkolommen 21"/>
    <w:basedOn w:val="Standaardtabel"/>
    <w:next w:val="Tabelkolommen2"/>
    <w:semiHidden/>
    <w:rsid w:val="000055A7"/>
    <w:pPr>
      <w:spacing w:line="260" w:lineRule="atLeast"/>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31">
    <w:name w:val="Tabelkolommen 31"/>
    <w:basedOn w:val="Standaardtabel"/>
    <w:next w:val="Tabelkolommen3"/>
    <w:semiHidden/>
    <w:rsid w:val="000055A7"/>
    <w:pPr>
      <w:spacing w:line="260" w:lineRule="atLeast"/>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elkolommen41">
    <w:name w:val="Tabelkolommen 41"/>
    <w:basedOn w:val="Standaardtabel"/>
    <w:next w:val="Tabelkolommen4"/>
    <w:semiHidden/>
    <w:rsid w:val="000055A7"/>
    <w:pPr>
      <w:spacing w:line="260" w:lineRule="atLeast"/>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kolommen51">
    <w:name w:val="Tabelkolommen 51"/>
    <w:basedOn w:val="Standaardtabel"/>
    <w:next w:val="Tabelkolommen5"/>
    <w:semiHidden/>
    <w:rsid w:val="000055A7"/>
    <w:pPr>
      <w:spacing w:line="260" w:lineRule="atLeast"/>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ellijst11">
    <w:name w:val="Tabellijst 11"/>
    <w:basedOn w:val="Standaardtabel"/>
    <w:next w:val="Tabellijst1"/>
    <w:semiHidden/>
    <w:rsid w:val="000055A7"/>
    <w:pPr>
      <w:spacing w:line="260" w:lineRule="atLeast"/>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21">
    <w:name w:val="Tabellijst 21"/>
    <w:basedOn w:val="Standaardtabel"/>
    <w:next w:val="Tabellijst2"/>
    <w:semiHidden/>
    <w:rsid w:val="000055A7"/>
    <w:pPr>
      <w:spacing w:line="260" w:lineRule="atLeast"/>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31">
    <w:name w:val="Tabellijst 31"/>
    <w:basedOn w:val="Standaardtabel"/>
    <w:next w:val="Tabellijst3"/>
    <w:semiHidden/>
    <w:rsid w:val="000055A7"/>
    <w:pPr>
      <w:spacing w:line="260" w:lineRule="atLeast"/>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ellijst41">
    <w:name w:val="Tabellijst 41"/>
    <w:basedOn w:val="Standaardtabel"/>
    <w:next w:val="Tabellijst4"/>
    <w:semiHidden/>
    <w:rsid w:val="000055A7"/>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ellijst51">
    <w:name w:val="Tabellijst 51"/>
    <w:basedOn w:val="Standaardtabel"/>
    <w:next w:val="Tabellijst5"/>
    <w:semiHidden/>
    <w:rsid w:val="000055A7"/>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ellijst61">
    <w:name w:val="Tabellijst 61"/>
    <w:basedOn w:val="Standaardtabel"/>
    <w:next w:val="Tabellijst6"/>
    <w:semiHidden/>
    <w:rsid w:val="000055A7"/>
    <w:pPr>
      <w:spacing w:line="260" w:lineRule="atLeast"/>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ellijst71">
    <w:name w:val="Tabellijst 71"/>
    <w:basedOn w:val="Standaardtabel"/>
    <w:next w:val="Tabellijst7"/>
    <w:semiHidden/>
    <w:rsid w:val="000055A7"/>
    <w:pPr>
      <w:spacing w:line="260" w:lineRule="atLeast"/>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ellijst81">
    <w:name w:val="Tabellijst 81"/>
    <w:basedOn w:val="Standaardtabel"/>
    <w:next w:val="Tabellijst8"/>
    <w:semiHidden/>
    <w:rsid w:val="000055A7"/>
    <w:pPr>
      <w:spacing w:line="260" w:lineRule="atLeast"/>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elraster10">
    <w:name w:val="Tabelraster1"/>
    <w:basedOn w:val="Standaardtabel"/>
    <w:next w:val="Tabelraster"/>
    <w:rsid w:val="000055A7"/>
    <w:pPr>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1">
    <w:name w:val="Tabelraster 11"/>
    <w:basedOn w:val="Standaardtabel"/>
    <w:next w:val="Tabelraster1"/>
    <w:semiHidden/>
    <w:rsid w:val="000055A7"/>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raster21">
    <w:name w:val="Tabelraster 21"/>
    <w:basedOn w:val="Standaardtabel"/>
    <w:next w:val="Tabelraster2"/>
    <w:semiHidden/>
    <w:rsid w:val="000055A7"/>
    <w:pPr>
      <w:spacing w:line="260" w:lineRule="atLeast"/>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31">
    <w:name w:val="Tabelraster 31"/>
    <w:basedOn w:val="Standaardtabel"/>
    <w:next w:val="Tabelraster3"/>
    <w:semiHidden/>
    <w:rsid w:val="000055A7"/>
    <w:pPr>
      <w:spacing w:line="260" w:lineRule="atLeast"/>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41">
    <w:name w:val="Tabelraster 41"/>
    <w:basedOn w:val="Standaardtabel"/>
    <w:next w:val="Tabelraster4"/>
    <w:semiHidden/>
    <w:rsid w:val="000055A7"/>
    <w:pPr>
      <w:spacing w:line="260" w:lineRule="atLeast"/>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elraster51">
    <w:name w:val="Tabelraster 51"/>
    <w:basedOn w:val="Standaardtabel"/>
    <w:next w:val="Tabelraster5"/>
    <w:semiHidden/>
    <w:rsid w:val="000055A7"/>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61">
    <w:name w:val="Tabelraster 61"/>
    <w:basedOn w:val="Standaardtabel"/>
    <w:next w:val="Tabelraster6"/>
    <w:semiHidden/>
    <w:rsid w:val="000055A7"/>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71">
    <w:name w:val="Tabelraster 71"/>
    <w:basedOn w:val="Standaardtabel"/>
    <w:next w:val="Tabelraster7"/>
    <w:semiHidden/>
    <w:rsid w:val="000055A7"/>
    <w:pPr>
      <w:spacing w:line="260" w:lineRule="atLeast"/>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81">
    <w:name w:val="Tabelraster 81"/>
    <w:basedOn w:val="Standaardtabel"/>
    <w:next w:val="Tabelraster8"/>
    <w:semiHidden/>
    <w:rsid w:val="000055A7"/>
    <w:pPr>
      <w:spacing w:line="260" w:lineRule="atLeast"/>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elthema1">
    <w:name w:val="Tabelthema1"/>
    <w:basedOn w:val="Standaardtabel"/>
    <w:next w:val="Tabelthema"/>
    <w:semiHidden/>
    <w:rsid w:val="000055A7"/>
    <w:pPr>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rfijndetabel11">
    <w:name w:val="Verfijnde tabel 11"/>
    <w:basedOn w:val="Standaardtabel"/>
    <w:next w:val="Verfijndetabel1"/>
    <w:semiHidden/>
    <w:rsid w:val="000055A7"/>
    <w:pPr>
      <w:spacing w:line="260" w:lineRule="atLeast"/>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Verfijndetabel21">
    <w:name w:val="Verfijnde tabel 21"/>
    <w:basedOn w:val="Standaardtabel"/>
    <w:next w:val="Verfijndetabel2"/>
    <w:semiHidden/>
    <w:rsid w:val="000055A7"/>
    <w:pPr>
      <w:spacing w:line="260" w:lineRule="atLeast"/>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tabel11">
    <w:name w:val="Webtabel 11"/>
    <w:basedOn w:val="Standaardtabel"/>
    <w:next w:val="Webtabel1"/>
    <w:semiHidden/>
    <w:rsid w:val="000055A7"/>
    <w:pPr>
      <w:spacing w:line="260" w:lineRule="atLeast"/>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21">
    <w:name w:val="Webtabel 21"/>
    <w:basedOn w:val="Standaardtabel"/>
    <w:next w:val="Webtabel2"/>
    <w:semiHidden/>
    <w:rsid w:val="000055A7"/>
    <w:pPr>
      <w:spacing w:line="260" w:lineRule="atLeast"/>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31">
    <w:name w:val="Webtabel 31"/>
    <w:basedOn w:val="Standaardtabel"/>
    <w:next w:val="Webtabel3"/>
    <w:semiHidden/>
    <w:rsid w:val="000055A7"/>
    <w:pPr>
      <w:spacing w:line="260" w:lineRule="atLeast"/>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Lansingerlandstandaard1">
    <w:name w:val="Tabel Lansingerland standaard1"/>
    <w:basedOn w:val="Standaardtabel"/>
    <w:rsid w:val="000055A7"/>
    <w:pPr>
      <w:spacing w:line="260" w:lineRule="atLeast"/>
    </w:pPr>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Opsomming">
    <w:name w:val="2 - Opsomming"/>
    <w:basedOn w:val="Standaard"/>
    <w:link w:val="2-OpsommingChar"/>
    <w:qFormat/>
    <w:rsid w:val="000055A7"/>
    <w:pPr>
      <w:numPr>
        <w:ilvl w:val="2"/>
        <w:numId w:val="23"/>
      </w:numPr>
      <w:tabs>
        <w:tab w:val="left" w:pos="709"/>
      </w:tabs>
      <w:spacing w:before="240" w:after="60" w:line="260" w:lineRule="atLeast"/>
      <w:outlineLvl w:val="2"/>
    </w:pPr>
    <w:rPr>
      <w:rFonts w:ascii="Trebuchet MS" w:hAnsi="Trebuchet MS"/>
      <w:bCs/>
      <w:sz w:val="19"/>
    </w:rPr>
  </w:style>
  <w:style w:type="character" w:customStyle="1" w:styleId="2-OpsommingChar">
    <w:name w:val="2 - Opsomming Char"/>
    <w:basedOn w:val="Standaardalinea-lettertype"/>
    <w:link w:val="2-Opsomming"/>
    <w:rsid w:val="000055A7"/>
    <w:rPr>
      <w:rFonts w:ascii="Trebuchet MS" w:hAnsi="Trebuchet MS"/>
      <w:bCs/>
      <w:sz w:val="19"/>
    </w:rPr>
  </w:style>
  <w:style w:type="paragraph" w:styleId="Inhopg3">
    <w:name w:val="toc 3"/>
    <w:basedOn w:val="Standaard"/>
    <w:next w:val="Standaard"/>
    <w:autoRedefine/>
    <w:uiPriority w:val="39"/>
    <w:rsid w:val="000055A7"/>
    <w:pPr>
      <w:spacing w:after="100" w:line="260" w:lineRule="atLeast"/>
      <w:ind w:left="380"/>
    </w:pPr>
    <w:rPr>
      <w:rFonts w:ascii="Trebuchet MS" w:hAnsi="Trebuchet MS"/>
      <w:sz w:val="19"/>
    </w:rPr>
  </w:style>
  <w:style w:type="paragraph" w:customStyle="1" w:styleId="Calibrikop1">
    <w:name w:val="Calibri kop 1"/>
    <w:basedOn w:val="Standaard"/>
    <w:link w:val="Calibrikop1Char"/>
    <w:qFormat/>
    <w:rsid w:val="000055A7"/>
    <w:pPr>
      <w:spacing w:after="360" w:line="240" w:lineRule="auto"/>
    </w:pPr>
    <w:rPr>
      <w:rFonts w:ascii="Calibri" w:hAnsi="Calibri"/>
      <w:b/>
      <w:color w:val="333399"/>
      <w:sz w:val="28"/>
      <w:szCs w:val="28"/>
      <w:lang w:val="x-none" w:eastAsia="x-none"/>
    </w:rPr>
  </w:style>
  <w:style w:type="character" w:customStyle="1" w:styleId="Calibrikop1Char">
    <w:name w:val="Calibri kop 1 Char"/>
    <w:link w:val="Calibrikop1"/>
    <w:rsid w:val="000055A7"/>
    <w:rPr>
      <w:rFonts w:ascii="Calibri" w:hAnsi="Calibri"/>
      <w:b/>
      <w:color w:val="333399"/>
      <w:sz w:val="28"/>
      <w:szCs w:val="28"/>
      <w:lang w:val="x-none" w:eastAsia="x-none"/>
    </w:rPr>
  </w:style>
  <w:style w:type="paragraph" w:styleId="Onderwerpvanopmerking">
    <w:name w:val="annotation subject"/>
    <w:basedOn w:val="Tekstopmerking"/>
    <w:next w:val="Tekstopmerking"/>
    <w:link w:val="OnderwerpvanopmerkingChar"/>
    <w:rsid w:val="000055A7"/>
    <w:rPr>
      <w:rFonts w:ascii="Trebuchet MS" w:hAnsi="Trebuchet MS"/>
      <w:b/>
      <w:bCs/>
    </w:rPr>
  </w:style>
  <w:style w:type="character" w:customStyle="1" w:styleId="OnderwerpvanopmerkingChar">
    <w:name w:val="Onderwerp van opmerking Char"/>
    <w:basedOn w:val="TekstopmerkingChar"/>
    <w:link w:val="Onderwerpvanopmerking"/>
    <w:rsid w:val="000055A7"/>
    <w:rPr>
      <w:rFonts w:ascii="Trebuchet MS" w:hAnsi="Trebuchet MS"/>
      <w:b/>
      <w:bCs/>
    </w:rPr>
  </w:style>
  <w:style w:type="character" w:customStyle="1" w:styleId="Onopgelostemelding1">
    <w:name w:val="Onopgeloste melding1"/>
    <w:basedOn w:val="Standaardalinea-lettertype"/>
    <w:uiPriority w:val="99"/>
    <w:semiHidden/>
    <w:unhideWhenUsed/>
    <w:rsid w:val="000055A7"/>
    <w:rPr>
      <w:color w:val="808080"/>
      <w:shd w:val="clear" w:color="auto" w:fill="E6E6E6"/>
    </w:rPr>
  </w:style>
  <w:style w:type="paragraph" w:styleId="Revisie">
    <w:name w:val="Revision"/>
    <w:hidden/>
    <w:uiPriority w:val="99"/>
    <w:semiHidden/>
    <w:rsid w:val="000055A7"/>
    <w:rPr>
      <w:rFonts w:ascii="Trebuchet MS" w:hAnsi="Trebuchet MS"/>
      <w:sz w:val="19"/>
    </w:rPr>
  </w:style>
  <w:style w:type="paragraph" w:customStyle="1" w:styleId="1-Kop1MemoCorversenBS">
    <w:name w:val="1 - Kop 1 Memo Corvers en BS"/>
    <w:basedOn w:val="Standaard"/>
    <w:next w:val="Standaard"/>
    <w:qFormat/>
    <w:rsid w:val="00291F81"/>
    <w:pPr>
      <w:numPr>
        <w:numId w:val="26"/>
      </w:numPr>
      <w:spacing w:before="360" w:after="160" w:line="259" w:lineRule="auto"/>
      <w:outlineLvl w:val="0"/>
    </w:pPr>
    <w:rPr>
      <w:rFonts w:eastAsia="Calibri"/>
      <w:b/>
      <w:bCs/>
      <w:sz w:val="28"/>
      <w:szCs w:val="22"/>
      <w:lang w:eastAsia="en-US"/>
    </w:rPr>
  </w:style>
  <w:style w:type="paragraph" w:customStyle="1" w:styleId="3-Kop3SubparagraafCorversBS">
    <w:name w:val="3 - Kop 3_Subparagraaf Corvers &amp; BS"/>
    <w:basedOn w:val="2-Kop2ParagraafCorversBS"/>
    <w:link w:val="3-Kop3SubparagraafCorversBSChar"/>
    <w:qFormat/>
    <w:rsid w:val="000055A7"/>
    <w:pPr>
      <w:numPr>
        <w:ilvl w:val="2"/>
      </w:numPr>
      <w:spacing w:before="240" w:after="60"/>
      <w:outlineLvl w:val="2"/>
    </w:pPr>
    <w:rPr>
      <w:u w:val="none"/>
    </w:rPr>
  </w:style>
  <w:style w:type="character" w:customStyle="1" w:styleId="3-Kop3SubparagraafCorversBSChar">
    <w:name w:val="3 - Kop 3_Subparagraaf Corvers &amp; BS Char"/>
    <w:link w:val="3-Kop3SubparagraafCorversBS"/>
    <w:rsid w:val="000055A7"/>
    <w:rPr>
      <w:bCs/>
      <w:sz w:val="22"/>
      <w:szCs w:val="22"/>
      <w:lang w:eastAsia="en-US"/>
    </w:rPr>
  </w:style>
  <w:style w:type="paragraph" w:customStyle="1" w:styleId="2-Kop2ParagraafCorversBS">
    <w:name w:val="2 - Kop 2_Paragraaf Corvers &amp; BS"/>
    <w:basedOn w:val="Standaard"/>
    <w:qFormat/>
    <w:rsid w:val="00291F81"/>
    <w:pPr>
      <w:numPr>
        <w:ilvl w:val="1"/>
        <w:numId w:val="26"/>
      </w:numPr>
      <w:tabs>
        <w:tab w:val="left" w:pos="709"/>
      </w:tabs>
      <w:spacing w:before="360" w:after="160" w:line="259" w:lineRule="auto"/>
      <w:outlineLvl w:val="1"/>
    </w:pPr>
    <w:rPr>
      <w:bCs/>
      <w:sz w:val="22"/>
      <w:szCs w:val="22"/>
      <w:u w:val="single"/>
      <w:lang w:eastAsia="en-US"/>
    </w:rPr>
  </w:style>
  <w:style w:type="paragraph" w:customStyle="1" w:styleId="4-Kop1111Kop4">
    <w:name w:val="4 - Kop 1.1.1.1 Kop 4"/>
    <w:basedOn w:val="3-Kop3SubparagraafCorversBS"/>
    <w:qFormat/>
    <w:rsid w:val="000055A7"/>
    <w:pPr>
      <w:numPr>
        <w:ilvl w:val="3"/>
      </w:numPr>
    </w:pPr>
  </w:style>
  <w:style w:type="paragraph" w:customStyle="1" w:styleId="Style">
    <w:name w:val="Style"/>
    <w:rsid w:val="000055A7"/>
    <w:pPr>
      <w:widowControl w:val="0"/>
      <w:autoSpaceDE w:val="0"/>
      <w:autoSpaceDN w:val="0"/>
      <w:adjustRightInd w:val="0"/>
    </w:pPr>
    <w:rPr>
      <w:rFonts w:ascii="Times New Roman" w:hAnsi="Times New Roman"/>
      <w:sz w:val="24"/>
      <w:szCs w:val="24"/>
      <w:lang w:val="nl" w:eastAsia="zh-CN"/>
    </w:rPr>
  </w:style>
  <w:style w:type="paragraph" w:customStyle="1" w:styleId="Kop2MVolg">
    <w:name w:val="Kop2 MVolg"/>
    <w:basedOn w:val="Kop2"/>
    <w:next w:val="Standaard"/>
    <w:rsid w:val="000055A7"/>
    <w:pPr>
      <w:keepLines w:val="0"/>
      <w:spacing w:before="0" w:line="260" w:lineRule="atLeast"/>
    </w:pPr>
    <w:rPr>
      <w:rFonts w:ascii="Trebuchet MS" w:eastAsia="MS Mincho" w:hAnsi="Trebuchet MS" w:cs="Arial"/>
      <w:bCs/>
      <w:iCs/>
      <w:color w:val="auto"/>
      <w:sz w:val="24"/>
      <w:szCs w:val="19"/>
    </w:rPr>
  </w:style>
  <w:style w:type="paragraph" w:customStyle="1" w:styleId="1-TekstCorversBS-Default">
    <w:name w:val="1 - Tekst Corvers BS - Default"/>
    <w:link w:val="1-TekstCorversBS-DefaultChar"/>
    <w:qFormat/>
    <w:rsid w:val="000055A7"/>
    <w:pPr>
      <w:autoSpaceDE w:val="0"/>
      <w:autoSpaceDN w:val="0"/>
      <w:adjustRightInd w:val="0"/>
      <w:spacing w:line="264" w:lineRule="auto"/>
      <w:ind w:left="426" w:firstLine="5"/>
    </w:pPr>
    <w:rPr>
      <w:rFonts w:ascii="Calibri" w:hAnsi="Calibri"/>
      <w:color w:val="000000"/>
      <w:sz w:val="22"/>
      <w:szCs w:val="24"/>
    </w:rPr>
  </w:style>
  <w:style w:type="character" w:customStyle="1" w:styleId="1-TekstCorversBS-DefaultChar">
    <w:name w:val="1 - Tekst Corvers BS - Default Char"/>
    <w:link w:val="1-TekstCorversBS-Default"/>
    <w:rsid w:val="000055A7"/>
    <w:rPr>
      <w:rFonts w:ascii="Calibri" w:hAnsi="Calibri"/>
      <w:color w:val="000000"/>
      <w:sz w:val="22"/>
      <w:szCs w:val="24"/>
    </w:rPr>
  </w:style>
  <w:style w:type="character" w:customStyle="1" w:styleId="VoetnoottekstChar">
    <w:name w:val="Voetnoottekst Char"/>
    <w:link w:val="Voetnoottekst"/>
    <w:rsid w:val="000055A7"/>
    <w:rPr>
      <w:b/>
      <w:sz w:val="14"/>
    </w:rPr>
  </w:style>
  <w:style w:type="table" w:customStyle="1" w:styleId="TabelLansingerlandstandaard11">
    <w:name w:val="Tabel Lansingerland standaard11"/>
    <w:basedOn w:val="Standaardtabel"/>
    <w:rsid w:val="004F1DE7"/>
    <w:pPr>
      <w:spacing w:line="260" w:lineRule="atLeast"/>
    </w:pPr>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3421C"/>
    <w:pPr>
      <w:autoSpaceDE w:val="0"/>
      <w:autoSpaceDN w:val="0"/>
      <w:adjustRightInd w:val="0"/>
    </w:pPr>
    <w:rPr>
      <w:rFonts w:ascii="Trebuchet MS" w:hAnsi="Trebuchet MS" w:cs="Trebuchet MS"/>
      <w:color w:val="000000"/>
      <w:sz w:val="24"/>
      <w:szCs w:val="24"/>
    </w:rPr>
  </w:style>
  <w:style w:type="table" w:customStyle="1" w:styleId="Tabelraster110">
    <w:name w:val="Tabelraster11"/>
    <w:basedOn w:val="Standaardtabel"/>
    <w:next w:val="Tabelraster"/>
    <w:semiHidden/>
    <w:rsid w:val="002E4CDE"/>
    <w:pPr>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iska.jetzes@lansingerland.n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angepast">
      <a:majorFont>
        <a:latin typeface="Trebuchet MS"/>
        <a:ea typeface=""/>
        <a:cs typeface=""/>
      </a:majorFont>
      <a:minorFont>
        <a:latin typeface="Trebuchet MS"/>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SixthEditionOfficeOnline.xsl" StyleName="APA"/>
</file>

<file path=customXml/itemProps1.xml><?xml version="1.0" encoding="utf-8"?>
<ds:datastoreItem xmlns:ds="http://schemas.openxmlformats.org/officeDocument/2006/customXml" ds:itemID="{F89419AE-ECBE-47FC-AA40-0AAD04B1CC33}">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2535</Words>
  <Characters>17842</Characters>
  <Application>Microsoft Office Word</Application>
  <DocSecurity>0</DocSecurity>
  <Lines>148</Lines>
  <Paragraphs>40</Paragraphs>
  <ScaleCrop>false</ScaleCrop>
  <HeadingPairs>
    <vt:vector size="2" baseType="variant">
      <vt:variant>
        <vt:lpstr>Titel</vt:lpstr>
      </vt:variant>
      <vt:variant>
        <vt:i4>1</vt:i4>
      </vt:variant>
    </vt:vector>
  </HeadingPairs>
  <TitlesOfParts>
    <vt:vector size="1" baseType="lpstr">
      <vt:lpstr/>
    </vt:vector>
  </TitlesOfParts>
  <Company>High Concept</Company>
  <LinksUpToDate>false</LinksUpToDate>
  <CharactersWithSpaces>20337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Gebruikersnaam</dc:creator>
  <cp:lastModifiedBy>Erik van Leeuwen</cp:lastModifiedBy>
  <cp:revision>3</cp:revision>
  <cp:lastPrinted>2026-01-05T13:35:00Z</cp:lastPrinted>
  <dcterms:created xsi:type="dcterms:W3CDTF">2026-01-05T13:35:00Z</dcterms:created>
  <dcterms:modified xsi:type="dcterms:W3CDTF">2026-01-05T13:37:00Z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GUID">
    <vt:lpwstr>c02e02fc-f9ee-ba9d-e614-7920080f729c</vt:lpwstr>
  </property>
  <property fmtid="{D5CDD505-2E9C-101B-9397-08002B2CF9AE}" pid="3" name="CORSA_OBJECTTYPE">
    <vt:lpwstr>S</vt:lpwstr>
  </property>
  <property fmtid="{D5CDD505-2E9C-101B-9397-08002B2CF9AE}" pid="4" name="CORSA_OBJECTID">
    <vt:lpwstr>U25.05773</vt:lpwstr>
  </property>
  <property fmtid="{D5CDD505-2E9C-101B-9397-08002B2CF9AE}" pid="5" name="CORSA_VERSION">
    <vt:lpwstr>4</vt:lpwstr>
  </property>
</Properties>
</file>